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A9A" w:rsidRPr="005C1E48" w:rsidRDefault="003C5A9A" w:rsidP="003C5A9A">
      <w:pPr>
        <w:pStyle w:val="Bodytext21"/>
        <w:shd w:val="clear" w:color="auto" w:fill="auto"/>
        <w:spacing w:after="18" w:line="240" w:lineRule="auto"/>
        <w:ind w:left="40" w:firstLine="0"/>
        <w:jc w:val="right"/>
        <w:rPr>
          <w:sz w:val="24"/>
          <w:szCs w:val="24"/>
          <w:lang w:val="fr-FR"/>
        </w:rPr>
      </w:pPr>
      <w:r w:rsidRPr="005C1E48">
        <w:rPr>
          <w:sz w:val="24"/>
          <w:szCs w:val="24"/>
          <w:lang w:val="fr-FR"/>
        </w:rPr>
        <w:t xml:space="preserve">Anexa 1 </w:t>
      </w:r>
    </w:p>
    <w:p w:rsidR="003C5A9A" w:rsidRPr="00E01890" w:rsidRDefault="003C5A9A" w:rsidP="003C5A9A">
      <w:pPr>
        <w:pStyle w:val="Bodytext21"/>
        <w:shd w:val="clear" w:color="auto" w:fill="auto"/>
        <w:spacing w:after="18" w:line="240" w:lineRule="auto"/>
        <w:ind w:left="40" w:firstLine="0"/>
        <w:jc w:val="right"/>
        <w:rPr>
          <w:sz w:val="24"/>
          <w:szCs w:val="24"/>
          <w:lang w:val="fr-FR"/>
        </w:rPr>
      </w:pPr>
      <w:r w:rsidRPr="00E01890">
        <w:rPr>
          <w:sz w:val="24"/>
          <w:szCs w:val="24"/>
          <w:lang w:val="fr-FR"/>
        </w:rPr>
        <w:t xml:space="preserve">la </w:t>
      </w:r>
      <w:r>
        <w:rPr>
          <w:sz w:val="24"/>
          <w:szCs w:val="24"/>
          <w:lang w:val="fr-FR"/>
        </w:rPr>
        <w:t>P</w:t>
      </w:r>
      <w:r w:rsidRPr="00E01890">
        <w:rPr>
          <w:sz w:val="24"/>
          <w:szCs w:val="24"/>
          <w:lang w:val="fr-FR"/>
        </w:rPr>
        <w:t>HCJ nr</w:t>
      </w:r>
      <w:r>
        <w:rPr>
          <w:sz w:val="24"/>
          <w:szCs w:val="24"/>
          <w:lang w:val="fr-FR"/>
        </w:rPr>
        <w:t>.63/03.03.2022</w:t>
      </w:r>
    </w:p>
    <w:p w:rsidR="003C5A9A" w:rsidRPr="005C1E48" w:rsidRDefault="003C5A9A" w:rsidP="003C5A9A">
      <w:pPr>
        <w:pStyle w:val="Bodytext21"/>
        <w:shd w:val="clear" w:color="auto" w:fill="auto"/>
        <w:spacing w:after="18" w:line="240" w:lineRule="auto"/>
        <w:ind w:left="40" w:firstLine="0"/>
        <w:rPr>
          <w:sz w:val="24"/>
          <w:szCs w:val="24"/>
          <w:lang w:val="fr-FR"/>
        </w:rPr>
      </w:pPr>
    </w:p>
    <w:p w:rsidR="003C5A9A" w:rsidRPr="005C1E48" w:rsidRDefault="003C5A9A" w:rsidP="003C5A9A">
      <w:pPr>
        <w:pStyle w:val="Bodytext21"/>
        <w:shd w:val="clear" w:color="auto" w:fill="auto"/>
        <w:spacing w:after="18" w:line="240" w:lineRule="auto"/>
        <w:ind w:left="40" w:firstLine="0"/>
        <w:rPr>
          <w:sz w:val="24"/>
          <w:szCs w:val="24"/>
          <w:lang w:val="fr-FR"/>
        </w:rPr>
      </w:pPr>
    </w:p>
    <w:p w:rsidR="003C5A9A" w:rsidRPr="005C1E48" w:rsidRDefault="003C5A9A" w:rsidP="003C5A9A">
      <w:pPr>
        <w:pStyle w:val="Heading61"/>
        <w:keepNext/>
        <w:keepLines/>
        <w:shd w:val="clear" w:color="auto" w:fill="auto"/>
        <w:spacing w:line="240" w:lineRule="auto"/>
        <w:ind w:left="3440" w:firstLine="0"/>
        <w:rPr>
          <w:sz w:val="24"/>
          <w:szCs w:val="24"/>
          <w:lang w:val="fr-FR"/>
        </w:rPr>
      </w:pPr>
      <w:bookmarkStart w:id="0" w:name="bookmark1"/>
      <w:bookmarkEnd w:id="0"/>
      <w:r w:rsidRPr="005C1E48">
        <w:rPr>
          <w:sz w:val="24"/>
          <w:szCs w:val="24"/>
          <w:lang w:val="fr-FR" w:eastAsia="ro-RO"/>
        </w:rPr>
        <w:t>GHIDUL SOLICITANTULUI</w:t>
      </w:r>
    </w:p>
    <w:p w:rsidR="003C5A9A" w:rsidRPr="005C1E48" w:rsidRDefault="003C5A9A" w:rsidP="003C5A9A">
      <w:pPr>
        <w:pStyle w:val="Heading61"/>
        <w:keepNext/>
        <w:keepLines/>
        <w:shd w:val="clear" w:color="auto" w:fill="auto"/>
        <w:spacing w:line="240" w:lineRule="auto"/>
        <w:ind w:left="20" w:right="60" w:firstLine="0"/>
        <w:jc w:val="center"/>
        <w:rPr>
          <w:sz w:val="24"/>
          <w:szCs w:val="24"/>
          <w:lang w:eastAsia="ro-RO"/>
        </w:rPr>
      </w:pPr>
      <w:bookmarkStart w:id="1" w:name="bookmark2"/>
      <w:r w:rsidRPr="005C1E48">
        <w:rPr>
          <w:sz w:val="24"/>
          <w:szCs w:val="24"/>
          <w:lang w:eastAsia="ro-RO"/>
        </w:rPr>
        <w:t>privind regimul finanţărilor nerambursabile de la bugetul local al județului Argeș,</w:t>
      </w:r>
    </w:p>
    <w:p w:rsidR="003C5A9A" w:rsidRPr="005C1E48" w:rsidRDefault="003C5A9A" w:rsidP="003C5A9A">
      <w:pPr>
        <w:pStyle w:val="Heading61"/>
        <w:keepNext/>
        <w:keepLines/>
        <w:shd w:val="clear" w:color="auto" w:fill="auto"/>
        <w:spacing w:line="240" w:lineRule="auto"/>
        <w:ind w:left="20" w:right="60" w:firstLine="0"/>
        <w:jc w:val="center"/>
        <w:rPr>
          <w:sz w:val="24"/>
          <w:szCs w:val="24"/>
          <w:lang w:eastAsia="ro-RO"/>
        </w:rPr>
      </w:pPr>
      <w:r w:rsidRPr="005C1E48">
        <w:rPr>
          <w:sz w:val="24"/>
          <w:szCs w:val="24"/>
          <w:lang w:eastAsia="ro-RO"/>
        </w:rPr>
        <w:t>pentru activităţi</w:t>
      </w:r>
      <w:bookmarkStart w:id="2" w:name="bookmark3"/>
      <w:bookmarkEnd w:id="1"/>
      <w:r w:rsidRPr="005C1E48">
        <w:rPr>
          <w:sz w:val="24"/>
          <w:szCs w:val="24"/>
        </w:rPr>
        <w:t xml:space="preserve"> </w:t>
      </w:r>
      <w:r w:rsidRPr="005C1E48">
        <w:rPr>
          <w:sz w:val="24"/>
          <w:szCs w:val="24"/>
          <w:lang w:eastAsia="ro-RO"/>
        </w:rPr>
        <w:t>nonprofit de interes general</w:t>
      </w:r>
      <w:bookmarkEnd w:id="2"/>
      <w:r w:rsidRPr="005C1E48">
        <w:rPr>
          <w:sz w:val="24"/>
          <w:szCs w:val="24"/>
          <w:lang w:eastAsia="ro-RO"/>
        </w:rPr>
        <w:t xml:space="preserve"> (tineret, cultură)</w:t>
      </w:r>
    </w:p>
    <w:p w:rsidR="003C5A9A" w:rsidRPr="005C1E48" w:rsidRDefault="003C5A9A" w:rsidP="003C5A9A">
      <w:pPr>
        <w:pStyle w:val="Heading61"/>
        <w:keepNext/>
        <w:keepLines/>
        <w:shd w:val="clear" w:color="auto" w:fill="auto"/>
        <w:spacing w:after="238" w:line="240" w:lineRule="auto"/>
        <w:ind w:firstLine="0"/>
        <w:jc w:val="both"/>
        <w:rPr>
          <w:sz w:val="24"/>
          <w:szCs w:val="24"/>
          <w:lang w:eastAsia="ro-RO"/>
        </w:rPr>
      </w:pPr>
    </w:p>
    <w:p w:rsidR="003C5A9A" w:rsidRPr="005C1E48" w:rsidRDefault="003C5A9A" w:rsidP="003C5A9A">
      <w:pPr>
        <w:pStyle w:val="Heading61"/>
        <w:keepNext/>
        <w:keepLines/>
        <w:shd w:val="clear" w:color="auto" w:fill="auto"/>
        <w:spacing w:after="213" w:line="240" w:lineRule="auto"/>
        <w:ind w:left="720" w:firstLine="0"/>
        <w:jc w:val="both"/>
        <w:rPr>
          <w:sz w:val="24"/>
          <w:szCs w:val="24"/>
          <w:lang w:eastAsia="ro-RO"/>
        </w:rPr>
      </w:pPr>
      <w:r w:rsidRPr="005C1E48">
        <w:rPr>
          <w:sz w:val="24"/>
          <w:szCs w:val="24"/>
          <w:lang w:eastAsia="ro-RO"/>
        </w:rPr>
        <w:t xml:space="preserve">CAPITOLUL I </w:t>
      </w:r>
      <w:r w:rsidRPr="005C1E48">
        <w:rPr>
          <w:sz w:val="24"/>
          <w:szCs w:val="24"/>
          <w:lang w:val="es-ES_tradnl" w:eastAsia="es-ES_tradnl"/>
        </w:rPr>
        <w:t xml:space="preserve">- </w:t>
      </w:r>
      <w:r w:rsidRPr="005C1E48">
        <w:rPr>
          <w:sz w:val="24"/>
          <w:szCs w:val="24"/>
          <w:lang w:eastAsia="ro-RO"/>
        </w:rPr>
        <w:t xml:space="preserve">Dispoziţii generale </w:t>
      </w:r>
    </w:p>
    <w:p w:rsidR="003C5A9A" w:rsidRPr="005C1E48" w:rsidRDefault="003C5A9A" w:rsidP="003C5A9A">
      <w:pPr>
        <w:pStyle w:val="Heading61"/>
        <w:keepNext/>
        <w:keepLines/>
        <w:shd w:val="clear" w:color="auto" w:fill="auto"/>
        <w:spacing w:line="240" w:lineRule="auto"/>
        <w:ind w:left="20" w:right="60" w:firstLine="700"/>
        <w:jc w:val="both"/>
        <w:rPr>
          <w:b w:val="0"/>
          <w:sz w:val="24"/>
          <w:szCs w:val="24"/>
          <w:lang w:eastAsia="ro-RO"/>
        </w:rPr>
      </w:pPr>
      <w:r w:rsidRPr="005C1E48">
        <w:rPr>
          <w:b w:val="0"/>
          <w:sz w:val="24"/>
          <w:szCs w:val="24"/>
        </w:rPr>
        <w:t xml:space="preserve">Finanţarea nerambursabilă din fonduri publice alocate de la bugetul local al judeţului Argeş </w:t>
      </w:r>
      <w:r w:rsidRPr="005C1E48">
        <w:rPr>
          <w:b w:val="0"/>
          <w:sz w:val="24"/>
          <w:szCs w:val="24"/>
          <w:lang w:eastAsia="ro-RO"/>
        </w:rPr>
        <w:t>pentru activităţi</w:t>
      </w:r>
      <w:r w:rsidRPr="005C1E48">
        <w:rPr>
          <w:b w:val="0"/>
          <w:sz w:val="24"/>
          <w:szCs w:val="24"/>
        </w:rPr>
        <w:t xml:space="preserve"> </w:t>
      </w:r>
      <w:r w:rsidRPr="005C1E48">
        <w:rPr>
          <w:b w:val="0"/>
          <w:sz w:val="24"/>
          <w:szCs w:val="24"/>
          <w:lang w:eastAsia="ro-RO"/>
        </w:rPr>
        <w:t xml:space="preserve">nonprofit de interes general (tineret, cultură, mediu, etc.) </w:t>
      </w:r>
      <w:r w:rsidRPr="005C1E48">
        <w:rPr>
          <w:b w:val="0"/>
          <w:sz w:val="24"/>
          <w:szCs w:val="24"/>
        </w:rPr>
        <w:t>se face în temeiul:</w:t>
      </w:r>
    </w:p>
    <w:p w:rsidR="003C5A9A" w:rsidRPr="005C1E48" w:rsidRDefault="003C5A9A" w:rsidP="003C5A9A">
      <w:pPr>
        <w:pStyle w:val="Bodytext1"/>
        <w:numPr>
          <w:ilvl w:val="0"/>
          <w:numId w:val="27"/>
        </w:numPr>
        <w:shd w:val="clear" w:color="auto" w:fill="auto"/>
        <w:tabs>
          <w:tab w:val="left" w:pos="740"/>
          <w:tab w:val="left" w:pos="993"/>
        </w:tabs>
        <w:spacing w:after="0" w:line="240" w:lineRule="auto"/>
        <w:ind w:left="0" w:right="20" w:firstLine="760"/>
        <w:jc w:val="both"/>
        <w:rPr>
          <w:sz w:val="24"/>
          <w:szCs w:val="24"/>
        </w:rPr>
      </w:pPr>
      <w:r w:rsidRPr="005C1E48">
        <w:rPr>
          <w:sz w:val="24"/>
          <w:szCs w:val="24"/>
        </w:rPr>
        <w:t>Legii nr. 350/2005 actualizată, privind regimul finanţărilor nerambursabile din fonduri publice alocate pentru activităţi nonprofit de interes general, cu modificările şi completările ulterioare,</w:t>
      </w:r>
    </w:p>
    <w:p w:rsidR="003C5A9A" w:rsidRPr="005C1E48" w:rsidRDefault="003C5A9A" w:rsidP="003C5A9A">
      <w:pPr>
        <w:pStyle w:val="Bodytext1"/>
        <w:numPr>
          <w:ilvl w:val="0"/>
          <w:numId w:val="27"/>
        </w:numPr>
        <w:shd w:val="clear" w:color="auto" w:fill="auto"/>
        <w:tabs>
          <w:tab w:val="left" w:pos="740"/>
          <w:tab w:val="left" w:pos="993"/>
        </w:tabs>
        <w:spacing w:after="0" w:line="240" w:lineRule="auto"/>
        <w:ind w:left="0" w:right="20" w:firstLine="760"/>
        <w:jc w:val="both"/>
        <w:rPr>
          <w:sz w:val="24"/>
          <w:szCs w:val="24"/>
        </w:rPr>
      </w:pPr>
      <w:r w:rsidRPr="005C1E48">
        <w:rPr>
          <w:sz w:val="24"/>
          <w:szCs w:val="24"/>
        </w:rPr>
        <w:t>Legea nr. 350/ 2006 tinerilor,</w:t>
      </w:r>
    </w:p>
    <w:p w:rsidR="003C5A9A" w:rsidRPr="00473231" w:rsidRDefault="003C5A9A" w:rsidP="003C5A9A">
      <w:pPr>
        <w:pStyle w:val="Bodytext1"/>
        <w:numPr>
          <w:ilvl w:val="0"/>
          <w:numId w:val="27"/>
        </w:numPr>
        <w:shd w:val="clear" w:color="auto" w:fill="auto"/>
        <w:tabs>
          <w:tab w:val="left" w:pos="740"/>
          <w:tab w:val="left" w:pos="993"/>
        </w:tabs>
        <w:spacing w:after="0" w:line="240" w:lineRule="auto"/>
        <w:ind w:left="0" w:right="20" w:firstLine="760"/>
        <w:jc w:val="both"/>
        <w:rPr>
          <w:sz w:val="24"/>
          <w:szCs w:val="24"/>
        </w:rPr>
      </w:pPr>
      <w:r w:rsidRPr="00473231">
        <w:rPr>
          <w:sz w:val="24"/>
          <w:szCs w:val="24"/>
        </w:rPr>
        <w:t>Legea 273/2006 privind finanțele publice locale, cu modificările şi completările ulterioare,</w:t>
      </w:r>
    </w:p>
    <w:p w:rsidR="003C5A9A" w:rsidRPr="005C1E48" w:rsidRDefault="003C5A9A" w:rsidP="003C5A9A">
      <w:pPr>
        <w:pStyle w:val="Bodytext1"/>
        <w:numPr>
          <w:ilvl w:val="0"/>
          <w:numId w:val="27"/>
        </w:numPr>
        <w:shd w:val="clear" w:color="auto" w:fill="auto"/>
        <w:tabs>
          <w:tab w:val="left" w:pos="740"/>
          <w:tab w:val="left" w:pos="993"/>
        </w:tabs>
        <w:spacing w:after="0" w:line="240" w:lineRule="auto"/>
        <w:ind w:left="0" w:right="20" w:firstLine="760"/>
        <w:jc w:val="both"/>
        <w:rPr>
          <w:sz w:val="24"/>
          <w:szCs w:val="24"/>
        </w:rPr>
      </w:pPr>
      <w:r w:rsidRPr="005C1E48">
        <w:rPr>
          <w:sz w:val="24"/>
          <w:szCs w:val="24"/>
        </w:rPr>
        <w:t>Ordonanța de urgență nr. 57/2019 privind Codul Administrativ</w:t>
      </w:r>
      <w:bookmarkStart w:id="3" w:name="bookmark5"/>
      <w:r w:rsidRPr="005C1E48">
        <w:rPr>
          <w:sz w:val="24"/>
          <w:szCs w:val="24"/>
        </w:rPr>
        <w:t>,</w:t>
      </w:r>
    </w:p>
    <w:p w:rsidR="003C5A9A" w:rsidRPr="00195303" w:rsidRDefault="003C5A9A" w:rsidP="003C5A9A">
      <w:pPr>
        <w:pStyle w:val="Bodytext1"/>
        <w:numPr>
          <w:ilvl w:val="0"/>
          <w:numId w:val="27"/>
        </w:numPr>
        <w:shd w:val="clear" w:color="auto" w:fill="auto"/>
        <w:tabs>
          <w:tab w:val="left" w:pos="740"/>
          <w:tab w:val="left" w:pos="993"/>
        </w:tabs>
        <w:spacing w:after="0" w:line="240" w:lineRule="auto"/>
        <w:ind w:left="0" w:right="20" w:firstLine="760"/>
        <w:jc w:val="both"/>
        <w:rPr>
          <w:sz w:val="24"/>
          <w:szCs w:val="24"/>
        </w:rPr>
      </w:pPr>
      <w:r w:rsidRPr="00195303">
        <w:rPr>
          <w:sz w:val="24"/>
          <w:szCs w:val="24"/>
        </w:rPr>
        <w:t xml:space="preserve">Ordonanța nr.51/1998 privind îmbunătățirea sistemului de finanțare a </w:t>
      </w:r>
      <w:r>
        <w:rPr>
          <w:sz w:val="24"/>
          <w:szCs w:val="24"/>
        </w:rPr>
        <w:t xml:space="preserve">programelor, </w:t>
      </w:r>
      <w:r w:rsidRPr="00195303">
        <w:rPr>
          <w:sz w:val="24"/>
          <w:szCs w:val="24"/>
        </w:rPr>
        <w:t xml:space="preserve">proiectelor </w:t>
      </w:r>
      <w:r>
        <w:rPr>
          <w:sz w:val="24"/>
          <w:szCs w:val="24"/>
        </w:rPr>
        <w:t xml:space="preserve">și acțiunilor </w:t>
      </w:r>
      <w:r w:rsidRPr="00195303">
        <w:rPr>
          <w:sz w:val="24"/>
          <w:szCs w:val="24"/>
        </w:rPr>
        <w:t>culturale, cu modificările şi completările ulterioare,</w:t>
      </w:r>
    </w:p>
    <w:p w:rsidR="003C5A9A" w:rsidRPr="005C1E48" w:rsidRDefault="003C5A9A" w:rsidP="003C5A9A">
      <w:pPr>
        <w:pStyle w:val="Bodytext1"/>
        <w:numPr>
          <w:ilvl w:val="0"/>
          <w:numId w:val="27"/>
        </w:numPr>
        <w:shd w:val="clear" w:color="auto" w:fill="auto"/>
        <w:tabs>
          <w:tab w:val="left" w:pos="740"/>
          <w:tab w:val="left" w:pos="993"/>
        </w:tabs>
        <w:spacing w:after="0" w:line="240" w:lineRule="auto"/>
        <w:ind w:left="0" w:right="20" w:firstLine="760"/>
        <w:jc w:val="both"/>
        <w:rPr>
          <w:sz w:val="24"/>
          <w:szCs w:val="24"/>
        </w:rPr>
      </w:pPr>
      <w:r w:rsidRPr="005C1E48">
        <w:rPr>
          <w:sz w:val="24"/>
          <w:szCs w:val="24"/>
        </w:rPr>
        <w:t>Legea nr.8/1996 privind dreptul de autor și drepturile conexe, cu modificările şi completările ulterioare.</w:t>
      </w:r>
    </w:p>
    <w:p w:rsidR="003C5A9A" w:rsidRPr="005C1E48" w:rsidRDefault="003C5A9A" w:rsidP="003C5A9A">
      <w:pPr>
        <w:pStyle w:val="Heading61"/>
        <w:keepNext/>
        <w:keepLines/>
        <w:shd w:val="clear" w:color="auto" w:fill="auto"/>
        <w:spacing w:after="213" w:line="240" w:lineRule="auto"/>
        <w:ind w:left="720" w:firstLine="0"/>
        <w:jc w:val="both"/>
        <w:rPr>
          <w:sz w:val="24"/>
          <w:szCs w:val="24"/>
          <w:lang w:eastAsia="ro-RO"/>
        </w:rPr>
      </w:pPr>
    </w:p>
    <w:p w:rsidR="003C5A9A" w:rsidRPr="005C1E48" w:rsidRDefault="003C5A9A" w:rsidP="003C5A9A">
      <w:pPr>
        <w:pStyle w:val="Heading61"/>
        <w:keepNext/>
        <w:keepLines/>
        <w:shd w:val="clear" w:color="auto" w:fill="auto"/>
        <w:spacing w:line="240" w:lineRule="auto"/>
        <w:ind w:left="720" w:firstLine="0"/>
        <w:jc w:val="both"/>
        <w:rPr>
          <w:sz w:val="24"/>
          <w:szCs w:val="24"/>
        </w:rPr>
      </w:pPr>
      <w:r w:rsidRPr="005C1E48">
        <w:rPr>
          <w:sz w:val="24"/>
          <w:szCs w:val="24"/>
          <w:lang w:eastAsia="ro-RO"/>
        </w:rPr>
        <w:t>Scop</w:t>
      </w:r>
      <w:r w:rsidRPr="005C1E48">
        <w:rPr>
          <w:rStyle w:val="Heading6NotBold"/>
          <w:b w:val="0"/>
          <w:bCs w:val="0"/>
          <w:sz w:val="24"/>
          <w:szCs w:val="24"/>
          <w:lang w:eastAsia="ro-RO"/>
        </w:rPr>
        <w:t xml:space="preserve"> </w:t>
      </w:r>
      <w:r w:rsidRPr="005C1E48">
        <w:rPr>
          <w:rStyle w:val="Heading6NotBold"/>
          <w:bCs w:val="0"/>
          <w:sz w:val="24"/>
          <w:szCs w:val="24"/>
          <w:lang w:eastAsia="ro-RO"/>
        </w:rPr>
        <w:t>şi</w:t>
      </w:r>
      <w:r w:rsidRPr="005C1E48">
        <w:rPr>
          <w:sz w:val="24"/>
          <w:szCs w:val="24"/>
          <w:lang w:eastAsia="ro-RO"/>
        </w:rPr>
        <w:t xml:space="preserve"> definiţii</w:t>
      </w:r>
      <w:bookmarkEnd w:id="3"/>
    </w:p>
    <w:p w:rsidR="003C5A9A" w:rsidRPr="005C1E48" w:rsidRDefault="003C5A9A" w:rsidP="003C5A9A">
      <w:pPr>
        <w:pStyle w:val="BodyText"/>
        <w:shd w:val="clear" w:color="auto" w:fill="auto"/>
        <w:spacing w:after="0" w:line="240" w:lineRule="auto"/>
        <w:ind w:left="20" w:right="60" w:firstLine="0"/>
        <w:rPr>
          <w:sz w:val="24"/>
          <w:szCs w:val="24"/>
          <w:lang w:eastAsia="ro-RO"/>
        </w:rPr>
      </w:pPr>
      <w:r w:rsidRPr="005C1E48">
        <w:rPr>
          <w:rStyle w:val="BodytextBold"/>
          <w:sz w:val="24"/>
          <w:szCs w:val="24"/>
          <w:lang w:eastAsia="ro-RO"/>
        </w:rPr>
        <w:t xml:space="preserve">Art. </w:t>
      </w:r>
      <w:r w:rsidRPr="005C1E48">
        <w:rPr>
          <w:rStyle w:val="BodytextBold"/>
          <w:sz w:val="24"/>
          <w:szCs w:val="24"/>
          <w:lang w:val="es-ES_tradnl" w:eastAsia="es-ES_tradnl"/>
        </w:rPr>
        <w:t>1.</w:t>
      </w:r>
      <w:r w:rsidRPr="005C1E48">
        <w:rPr>
          <w:sz w:val="24"/>
          <w:szCs w:val="24"/>
          <w:lang w:val="es-ES_tradnl" w:eastAsia="es-ES_tradnl"/>
        </w:rPr>
        <w:t xml:space="preserve"> </w:t>
      </w:r>
      <w:r w:rsidRPr="005C1E48">
        <w:rPr>
          <w:sz w:val="24"/>
          <w:szCs w:val="24"/>
          <w:lang w:eastAsia="ro-RO"/>
        </w:rPr>
        <w:t xml:space="preserve">Prezentul ghid are ca scop stabilirea principiilor, cadrului general şi a procedurii pentru atribuirea contractelor de finanţare nerambursabilă din fonduri publice, precum şi căile de atac ale actului sau deciziei autorităţilor finanţatoare care aplică procedura de atribuire a contractelor de finanţare nerambursabilă acordată din bugetul local al Judeţului Argeş. </w:t>
      </w:r>
    </w:p>
    <w:p w:rsidR="003C5A9A" w:rsidRPr="005C1E48" w:rsidRDefault="003C5A9A" w:rsidP="003C5A9A">
      <w:pPr>
        <w:pStyle w:val="BodyText"/>
        <w:shd w:val="clear" w:color="auto" w:fill="auto"/>
        <w:spacing w:after="0" w:line="240" w:lineRule="auto"/>
        <w:ind w:left="20" w:right="60" w:firstLine="0"/>
        <w:rPr>
          <w:sz w:val="24"/>
          <w:szCs w:val="24"/>
        </w:rPr>
      </w:pPr>
      <w:r w:rsidRPr="005C1E48">
        <w:rPr>
          <w:rStyle w:val="BodytextBold"/>
          <w:sz w:val="24"/>
          <w:szCs w:val="24"/>
          <w:lang w:eastAsia="ro-RO"/>
        </w:rPr>
        <w:t xml:space="preserve">Art. </w:t>
      </w:r>
      <w:r w:rsidRPr="005C1E48">
        <w:rPr>
          <w:rStyle w:val="BodytextBold"/>
          <w:sz w:val="24"/>
          <w:szCs w:val="24"/>
          <w:lang w:val="es-ES_tradnl" w:eastAsia="es-ES_tradnl"/>
        </w:rPr>
        <w:t>2.</w:t>
      </w:r>
      <w:r w:rsidRPr="005C1E48">
        <w:rPr>
          <w:sz w:val="24"/>
          <w:szCs w:val="24"/>
          <w:lang w:val="es-ES_tradnl" w:eastAsia="es-ES_tradnl"/>
        </w:rPr>
        <w:t xml:space="preserve"> </w:t>
      </w:r>
      <w:r w:rsidRPr="005C1E48">
        <w:rPr>
          <w:sz w:val="24"/>
          <w:szCs w:val="24"/>
          <w:lang w:val="es-ES_tradnl" w:eastAsia="ro-RO"/>
        </w:rPr>
        <w:t>Î</w:t>
      </w:r>
      <w:r w:rsidRPr="005C1E48">
        <w:rPr>
          <w:sz w:val="24"/>
          <w:szCs w:val="24"/>
          <w:lang w:eastAsia="ro-RO"/>
        </w:rPr>
        <w:t>n înţelesul prezentului ghid, termenii şi expresiile de mai jos au următoarea semnificaţie:</w:t>
      </w:r>
    </w:p>
    <w:p w:rsidR="003C5A9A" w:rsidRPr="005C1E48" w:rsidRDefault="003C5A9A" w:rsidP="003C5A9A">
      <w:pPr>
        <w:pStyle w:val="BodyText"/>
        <w:numPr>
          <w:ilvl w:val="0"/>
          <w:numId w:val="2"/>
        </w:numPr>
        <w:shd w:val="clear" w:color="auto" w:fill="auto"/>
        <w:tabs>
          <w:tab w:val="left" w:pos="715"/>
        </w:tabs>
        <w:spacing w:after="0" w:line="240" w:lineRule="auto"/>
        <w:ind w:left="720" w:right="60" w:hanging="360"/>
        <w:rPr>
          <w:sz w:val="24"/>
          <w:szCs w:val="24"/>
        </w:rPr>
      </w:pPr>
      <w:r w:rsidRPr="005C1E48">
        <w:rPr>
          <w:rStyle w:val="BodytextItalic"/>
          <w:sz w:val="24"/>
          <w:szCs w:val="24"/>
          <w:lang w:eastAsia="ro-RO"/>
        </w:rPr>
        <w:t>activitate generatoare de profit</w:t>
      </w:r>
      <w:r w:rsidRPr="005C1E48">
        <w:rPr>
          <w:sz w:val="24"/>
          <w:szCs w:val="24"/>
          <w:lang w:eastAsia="ro-RO"/>
        </w:rPr>
        <w:t xml:space="preserve"> </w:t>
      </w:r>
      <w:r w:rsidRPr="005C1E48">
        <w:rPr>
          <w:sz w:val="24"/>
          <w:szCs w:val="24"/>
          <w:lang w:val="es-ES_tradnl" w:eastAsia="es-ES_tradnl"/>
        </w:rPr>
        <w:t xml:space="preserve">- </w:t>
      </w:r>
      <w:r w:rsidRPr="005C1E48">
        <w:rPr>
          <w:sz w:val="24"/>
          <w:szCs w:val="24"/>
          <w:lang w:eastAsia="ro-RO"/>
        </w:rPr>
        <w:t>activitate care produce un profit în mod direct pentru o persoană fizică sau juridică;</w:t>
      </w:r>
    </w:p>
    <w:p w:rsidR="003C5A9A" w:rsidRPr="005C1E48" w:rsidRDefault="003C5A9A" w:rsidP="003C5A9A">
      <w:pPr>
        <w:pStyle w:val="BodyText"/>
        <w:numPr>
          <w:ilvl w:val="0"/>
          <w:numId w:val="2"/>
        </w:numPr>
        <w:shd w:val="clear" w:color="auto" w:fill="auto"/>
        <w:tabs>
          <w:tab w:val="left" w:pos="715"/>
        </w:tabs>
        <w:spacing w:after="0" w:line="240" w:lineRule="auto"/>
        <w:ind w:left="720" w:hanging="360"/>
        <w:rPr>
          <w:sz w:val="24"/>
          <w:szCs w:val="24"/>
        </w:rPr>
      </w:pPr>
      <w:r w:rsidRPr="005C1E48">
        <w:rPr>
          <w:rStyle w:val="BodytextItalic"/>
          <w:sz w:val="24"/>
          <w:szCs w:val="24"/>
          <w:lang w:eastAsia="ro-RO"/>
        </w:rPr>
        <w:t xml:space="preserve">autoritate finanţatoare </w:t>
      </w:r>
      <w:r w:rsidRPr="005C1E48">
        <w:rPr>
          <w:rStyle w:val="BodytextItalic"/>
          <w:sz w:val="24"/>
          <w:szCs w:val="24"/>
          <w:lang w:val="es-ES_tradnl" w:eastAsia="es-ES_tradnl"/>
        </w:rPr>
        <w:t>-</w:t>
      </w:r>
      <w:r w:rsidRPr="005C1E48">
        <w:rPr>
          <w:sz w:val="24"/>
          <w:szCs w:val="24"/>
          <w:lang w:val="es-ES_tradnl" w:eastAsia="es-ES_tradnl"/>
        </w:rPr>
        <w:t xml:space="preserve">  Județul Argeș, prin </w:t>
      </w:r>
      <w:r w:rsidRPr="005C1E48">
        <w:rPr>
          <w:sz w:val="24"/>
          <w:szCs w:val="24"/>
          <w:lang w:eastAsia="ro-RO"/>
        </w:rPr>
        <w:t>Consiliul Judeţean Argeş;</w:t>
      </w:r>
    </w:p>
    <w:p w:rsidR="003C5A9A" w:rsidRPr="005C1E48" w:rsidRDefault="003C5A9A" w:rsidP="003C5A9A">
      <w:pPr>
        <w:pStyle w:val="ListParagraph"/>
        <w:numPr>
          <w:ilvl w:val="0"/>
          <w:numId w:val="2"/>
        </w:numPr>
        <w:autoSpaceDE w:val="0"/>
        <w:autoSpaceDN w:val="0"/>
        <w:adjustRightInd w:val="0"/>
        <w:ind w:left="0" w:firstLine="360"/>
        <w:jc w:val="both"/>
        <w:rPr>
          <w:rFonts w:ascii="Times New Roman" w:eastAsia="Calibri" w:hAnsi="Times New Roman" w:cs="Times New Roman"/>
          <w:iCs/>
          <w:color w:val="auto"/>
        </w:rPr>
      </w:pPr>
      <w:r w:rsidRPr="005C1E48">
        <w:rPr>
          <w:rFonts w:ascii="Times New Roman" w:eastAsia="Calibri" w:hAnsi="Times New Roman" w:cs="Times New Roman"/>
          <w:i/>
          <w:iCs/>
          <w:color w:val="auto"/>
        </w:rPr>
        <w:t>acţiune culturală</w:t>
      </w:r>
      <w:r w:rsidRPr="005C1E48">
        <w:rPr>
          <w:rFonts w:ascii="Times New Roman" w:eastAsia="Calibri" w:hAnsi="Times New Roman" w:cs="Times New Roman"/>
          <w:iCs/>
          <w:color w:val="auto"/>
        </w:rPr>
        <w:t xml:space="preserve"> - prezentarea publică a rezultatului unei activităţi având caracter    </w:t>
      </w:r>
      <w:r w:rsidRPr="005C1E48">
        <w:rPr>
          <w:rFonts w:ascii="Times New Roman" w:eastAsia="Calibri" w:hAnsi="Times New Roman" w:cs="Times New Roman"/>
          <w:b/>
          <w:iCs/>
          <w:color w:val="auto"/>
        </w:rPr>
        <w:t xml:space="preserve">     </w:t>
      </w:r>
    </w:p>
    <w:p w:rsidR="003C5A9A" w:rsidRPr="005C1E48" w:rsidRDefault="003C5A9A" w:rsidP="003C5A9A">
      <w:pPr>
        <w:pStyle w:val="ListParagraph"/>
        <w:autoSpaceDE w:val="0"/>
        <w:autoSpaceDN w:val="0"/>
        <w:adjustRightInd w:val="0"/>
        <w:ind w:left="360"/>
        <w:jc w:val="both"/>
        <w:rPr>
          <w:rFonts w:ascii="Times New Roman" w:eastAsia="Calibri" w:hAnsi="Times New Roman" w:cs="Times New Roman"/>
          <w:iCs/>
          <w:color w:val="auto"/>
        </w:rPr>
      </w:pPr>
      <w:r w:rsidRPr="005C1E48">
        <w:rPr>
          <w:rFonts w:ascii="Times New Roman" w:eastAsia="Calibri" w:hAnsi="Times New Roman" w:cs="Times New Roman"/>
          <w:b/>
          <w:iCs/>
          <w:color w:val="auto"/>
        </w:rPr>
        <w:t xml:space="preserve">      </w:t>
      </w:r>
      <w:r w:rsidRPr="005C1E48">
        <w:rPr>
          <w:rFonts w:ascii="Times New Roman" w:eastAsia="Calibri" w:hAnsi="Times New Roman" w:cs="Times New Roman"/>
          <w:iCs/>
          <w:color w:val="auto"/>
        </w:rPr>
        <w:t xml:space="preserve">irepetabil în timp, în urma căreia rezultă un bun cultural de tip eveniment; </w:t>
      </w:r>
    </w:p>
    <w:p w:rsidR="003C5A9A" w:rsidRPr="005C1E48" w:rsidRDefault="003C5A9A" w:rsidP="003C5A9A">
      <w:pPr>
        <w:pStyle w:val="BodyText"/>
        <w:numPr>
          <w:ilvl w:val="0"/>
          <w:numId w:val="2"/>
        </w:numPr>
        <w:shd w:val="clear" w:color="auto" w:fill="auto"/>
        <w:tabs>
          <w:tab w:val="left" w:pos="715"/>
        </w:tabs>
        <w:spacing w:after="0" w:line="240" w:lineRule="auto"/>
        <w:ind w:left="720" w:right="60" w:hanging="360"/>
        <w:rPr>
          <w:sz w:val="24"/>
          <w:szCs w:val="24"/>
        </w:rPr>
      </w:pPr>
      <w:r w:rsidRPr="005C1E48">
        <w:rPr>
          <w:rStyle w:val="BodytextItalic"/>
          <w:sz w:val="24"/>
          <w:szCs w:val="24"/>
          <w:lang w:eastAsia="ro-RO"/>
        </w:rPr>
        <w:t xml:space="preserve">beneficiar </w:t>
      </w:r>
      <w:r w:rsidRPr="005C1E48">
        <w:rPr>
          <w:rStyle w:val="BodytextItalic"/>
          <w:sz w:val="24"/>
          <w:szCs w:val="24"/>
          <w:lang w:val="es-ES_tradnl" w:eastAsia="es-ES_tradnl"/>
        </w:rPr>
        <w:t>-</w:t>
      </w:r>
      <w:r w:rsidRPr="005C1E48">
        <w:rPr>
          <w:sz w:val="24"/>
          <w:szCs w:val="24"/>
          <w:lang w:val="es-ES_tradnl" w:eastAsia="es-ES_tradnl"/>
        </w:rPr>
        <w:t xml:space="preserve"> </w:t>
      </w:r>
      <w:r w:rsidRPr="005C1E48">
        <w:rPr>
          <w:sz w:val="24"/>
          <w:szCs w:val="24"/>
          <w:lang w:eastAsia="ro-RO"/>
        </w:rPr>
        <w:t xml:space="preserve">solicitantul căruia </w:t>
      </w:r>
      <w:r w:rsidRPr="005C1E48">
        <w:rPr>
          <w:sz w:val="24"/>
          <w:szCs w:val="24"/>
          <w:lang w:val="es-ES_tradnl" w:eastAsia="es-ES_tradnl"/>
        </w:rPr>
        <w:t xml:space="preserve">i </w:t>
      </w:r>
      <w:r w:rsidRPr="005C1E48">
        <w:rPr>
          <w:sz w:val="24"/>
          <w:szCs w:val="24"/>
          <w:lang w:eastAsia="ro-RO"/>
        </w:rPr>
        <w:t>se atribuie contractul de finanţare nerambursabilă în urma aplicării procedurii selecţiei publice de proiecte;</w:t>
      </w:r>
    </w:p>
    <w:p w:rsidR="003C5A9A" w:rsidRPr="005C1E48" w:rsidRDefault="003C5A9A" w:rsidP="003C5A9A">
      <w:pPr>
        <w:pStyle w:val="ListParagraph"/>
        <w:numPr>
          <w:ilvl w:val="0"/>
          <w:numId w:val="2"/>
        </w:numPr>
        <w:autoSpaceDE w:val="0"/>
        <w:autoSpaceDN w:val="0"/>
        <w:adjustRightInd w:val="0"/>
        <w:ind w:left="0" w:firstLine="360"/>
        <w:jc w:val="both"/>
        <w:rPr>
          <w:rFonts w:ascii="Times New Roman" w:eastAsia="Calibri" w:hAnsi="Times New Roman" w:cs="Times New Roman"/>
          <w:iCs/>
          <w:color w:val="auto"/>
        </w:rPr>
      </w:pPr>
      <w:r w:rsidRPr="005C1E48">
        <w:rPr>
          <w:rFonts w:ascii="Times New Roman" w:hAnsi="Times New Roman" w:cs="Times New Roman"/>
          <w:i/>
          <w:color w:val="auto"/>
        </w:rPr>
        <w:t>bugetul proiectului</w:t>
      </w:r>
      <w:r w:rsidRPr="005C1E48">
        <w:rPr>
          <w:rFonts w:ascii="Times New Roman" w:hAnsi="Times New Roman" w:cs="Times New Roman"/>
          <w:b/>
          <w:color w:val="auto"/>
        </w:rPr>
        <w:t xml:space="preserve"> </w:t>
      </w:r>
      <w:r w:rsidRPr="005C1E48">
        <w:rPr>
          <w:rFonts w:ascii="Times New Roman" w:hAnsi="Times New Roman" w:cs="Times New Roman"/>
          <w:color w:val="auto"/>
        </w:rPr>
        <w:t xml:space="preserve">- reprezintă totalitatea surselor de finanţare necesare realizării </w:t>
      </w:r>
    </w:p>
    <w:p w:rsidR="003C5A9A" w:rsidRPr="005C1E48" w:rsidRDefault="003C5A9A" w:rsidP="003C5A9A">
      <w:pPr>
        <w:pStyle w:val="ListParagraph"/>
        <w:autoSpaceDE w:val="0"/>
        <w:autoSpaceDN w:val="0"/>
        <w:adjustRightInd w:val="0"/>
        <w:ind w:left="360"/>
        <w:jc w:val="both"/>
        <w:rPr>
          <w:rFonts w:ascii="Times New Roman" w:hAnsi="Times New Roman" w:cs="Times New Roman"/>
          <w:color w:val="auto"/>
        </w:rPr>
      </w:pPr>
      <w:r w:rsidRPr="005C1E48">
        <w:rPr>
          <w:rFonts w:ascii="Times New Roman" w:hAnsi="Times New Roman" w:cs="Times New Roman"/>
          <w:b/>
          <w:color w:val="auto"/>
        </w:rPr>
        <w:t xml:space="preserve">       </w:t>
      </w:r>
      <w:r w:rsidRPr="005C1E48">
        <w:rPr>
          <w:rFonts w:ascii="Times New Roman" w:hAnsi="Times New Roman" w:cs="Times New Roman"/>
          <w:color w:val="auto"/>
        </w:rPr>
        <w:t xml:space="preserve">proiectului şi a cheltuielilor aferente, detaliate pe categorii de cheltuieli, conform normelor </w:t>
      </w:r>
    </w:p>
    <w:p w:rsidR="003C5A9A" w:rsidRPr="005C1E48" w:rsidRDefault="003C5A9A" w:rsidP="003C5A9A">
      <w:pPr>
        <w:pStyle w:val="ListParagraph"/>
        <w:autoSpaceDE w:val="0"/>
        <w:autoSpaceDN w:val="0"/>
        <w:adjustRightInd w:val="0"/>
        <w:ind w:left="360"/>
        <w:jc w:val="both"/>
        <w:rPr>
          <w:rFonts w:ascii="Times New Roman" w:hAnsi="Times New Roman" w:cs="Times New Roman"/>
          <w:color w:val="auto"/>
        </w:rPr>
      </w:pPr>
      <w:r w:rsidRPr="005C1E48">
        <w:rPr>
          <w:rFonts w:ascii="Times New Roman" w:hAnsi="Times New Roman" w:cs="Times New Roman"/>
          <w:color w:val="auto"/>
        </w:rPr>
        <w:t xml:space="preserve">       legale în vigoare;</w:t>
      </w:r>
    </w:p>
    <w:p w:rsidR="003C5A9A" w:rsidRPr="005C1E48" w:rsidRDefault="003C5A9A" w:rsidP="003C5A9A">
      <w:pPr>
        <w:pStyle w:val="ListParagraph"/>
        <w:numPr>
          <w:ilvl w:val="0"/>
          <w:numId w:val="2"/>
        </w:numPr>
        <w:autoSpaceDE w:val="0"/>
        <w:autoSpaceDN w:val="0"/>
        <w:adjustRightInd w:val="0"/>
        <w:ind w:left="0" w:firstLine="360"/>
        <w:jc w:val="both"/>
        <w:rPr>
          <w:rFonts w:ascii="Times New Roman" w:hAnsi="Times New Roman" w:cs="Times New Roman"/>
          <w:color w:val="auto"/>
        </w:rPr>
      </w:pPr>
      <w:r w:rsidRPr="005C1E48">
        <w:rPr>
          <w:rFonts w:ascii="Times New Roman" w:hAnsi="Times New Roman" w:cs="Times New Roman"/>
          <w:color w:val="auto"/>
        </w:rPr>
        <w:t xml:space="preserve"> </w:t>
      </w:r>
      <w:r w:rsidRPr="005C1E48">
        <w:rPr>
          <w:rFonts w:ascii="Times New Roman" w:hAnsi="Times New Roman" w:cs="Times New Roman"/>
          <w:i/>
          <w:color w:val="auto"/>
        </w:rPr>
        <w:t>cerere de finanţare</w:t>
      </w:r>
      <w:r w:rsidRPr="005C1E48">
        <w:rPr>
          <w:rFonts w:ascii="Times New Roman" w:hAnsi="Times New Roman" w:cs="Times New Roman"/>
          <w:color w:val="auto"/>
        </w:rPr>
        <w:t xml:space="preserve"> - document completat de către solicitant în vederea obţinerii finanţării </w:t>
      </w:r>
    </w:p>
    <w:p w:rsidR="003C5A9A" w:rsidRPr="005C1E48" w:rsidRDefault="003C5A9A" w:rsidP="003C5A9A">
      <w:pPr>
        <w:pStyle w:val="ListParagraph"/>
        <w:autoSpaceDE w:val="0"/>
        <w:autoSpaceDN w:val="0"/>
        <w:adjustRightInd w:val="0"/>
        <w:ind w:left="360"/>
        <w:jc w:val="both"/>
        <w:rPr>
          <w:rFonts w:ascii="Times New Roman" w:hAnsi="Times New Roman" w:cs="Times New Roman"/>
          <w:color w:val="auto"/>
        </w:rPr>
      </w:pPr>
      <w:r w:rsidRPr="005C1E48">
        <w:rPr>
          <w:rFonts w:ascii="Times New Roman" w:hAnsi="Times New Roman" w:cs="Times New Roman"/>
          <w:color w:val="auto"/>
        </w:rPr>
        <w:t xml:space="preserve">       printr-o propunere de proiect;  </w:t>
      </w:r>
    </w:p>
    <w:p w:rsidR="003C5A9A" w:rsidRPr="005C1E48" w:rsidRDefault="003C5A9A" w:rsidP="003C5A9A">
      <w:pPr>
        <w:pStyle w:val="BodyText"/>
        <w:numPr>
          <w:ilvl w:val="0"/>
          <w:numId w:val="2"/>
        </w:numPr>
        <w:shd w:val="clear" w:color="auto" w:fill="auto"/>
        <w:tabs>
          <w:tab w:val="left" w:pos="715"/>
        </w:tabs>
        <w:spacing w:after="0" w:line="240" w:lineRule="auto"/>
        <w:ind w:left="720" w:right="60" w:hanging="360"/>
        <w:rPr>
          <w:sz w:val="24"/>
          <w:szCs w:val="24"/>
        </w:rPr>
      </w:pPr>
      <w:r w:rsidRPr="005C1E48">
        <w:rPr>
          <w:rStyle w:val="BodytextItalic"/>
          <w:sz w:val="24"/>
          <w:szCs w:val="24"/>
          <w:lang w:eastAsia="ro-RO"/>
        </w:rPr>
        <w:t xml:space="preserve">cheltuieli eligibile </w:t>
      </w:r>
      <w:r w:rsidRPr="005C1E48">
        <w:rPr>
          <w:rStyle w:val="BodytextItalic"/>
          <w:sz w:val="24"/>
          <w:szCs w:val="24"/>
          <w:lang w:val="es-ES_tradnl" w:eastAsia="es-ES_tradnl"/>
        </w:rPr>
        <w:t>-</w:t>
      </w:r>
      <w:r w:rsidRPr="005C1E48">
        <w:rPr>
          <w:sz w:val="24"/>
          <w:szCs w:val="24"/>
          <w:lang w:val="es-ES_tradnl" w:eastAsia="es-ES_tradnl"/>
        </w:rPr>
        <w:t xml:space="preserve"> </w:t>
      </w:r>
      <w:r w:rsidRPr="005C1E48">
        <w:rPr>
          <w:sz w:val="24"/>
          <w:szCs w:val="24"/>
          <w:lang w:eastAsia="ro-RO"/>
        </w:rPr>
        <w:t xml:space="preserve">cheltuieli care pot fi luate în considerare pentru finanţarea nerambursabilă, conform Anexei </w:t>
      </w:r>
      <w:r w:rsidRPr="005C1E48">
        <w:rPr>
          <w:sz w:val="24"/>
          <w:szCs w:val="24"/>
          <w:lang w:val="es-ES_tradnl" w:eastAsia="es-ES_tradnl"/>
        </w:rPr>
        <w:t xml:space="preserve">7 </w:t>
      </w:r>
      <w:r w:rsidRPr="005C1E48">
        <w:rPr>
          <w:sz w:val="24"/>
          <w:szCs w:val="24"/>
          <w:lang w:eastAsia="ro-RO"/>
        </w:rPr>
        <w:t>la ghid;</w:t>
      </w:r>
    </w:p>
    <w:p w:rsidR="003C5A9A" w:rsidRPr="005C1E48" w:rsidRDefault="003C5A9A" w:rsidP="003C5A9A">
      <w:pPr>
        <w:pStyle w:val="BodyText"/>
        <w:numPr>
          <w:ilvl w:val="0"/>
          <w:numId w:val="2"/>
        </w:numPr>
        <w:shd w:val="clear" w:color="auto" w:fill="auto"/>
        <w:tabs>
          <w:tab w:val="left" w:pos="715"/>
        </w:tabs>
        <w:spacing w:after="0" w:line="240" w:lineRule="auto"/>
        <w:ind w:left="720" w:right="60" w:hanging="360"/>
        <w:rPr>
          <w:sz w:val="24"/>
          <w:szCs w:val="24"/>
        </w:rPr>
      </w:pPr>
      <w:r w:rsidRPr="005C1E48">
        <w:rPr>
          <w:rStyle w:val="BodytextItalic"/>
          <w:sz w:val="24"/>
          <w:szCs w:val="24"/>
          <w:lang w:eastAsia="ro-RO"/>
        </w:rPr>
        <w:t>contract de finanţare nerambursabilă</w:t>
      </w:r>
      <w:r w:rsidRPr="005C1E48">
        <w:rPr>
          <w:sz w:val="24"/>
          <w:szCs w:val="24"/>
          <w:lang w:eastAsia="ro-RO"/>
        </w:rPr>
        <w:t xml:space="preserve"> </w:t>
      </w:r>
      <w:r w:rsidRPr="005C1E48">
        <w:rPr>
          <w:sz w:val="24"/>
          <w:szCs w:val="24"/>
          <w:lang w:val="es-ES_tradnl" w:eastAsia="es-ES_tradnl"/>
        </w:rPr>
        <w:t xml:space="preserve">- </w:t>
      </w:r>
      <w:r w:rsidRPr="005C1E48">
        <w:rPr>
          <w:sz w:val="24"/>
          <w:szCs w:val="24"/>
          <w:lang w:eastAsia="ro-RO"/>
        </w:rPr>
        <w:t>contract încheiat, în condiţiile legii, între Judeţul Argeş, în calitate de autoritate finanţatoare şi beneficiar;</w:t>
      </w:r>
    </w:p>
    <w:p w:rsidR="003C5A9A" w:rsidRPr="005C1E48" w:rsidRDefault="003C5A9A" w:rsidP="003C5A9A">
      <w:pPr>
        <w:pStyle w:val="ListParagraph"/>
        <w:numPr>
          <w:ilvl w:val="0"/>
          <w:numId w:val="2"/>
        </w:numPr>
        <w:autoSpaceDE w:val="0"/>
        <w:autoSpaceDN w:val="0"/>
        <w:adjustRightInd w:val="0"/>
        <w:ind w:left="0" w:firstLine="360"/>
        <w:jc w:val="both"/>
        <w:rPr>
          <w:rFonts w:ascii="Times New Roman" w:eastAsia="Calibri" w:hAnsi="Times New Roman" w:cs="Times New Roman"/>
          <w:iCs/>
          <w:color w:val="auto"/>
        </w:rPr>
      </w:pPr>
      <w:r w:rsidRPr="005C1E48">
        <w:rPr>
          <w:rFonts w:ascii="Times New Roman" w:hAnsi="Times New Roman" w:cs="Times New Roman"/>
          <w:i/>
          <w:color w:val="auto"/>
        </w:rPr>
        <w:t>documentație</w:t>
      </w:r>
      <w:r w:rsidRPr="005C1E48">
        <w:rPr>
          <w:rFonts w:ascii="Times New Roman" w:hAnsi="Times New Roman" w:cs="Times New Roman"/>
          <w:color w:val="auto"/>
        </w:rPr>
        <w:t xml:space="preserve"> -  totalitatea actelor și documentelor necesare pentru elaborarea și prezentarea </w:t>
      </w:r>
    </w:p>
    <w:p w:rsidR="003C5A9A" w:rsidRPr="005C1E48" w:rsidRDefault="003C5A9A" w:rsidP="003C5A9A">
      <w:pPr>
        <w:pStyle w:val="ListParagraph"/>
        <w:autoSpaceDE w:val="0"/>
        <w:autoSpaceDN w:val="0"/>
        <w:adjustRightInd w:val="0"/>
        <w:ind w:left="360"/>
        <w:jc w:val="both"/>
        <w:rPr>
          <w:rFonts w:ascii="Times New Roman" w:hAnsi="Times New Roman" w:cs="Times New Roman"/>
          <w:color w:val="auto"/>
        </w:rPr>
      </w:pPr>
      <w:r w:rsidRPr="005C1E48">
        <w:rPr>
          <w:rFonts w:ascii="Times New Roman" w:hAnsi="Times New Roman" w:cs="Times New Roman"/>
          <w:b/>
          <w:color w:val="auto"/>
        </w:rPr>
        <w:t xml:space="preserve">      </w:t>
      </w:r>
      <w:r w:rsidRPr="005C1E48">
        <w:rPr>
          <w:rFonts w:ascii="Times New Roman" w:hAnsi="Times New Roman" w:cs="Times New Roman"/>
          <w:color w:val="auto"/>
        </w:rPr>
        <w:t xml:space="preserve">propunerii de programe /proiecte/ acțiuni culturale și de tineret în vederea acordării de    </w:t>
      </w:r>
    </w:p>
    <w:p w:rsidR="003C5A9A" w:rsidRPr="005C1E48" w:rsidRDefault="003C5A9A" w:rsidP="003C5A9A">
      <w:pPr>
        <w:pStyle w:val="ListParagraph"/>
        <w:autoSpaceDE w:val="0"/>
        <w:autoSpaceDN w:val="0"/>
        <w:adjustRightInd w:val="0"/>
        <w:ind w:left="360"/>
        <w:jc w:val="both"/>
        <w:rPr>
          <w:rFonts w:ascii="Times New Roman" w:hAnsi="Times New Roman" w:cs="Times New Roman"/>
          <w:color w:val="auto"/>
        </w:rPr>
      </w:pPr>
      <w:r w:rsidRPr="005C1E48">
        <w:rPr>
          <w:rFonts w:ascii="Times New Roman" w:hAnsi="Times New Roman" w:cs="Times New Roman"/>
          <w:color w:val="auto"/>
        </w:rPr>
        <w:t xml:space="preserve">      finanțare nerambursabilă în domeniul cultură/ tineret;         </w:t>
      </w:r>
    </w:p>
    <w:p w:rsidR="003C5A9A" w:rsidRPr="005C1E48" w:rsidRDefault="003C5A9A" w:rsidP="003C5A9A">
      <w:pPr>
        <w:pStyle w:val="BodyText"/>
        <w:numPr>
          <w:ilvl w:val="0"/>
          <w:numId w:val="2"/>
        </w:numPr>
        <w:shd w:val="clear" w:color="auto" w:fill="auto"/>
        <w:tabs>
          <w:tab w:val="left" w:pos="672"/>
        </w:tabs>
        <w:spacing w:after="0" w:line="240" w:lineRule="auto"/>
        <w:ind w:left="720" w:right="60" w:hanging="360"/>
        <w:rPr>
          <w:sz w:val="24"/>
          <w:szCs w:val="24"/>
        </w:rPr>
      </w:pPr>
      <w:r w:rsidRPr="005C1E48">
        <w:rPr>
          <w:rStyle w:val="BodytextItalic"/>
          <w:sz w:val="24"/>
          <w:szCs w:val="24"/>
          <w:lang w:eastAsia="ro-RO"/>
        </w:rPr>
        <w:lastRenderedPageBreak/>
        <w:t>finanţare nerambursabilă</w:t>
      </w:r>
      <w:r w:rsidRPr="005C1E48">
        <w:rPr>
          <w:sz w:val="24"/>
          <w:szCs w:val="24"/>
          <w:lang w:eastAsia="ro-RO"/>
        </w:rPr>
        <w:t xml:space="preserve"> </w:t>
      </w:r>
      <w:r w:rsidRPr="005C1E48">
        <w:rPr>
          <w:sz w:val="24"/>
          <w:szCs w:val="24"/>
          <w:lang w:val="es-ES_tradnl" w:eastAsia="es-ES_tradnl"/>
        </w:rPr>
        <w:t xml:space="preserve">- </w:t>
      </w:r>
      <w:r w:rsidRPr="005C1E48">
        <w:rPr>
          <w:sz w:val="24"/>
          <w:szCs w:val="24"/>
          <w:lang w:eastAsia="ro-RO"/>
        </w:rPr>
        <w:t>alocaţie financiară directă din fonduri publice, în vederea desfăşurării de către persoane fizice sau persoane juridice fără scop patrimonial a unor activităţi nonprofit care să contribuie la realizarea unor acţiuni sau programe de interes public la nivelul judeţului Argeş;</w:t>
      </w:r>
    </w:p>
    <w:p w:rsidR="003C5A9A" w:rsidRPr="005C1E48" w:rsidRDefault="003C5A9A" w:rsidP="003C5A9A">
      <w:pPr>
        <w:pStyle w:val="BodyText"/>
        <w:numPr>
          <w:ilvl w:val="0"/>
          <w:numId w:val="2"/>
        </w:numPr>
        <w:shd w:val="clear" w:color="auto" w:fill="auto"/>
        <w:tabs>
          <w:tab w:val="left" w:pos="667"/>
        </w:tabs>
        <w:spacing w:after="0" w:line="240" w:lineRule="auto"/>
        <w:ind w:left="720" w:right="60" w:hanging="360"/>
        <w:rPr>
          <w:sz w:val="24"/>
          <w:szCs w:val="24"/>
        </w:rPr>
      </w:pPr>
      <w:r w:rsidRPr="005C1E48">
        <w:rPr>
          <w:rStyle w:val="BodytextItalic"/>
          <w:sz w:val="24"/>
          <w:szCs w:val="24"/>
          <w:lang w:eastAsia="ro-RO"/>
        </w:rPr>
        <w:t>fonduri publice</w:t>
      </w:r>
      <w:r w:rsidRPr="005C1E48">
        <w:rPr>
          <w:sz w:val="24"/>
          <w:szCs w:val="24"/>
          <w:lang w:eastAsia="ro-RO"/>
        </w:rPr>
        <w:t xml:space="preserve"> </w:t>
      </w:r>
      <w:r w:rsidRPr="005C1E48">
        <w:rPr>
          <w:sz w:val="24"/>
          <w:szCs w:val="24"/>
          <w:lang w:val="es-ES_tradnl" w:eastAsia="es-ES_tradnl"/>
        </w:rPr>
        <w:t xml:space="preserve">- </w:t>
      </w:r>
      <w:r w:rsidRPr="005C1E48">
        <w:rPr>
          <w:sz w:val="24"/>
          <w:szCs w:val="24"/>
          <w:lang w:eastAsia="ro-RO"/>
        </w:rPr>
        <w:t>sume alocate din bugetul local de către Consiliul Judeţean Argeş;</w:t>
      </w:r>
    </w:p>
    <w:p w:rsidR="003C5A9A" w:rsidRPr="005C1E48" w:rsidRDefault="003C5A9A" w:rsidP="003C5A9A">
      <w:pPr>
        <w:pStyle w:val="ListParagraph"/>
        <w:numPr>
          <w:ilvl w:val="0"/>
          <w:numId w:val="2"/>
        </w:numPr>
        <w:autoSpaceDE w:val="0"/>
        <w:autoSpaceDN w:val="0"/>
        <w:adjustRightInd w:val="0"/>
        <w:ind w:left="0" w:firstLine="360"/>
        <w:jc w:val="both"/>
        <w:rPr>
          <w:rFonts w:ascii="Times New Roman" w:eastAsia="Calibri" w:hAnsi="Times New Roman" w:cs="Times New Roman"/>
          <w:iCs/>
          <w:color w:val="auto"/>
        </w:rPr>
      </w:pPr>
      <w:r w:rsidRPr="005C1E48">
        <w:rPr>
          <w:rFonts w:ascii="Times New Roman" w:eastAsia="Calibri" w:hAnsi="Times New Roman" w:cs="Times New Roman"/>
          <w:i/>
          <w:iCs/>
          <w:color w:val="auto"/>
        </w:rPr>
        <w:t>participant la programul/ proiectul/ acţiunea culturală</w:t>
      </w:r>
      <w:r w:rsidRPr="005C1E48">
        <w:rPr>
          <w:rFonts w:ascii="Times New Roman" w:eastAsia="Calibri" w:hAnsi="Times New Roman" w:cs="Times New Roman"/>
          <w:iCs/>
          <w:color w:val="auto"/>
        </w:rPr>
        <w:t xml:space="preserve"> - orice persoană care desfăşoară o </w:t>
      </w:r>
    </w:p>
    <w:p w:rsidR="003C5A9A" w:rsidRPr="005C1E48" w:rsidRDefault="003C5A9A" w:rsidP="003C5A9A">
      <w:pPr>
        <w:pStyle w:val="ListParagraph"/>
        <w:autoSpaceDE w:val="0"/>
        <w:autoSpaceDN w:val="0"/>
        <w:adjustRightInd w:val="0"/>
        <w:ind w:left="360"/>
        <w:jc w:val="both"/>
        <w:rPr>
          <w:rFonts w:ascii="Times New Roman" w:eastAsia="Calibri" w:hAnsi="Times New Roman" w:cs="Times New Roman"/>
          <w:iCs/>
          <w:color w:val="auto"/>
        </w:rPr>
      </w:pPr>
      <w:r w:rsidRPr="005C1E48">
        <w:rPr>
          <w:rFonts w:ascii="Times New Roman" w:eastAsia="Calibri" w:hAnsi="Times New Roman" w:cs="Times New Roman"/>
          <w:b/>
          <w:iCs/>
          <w:color w:val="auto"/>
        </w:rPr>
        <w:t xml:space="preserve">      </w:t>
      </w:r>
      <w:r w:rsidRPr="005C1E48">
        <w:rPr>
          <w:rFonts w:ascii="Times New Roman" w:eastAsia="Calibri" w:hAnsi="Times New Roman" w:cs="Times New Roman"/>
          <w:iCs/>
          <w:color w:val="auto"/>
        </w:rPr>
        <w:t xml:space="preserve">activitate în cadrul sau în beneficiul programului/ proiectului/ acţiunii culturale, cu titlu    </w:t>
      </w:r>
    </w:p>
    <w:p w:rsidR="003C5A9A" w:rsidRPr="005C1E48" w:rsidRDefault="003C5A9A" w:rsidP="003C5A9A">
      <w:pPr>
        <w:pStyle w:val="ListParagraph"/>
        <w:autoSpaceDE w:val="0"/>
        <w:autoSpaceDN w:val="0"/>
        <w:adjustRightInd w:val="0"/>
        <w:ind w:left="360"/>
        <w:jc w:val="both"/>
        <w:rPr>
          <w:rFonts w:ascii="Times New Roman" w:eastAsia="Calibri" w:hAnsi="Times New Roman" w:cs="Times New Roman"/>
          <w:iCs/>
          <w:color w:val="auto"/>
        </w:rPr>
      </w:pPr>
      <w:r w:rsidRPr="005C1E48">
        <w:rPr>
          <w:rFonts w:ascii="Times New Roman" w:eastAsia="Calibri" w:hAnsi="Times New Roman" w:cs="Times New Roman"/>
          <w:iCs/>
          <w:color w:val="auto"/>
        </w:rPr>
        <w:t xml:space="preserve">      oneros sau gratuit, indiferent de statutul său, care poate fi, dar fără a se limita la acestea: </w:t>
      </w:r>
    </w:p>
    <w:p w:rsidR="003C5A9A" w:rsidRPr="005C1E48" w:rsidRDefault="003C5A9A" w:rsidP="003C5A9A">
      <w:pPr>
        <w:pStyle w:val="ListParagraph"/>
        <w:autoSpaceDE w:val="0"/>
        <w:autoSpaceDN w:val="0"/>
        <w:adjustRightInd w:val="0"/>
        <w:ind w:left="0"/>
        <w:jc w:val="both"/>
        <w:rPr>
          <w:rFonts w:ascii="Times New Roman" w:eastAsia="Calibri" w:hAnsi="Times New Roman" w:cs="Times New Roman"/>
          <w:iCs/>
          <w:color w:val="auto"/>
        </w:rPr>
      </w:pPr>
      <w:r w:rsidRPr="005C1E48">
        <w:rPr>
          <w:rFonts w:ascii="Times New Roman" w:eastAsia="Calibri" w:hAnsi="Times New Roman" w:cs="Times New Roman"/>
          <w:iCs/>
          <w:color w:val="auto"/>
        </w:rPr>
        <w:t xml:space="preserve">            salariat, colaborator persoană fizică sau colaborator persoană fizică autorizată, delegat/ </w:t>
      </w:r>
    </w:p>
    <w:p w:rsidR="003C5A9A" w:rsidRPr="005C1E48" w:rsidRDefault="003C5A9A" w:rsidP="003C5A9A">
      <w:pPr>
        <w:pStyle w:val="ListParagraph"/>
        <w:autoSpaceDE w:val="0"/>
        <w:autoSpaceDN w:val="0"/>
        <w:adjustRightInd w:val="0"/>
        <w:ind w:left="0"/>
        <w:jc w:val="both"/>
        <w:rPr>
          <w:rFonts w:ascii="Times New Roman" w:eastAsia="Calibri" w:hAnsi="Times New Roman" w:cs="Times New Roman"/>
          <w:iCs/>
          <w:color w:val="auto"/>
        </w:rPr>
      </w:pPr>
      <w:r w:rsidRPr="005C1E48">
        <w:rPr>
          <w:rFonts w:ascii="Times New Roman" w:eastAsia="Calibri" w:hAnsi="Times New Roman" w:cs="Times New Roman"/>
          <w:iCs/>
          <w:color w:val="auto"/>
        </w:rPr>
        <w:t xml:space="preserve">            detaşat/ salariat/ angajat al altei entităţi decât cea care organizează programul/ proiectul/ </w:t>
      </w:r>
    </w:p>
    <w:p w:rsidR="003C5A9A" w:rsidRPr="005C1E48" w:rsidRDefault="003C5A9A" w:rsidP="003C5A9A">
      <w:pPr>
        <w:pStyle w:val="ListParagraph"/>
        <w:autoSpaceDE w:val="0"/>
        <w:autoSpaceDN w:val="0"/>
        <w:adjustRightInd w:val="0"/>
        <w:ind w:left="0"/>
        <w:jc w:val="both"/>
        <w:rPr>
          <w:rFonts w:ascii="Times New Roman" w:eastAsia="Calibri" w:hAnsi="Times New Roman" w:cs="Times New Roman"/>
          <w:iCs/>
          <w:color w:val="auto"/>
        </w:rPr>
      </w:pPr>
      <w:r w:rsidRPr="005C1E48">
        <w:rPr>
          <w:rFonts w:ascii="Times New Roman" w:eastAsia="Calibri" w:hAnsi="Times New Roman" w:cs="Times New Roman"/>
          <w:iCs/>
          <w:color w:val="auto"/>
        </w:rPr>
        <w:t xml:space="preserve">            acţiunea culturală;</w:t>
      </w:r>
    </w:p>
    <w:p w:rsidR="003C5A9A" w:rsidRPr="005C1E48" w:rsidRDefault="003C5A9A" w:rsidP="003C5A9A">
      <w:pPr>
        <w:pStyle w:val="BodyText"/>
        <w:numPr>
          <w:ilvl w:val="0"/>
          <w:numId w:val="2"/>
        </w:numPr>
        <w:shd w:val="clear" w:color="auto" w:fill="auto"/>
        <w:tabs>
          <w:tab w:val="left" w:pos="667"/>
        </w:tabs>
        <w:spacing w:after="0" w:line="240" w:lineRule="auto"/>
        <w:ind w:left="720" w:right="60" w:hanging="360"/>
        <w:rPr>
          <w:sz w:val="24"/>
          <w:szCs w:val="24"/>
        </w:rPr>
      </w:pPr>
      <w:r w:rsidRPr="005C1E48">
        <w:rPr>
          <w:i/>
          <w:sz w:val="24"/>
          <w:szCs w:val="24"/>
          <w:lang w:val="fr-FR"/>
        </w:rPr>
        <w:t xml:space="preserve"> </w:t>
      </w:r>
      <w:r w:rsidRPr="005C1E48">
        <w:rPr>
          <w:i/>
          <w:sz w:val="24"/>
          <w:szCs w:val="24"/>
        </w:rPr>
        <w:t>perioada de desfăşurare a proiectului</w:t>
      </w:r>
      <w:r w:rsidRPr="005C1E48">
        <w:rPr>
          <w:sz w:val="24"/>
          <w:szCs w:val="24"/>
        </w:rPr>
        <w:t xml:space="preserve"> - perioada înscrisă în contractul de finanţare de la data începerii primei activităţi şi până la data depunerii dosarului de decont final</w:t>
      </w:r>
      <w:r w:rsidRPr="005C1E48">
        <w:rPr>
          <w:sz w:val="24"/>
          <w:szCs w:val="24"/>
          <w:lang w:val="fr-FR"/>
        </w:rPr>
        <w:t>;</w:t>
      </w:r>
    </w:p>
    <w:p w:rsidR="003C5A9A" w:rsidRPr="005C1E48" w:rsidRDefault="003C5A9A" w:rsidP="003C5A9A">
      <w:pPr>
        <w:pStyle w:val="ListParagraph"/>
        <w:numPr>
          <w:ilvl w:val="0"/>
          <w:numId w:val="2"/>
        </w:numPr>
        <w:autoSpaceDE w:val="0"/>
        <w:autoSpaceDN w:val="0"/>
        <w:adjustRightInd w:val="0"/>
        <w:ind w:left="0" w:firstLine="360"/>
        <w:jc w:val="both"/>
        <w:rPr>
          <w:rFonts w:ascii="Times New Roman" w:eastAsia="Calibri" w:hAnsi="Times New Roman" w:cs="Times New Roman"/>
          <w:iCs/>
          <w:color w:val="auto"/>
        </w:rPr>
      </w:pPr>
      <w:r w:rsidRPr="005C1E48">
        <w:rPr>
          <w:rFonts w:ascii="Times New Roman" w:eastAsia="Calibri" w:hAnsi="Times New Roman" w:cs="Times New Roman"/>
          <w:i/>
          <w:iCs/>
          <w:color w:val="auto"/>
        </w:rPr>
        <w:t>program cultural</w:t>
      </w:r>
      <w:r w:rsidRPr="005C1E48">
        <w:rPr>
          <w:rFonts w:ascii="Times New Roman" w:eastAsia="Calibri" w:hAnsi="Times New Roman" w:cs="Times New Roman"/>
          <w:iCs/>
          <w:color w:val="auto"/>
        </w:rPr>
        <w:t xml:space="preserve"> - ansamblul de proiecte culturale sau, după caz, ansamblul de proiecte şi </w:t>
      </w:r>
    </w:p>
    <w:p w:rsidR="003C5A9A" w:rsidRPr="005C1E48" w:rsidRDefault="003C5A9A" w:rsidP="003C5A9A">
      <w:pPr>
        <w:pStyle w:val="ListParagraph"/>
        <w:autoSpaceDE w:val="0"/>
        <w:autoSpaceDN w:val="0"/>
        <w:adjustRightInd w:val="0"/>
        <w:ind w:left="360"/>
        <w:jc w:val="both"/>
        <w:rPr>
          <w:rFonts w:ascii="Times New Roman" w:eastAsia="Calibri" w:hAnsi="Times New Roman" w:cs="Times New Roman"/>
          <w:iCs/>
          <w:color w:val="auto"/>
        </w:rPr>
      </w:pPr>
      <w:r w:rsidRPr="005C1E48">
        <w:rPr>
          <w:rFonts w:ascii="Times New Roman" w:eastAsia="Calibri" w:hAnsi="Times New Roman" w:cs="Times New Roman"/>
          <w:b/>
          <w:iCs/>
          <w:color w:val="auto"/>
        </w:rPr>
        <w:t xml:space="preserve">      </w:t>
      </w:r>
      <w:r w:rsidRPr="005C1E48">
        <w:rPr>
          <w:rFonts w:ascii="Times New Roman" w:eastAsia="Calibri" w:hAnsi="Times New Roman" w:cs="Times New Roman"/>
          <w:iCs/>
          <w:color w:val="auto"/>
        </w:rPr>
        <w:t xml:space="preserve">acţiuni culturale, subsumat unei teme/concepţii, realizat pe durata unui exerciţiu financiar, în </w:t>
      </w:r>
    </w:p>
    <w:p w:rsidR="003C5A9A" w:rsidRPr="005C1E48" w:rsidRDefault="003C5A9A" w:rsidP="003C5A9A">
      <w:pPr>
        <w:pStyle w:val="ListParagraph"/>
        <w:autoSpaceDE w:val="0"/>
        <w:autoSpaceDN w:val="0"/>
        <w:adjustRightInd w:val="0"/>
        <w:ind w:left="0"/>
        <w:jc w:val="both"/>
        <w:rPr>
          <w:rFonts w:ascii="Times New Roman" w:eastAsia="Calibri" w:hAnsi="Times New Roman" w:cs="Times New Roman"/>
          <w:iCs/>
          <w:color w:val="auto"/>
        </w:rPr>
      </w:pPr>
      <w:r w:rsidRPr="005C1E48">
        <w:rPr>
          <w:rFonts w:ascii="Times New Roman" w:eastAsia="Calibri" w:hAnsi="Times New Roman" w:cs="Times New Roman"/>
          <w:iCs/>
          <w:color w:val="auto"/>
        </w:rPr>
        <w:t xml:space="preserve">            urma căruia rezultă unul sau mai multe bunuri culturale;</w:t>
      </w:r>
    </w:p>
    <w:p w:rsidR="003C5A9A" w:rsidRPr="005C1E48" w:rsidRDefault="003C5A9A" w:rsidP="003C5A9A">
      <w:pPr>
        <w:pStyle w:val="ListParagraph"/>
        <w:numPr>
          <w:ilvl w:val="0"/>
          <w:numId w:val="2"/>
        </w:numPr>
        <w:autoSpaceDE w:val="0"/>
        <w:autoSpaceDN w:val="0"/>
        <w:adjustRightInd w:val="0"/>
        <w:ind w:left="0" w:firstLine="360"/>
        <w:jc w:val="both"/>
        <w:rPr>
          <w:rFonts w:ascii="Times New Roman" w:eastAsia="Calibri" w:hAnsi="Times New Roman" w:cs="Times New Roman"/>
          <w:iCs/>
          <w:color w:val="auto"/>
        </w:rPr>
      </w:pPr>
      <w:r w:rsidRPr="005C1E48">
        <w:rPr>
          <w:rFonts w:ascii="Times New Roman" w:eastAsia="Calibri" w:hAnsi="Times New Roman" w:cs="Times New Roman"/>
          <w:i/>
          <w:iCs/>
          <w:color w:val="auto"/>
        </w:rPr>
        <w:t>proiect cultural</w:t>
      </w:r>
      <w:r w:rsidRPr="005C1E48">
        <w:rPr>
          <w:rFonts w:ascii="Times New Roman" w:eastAsia="Calibri" w:hAnsi="Times New Roman" w:cs="Times New Roman"/>
          <w:iCs/>
          <w:color w:val="auto"/>
        </w:rPr>
        <w:t xml:space="preserve"> - suma activităţilor specifice unor anumite domenii culturale/artistice sau,   </w:t>
      </w:r>
    </w:p>
    <w:p w:rsidR="003C5A9A" w:rsidRPr="005C1E48" w:rsidRDefault="003C5A9A" w:rsidP="003C5A9A">
      <w:pPr>
        <w:pStyle w:val="ListParagraph"/>
        <w:autoSpaceDE w:val="0"/>
        <w:autoSpaceDN w:val="0"/>
        <w:adjustRightInd w:val="0"/>
        <w:ind w:left="360"/>
        <w:jc w:val="both"/>
        <w:rPr>
          <w:rFonts w:ascii="Times New Roman" w:eastAsia="Calibri" w:hAnsi="Times New Roman" w:cs="Times New Roman"/>
          <w:iCs/>
          <w:color w:val="auto"/>
        </w:rPr>
      </w:pPr>
      <w:r w:rsidRPr="005C1E48">
        <w:rPr>
          <w:rFonts w:ascii="Times New Roman" w:eastAsia="Calibri" w:hAnsi="Times New Roman" w:cs="Times New Roman"/>
          <w:b/>
          <w:iCs/>
          <w:color w:val="auto"/>
        </w:rPr>
        <w:t xml:space="preserve">      </w:t>
      </w:r>
      <w:r w:rsidRPr="005C1E48">
        <w:rPr>
          <w:rFonts w:ascii="Times New Roman" w:eastAsia="Calibri" w:hAnsi="Times New Roman" w:cs="Times New Roman"/>
          <w:iCs/>
          <w:color w:val="auto"/>
        </w:rPr>
        <w:t xml:space="preserve">după caz, ansamblul de acţiuni culturale structurate organic, realizat într-o perioadă de timp    </w:t>
      </w:r>
    </w:p>
    <w:p w:rsidR="003C5A9A" w:rsidRPr="005C1E48" w:rsidRDefault="003C5A9A" w:rsidP="003C5A9A">
      <w:pPr>
        <w:pStyle w:val="ListParagraph"/>
        <w:autoSpaceDE w:val="0"/>
        <w:autoSpaceDN w:val="0"/>
        <w:adjustRightInd w:val="0"/>
        <w:ind w:left="360"/>
        <w:jc w:val="both"/>
        <w:rPr>
          <w:rFonts w:ascii="Times New Roman" w:eastAsia="Calibri" w:hAnsi="Times New Roman" w:cs="Times New Roman"/>
          <w:iCs/>
          <w:color w:val="auto"/>
        </w:rPr>
      </w:pPr>
      <w:r w:rsidRPr="005C1E48">
        <w:rPr>
          <w:rFonts w:ascii="Times New Roman" w:eastAsia="Calibri" w:hAnsi="Times New Roman" w:cs="Times New Roman"/>
          <w:iCs/>
          <w:color w:val="auto"/>
        </w:rPr>
        <w:t xml:space="preserve">      determinată, care nu excedează, de regulă, duratei unui exerciţiu financiar în urma căruia </w:t>
      </w:r>
    </w:p>
    <w:p w:rsidR="003C5A9A" w:rsidRPr="005C1E48" w:rsidRDefault="003C5A9A" w:rsidP="003C5A9A">
      <w:pPr>
        <w:pStyle w:val="ListParagraph"/>
        <w:autoSpaceDE w:val="0"/>
        <w:autoSpaceDN w:val="0"/>
        <w:adjustRightInd w:val="0"/>
        <w:ind w:left="0"/>
        <w:jc w:val="both"/>
        <w:rPr>
          <w:rFonts w:ascii="Times New Roman" w:eastAsia="Calibri" w:hAnsi="Times New Roman" w:cs="Times New Roman"/>
          <w:iCs/>
          <w:color w:val="auto"/>
        </w:rPr>
      </w:pPr>
      <w:r w:rsidRPr="005C1E48">
        <w:rPr>
          <w:rFonts w:ascii="Times New Roman" w:eastAsia="Calibri" w:hAnsi="Times New Roman" w:cs="Times New Roman"/>
          <w:iCs/>
          <w:color w:val="auto"/>
        </w:rPr>
        <w:t xml:space="preserve">             rezultă un bun cultural;</w:t>
      </w:r>
    </w:p>
    <w:p w:rsidR="003C5A9A" w:rsidRPr="005C1E48" w:rsidRDefault="003C5A9A" w:rsidP="003C5A9A">
      <w:pPr>
        <w:pStyle w:val="BodyText"/>
        <w:numPr>
          <w:ilvl w:val="0"/>
          <w:numId w:val="2"/>
        </w:numPr>
        <w:shd w:val="clear" w:color="auto" w:fill="auto"/>
        <w:tabs>
          <w:tab w:val="left" w:pos="696"/>
        </w:tabs>
        <w:spacing w:after="0" w:line="240" w:lineRule="auto"/>
        <w:ind w:left="720" w:right="60" w:hanging="360"/>
        <w:rPr>
          <w:sz w:val="24"/>
          <w:szCs w:val="24"/>
        </w:rPr>
      </w:pPr>
      <w:r w:rsidRPr="005C1E48">
        <w:rPr>
          <w:rStyle w:val="BodytextItalic"/>
          <w:sz w:val="24"/>
          <w:szCs w:val="24"/>
          <w:lang w:eastAsia="ro-RO"/>
        </w:rPr>
        <w:t>solicitant</w:t>
      </w:r>
      <w:r w:rsidRPr="005C1E48">
        <w:rPr>
          <w:sz w:val="24"/>
          <w:szCs w:val="24"/>
          <w:lang w:eastAsia="ro-RO"/>
        </w:rPr>
        <w:t xml:space="preserve"> </w:t>
      </w:r>
      <w:r w:rsidRPr="005C1E48">
        <w:rPr>
          <w:sz w:val="24"/>
          <w:szCs w:val="24"/>
          <w:lang w:val="es-ES_tradnl" w:eastAsia="es-ES_tradnl"/>
        </w:rPr>
        <w:t xml:space="preserve">- </w:t>
      </w:r>
      <w:r w:rsidRPr="005C1E48">
        <w:rPr>
          <w:sz w:val="24"/>
          <w:szCs w:val="24"/>
          <w:lang w:eastAsia="ro-RO"/>
        </w:rPr>
        <w:t>orice persoană fizică sau juridică fară scop patrimonial care depune o propunere de proiect.</w:t>
      </w:r>
    </w:p>
    <w:p w:rsidR="003C5A9A" w:rsidRPr="005C1E48" w:rsidRDefault="003C5A9A" w:rsidP="003C5A9A">
      <w:pPr>
        <w:pStyle w:val="BodyText"/>
        <w:shd w:val="clear" w:color="auto" w:fill="auto"/>
        <w:tabs>
          <w:tab w:val="left" w:pos="696"/>
        </w:tabs>
        <w:spacing w:after="0" w:line="240" w:lineRule="auto"/>
        <w:ind w:left="720" w:right="60" w:firstLine="0"/>
        <w:rPr>
          <w:sz w:val="24"/>
          <w:szCs w:val="24"/>
        </w:rPr>
      </w:pPr>
    </w:p>
    <w:p w:rsidR="003C5A9A" w:rsidRPr="005C1E48" w:rsidRDefault="003C5A9A" w:rsidP="003C5A9A">
      <w:pPr>
        <w:pStyle w:val="BodyText"/>
        <w:shd w:val="clear" w:color="auto" w:fill="auto"/>
        <w:spacing w:after="0" w:line="240" w:lineRule="auto"/>
        <w:ind w:left="20" w:right="60" w:firstLine="0"/>
        <w:rPr>
          <w:sz w:val="24"/>
          <w:szCs w:val="24"/>
        </w:rPr>
      </w:pPr>
      <w:r w:rsidRPr="005C1E48">
        <w:rPr>
          <w:rStyle w:val="BodytextBold"/>
          <w:sz w:val="24"/>
          <w:szCs w:val="24"/>
          <w:lang w:eastAsia="ro-RO"/>
        </w:rPr>
        <w:t xml:space="preserve">Art. </w:t>
      </w:r>
      <w:r w:rsidRPr="005C1E48">
        <w:rPr>
          <w:rStyle w:val="BodytextBold"/>
          <w:sz w:val="24"/>
          <w:szCs w:val="24"/>
          <w:lang w:val="es-ES_tradnl" w:eastAsia="es-ES_tradnl"/>
        </w:rPr>
        <w:t>3.</w:t>
      </w:r>
      <w:r w:rsidRPr="005C1E48">
        <w:rPr>
          <w:sz w:val="24"/>
          <w:szCs w:val="24"/>
          <w:lang w:val="es-ES_tradnl" w:eastAsia="es-ES_tradnl"/>
        </w:rPr>
        <w:t xml:space="preserve"> </w:t>
      </w:r>
      <w:r w:rsidRPr="005C1E48">
        <w:rPr>
          <w:sz w:val="24"/>
          <w:szCs w:val="24"/>
          <w:lang w:eastAsia="ro-RO"/>
        </w:rPr>
        <w:t>Prezentul ghid stabileşte procedura privind atribuirea contractului de finanţare nerambursabilă.</w:t>
      </w:r>
    </w:p>
    <w:p w:rsidR="003C5A9A" w:rsidRPr="005C1E48" w:rsidRDefault="003C5A9A" w:rsidP="003C5A9A">
      <w:pPr>
        <w:pStyle w:val="BodyText"/>
        <w:shd w:val="clear" w:color="auto" w:fill="auto"/>
        <w:spacing w:after="0" w:line="240" w:lineRule="auto"/>
        <w:ind w:left="20" w:right="60" w:firstLine="0"/>
        <w:rPr>
          <w:sz w:val="24"/>
          <w:szCs w:val="24"/>
          <w:u w:val="single"/>
        </w:rPr>
      </w:pPr>
      <w:r w:rsidRPr="005C1E48">
        <w:rPr>
          <w:rStyle w:val="BodytextBold"/>
          <w:sz w:val="24"/>
          <w:szCs w:val="24"/>
          <w:lang w:eastAsia="ro-RO"/>
        </w:rPr>
        <w:t xml:space="preserve">Art. </w:t>
      </w:r>
      <w:r w:rsidRPr="005C1E48">
        <w:rPr>
          <w:rStyle w:val="BodytextBold"/>
          <w:sz w:val="24"/>
          <w:szCs w:val="24"/>
          <w:lang w:val="es-ES_tradnl" w:eastAsia="es-ES_tradnl"/>
        </w:rPr>
        <w:t>4.</w:t>
      </w:r>
      <w:r w:rsidRPr="005C1E48">
        <w:rPr>
          <w:sz w:val="24"/>
          <w:szCs w:val="24"/>
          <w:lang w:val="es-ES_tradnl" w:eastAsia="es-ES_tradnl"/>
        </w:rPr>
        <w:t xml:space="preserve"> </w:t>
      </w:r>
      <w:r w:rsidRPr="005C1E48">
        <w:rPr>
          <w:sz w:val="24"/>
          <w:szCs w:val="24"/>
          <w:lang w:eastAsia="ro-RO"/>
        </w:rPr>
        <w:t xml:space="preserve">Solicitanţii trebuie să fie </w:t>
      </w:r>
      <w:r w:rsidRPr="005C1E48">
        <w:rPr>
          <w:sz w:val="24"/>
          <w:szCs w:val="24"/>
          <w:u w:val="single"/>
          <w:lang w:eastAsia="ro-RO"/>
        </w:rPr>
        <w:t>persoane fizice sau juridice fără scop patrimonial constituite conform legii.</w:t>
      </w:r>
    </w:p>
    <w:p w:rsidR="003C5A9A" w:rsidRPr="005C1E48" w:rsidRDefault="003C5A9A" w:rsidP="003C5A9A">
      <w:pPr>
        <w:pStyle w:val="BodyText"/>
        <w:shd w:val="clear" w:color="auto" w:fill="auto"/>
        <w:spacing w:after="219" w:line="240" w:lineRule="auto"/>
        <w:ind w:left="20" w:right="60" w:firstLine="0"/>
        <w:rPr>
          <w:sz w:val="24"/>
          <w:szCs w:val="24"/>
          <w:lang w:val="en-US" w:eastAsia="ro-RO"/>
        </w:rPr>
      </w:pPr>
      <w:r w:rsidRPr="005C1E48">
        <w:rPr>
          <w:rStyle w:val="BodytextBold"/>
          <w:sz w:val="24"/>
          <w:szCs w:val="24"/>
          <w:lang w:eastAsia="ro-RO"/>
        </w:rPr>
        <w:t xml:space="preserve">Art. </w:t>
      </w:r>
      <w:r w:rsidRPr="005C1E48">
        <w:rPr>
          <w:rStyle w:val="BodytextBold"/>
          <w:sz w:val="24"/>
          <w:szCs w:val="24"/>
          <w:lang w:val="es-ES_tradnl" w:eastAsia="es-ES_tradnl"/>
        </w:rPr>
        <w:t>5.</w:t>
      </w:r>
      <w:r w:rsidRPr="005C1E48">
        <w:rPr>
          <w:sz w:val="24"/>
          <w:szCs w:val="24"/>
          <w:lang w:val="es-ES_tradnl" w:eastAsia="es-ES_tradnl"/>
        </w:rPr>
        <w:t xml:space="preserve"> </w:t>
      </w:r>
      <w:r w:rsidRPr="005C1E48">
        <w:rPr>
          <w:sz w:val="24"/>
          <w:szCs w:val="24"/>
          <w:lang w:eastAsia="ro-RO"/>
        </w:rPr>
        <w:t>Finanţările nerambursabile acordate se vor utiliza numai pentru programele şi proiectele de interes public iniţiate şi organizate de către aceştia, în completarea veniturilor proprii şi a celor primite sub formă de donaţii şi sponsorizări.</w:t>
      </w:r>
    </w:p>
    <w:p w:rsidR="003C5A9A" w:rsidRPr="005C1E48" w:rsidRDefault="003C5A9A" w:rsidP="003C5A9A">
      <w:pPr>
        <w:pStyle w:val="Heading61"/>
        <w:keepNext/>
        <w:keepLines/>
        <w:shd w:val="clear" w:color="auto" w:fill="auto"/>
        <w:spacing w:line="240" w:lineRule="auto"/>
        <w:ind w:left="720" w:firstLine="0"/>
        <w:jc w:val="both"/>
        <w:rPr>
          <w:sz w:val="24"/>
          <w:szCs w:val="24"/>
        </w:rPr>
      </w:pPr>
      <w:bookmarkStart w:id="4" w:name="bookmark6"/>
      <w:r w:rsidRPr="005C1E48">
        <w:rPr>
          <w:sz w:val="24"/>
          <w:szCs w:val="24"/>
          <w:lang w:eastAsia="ro-RO"/>
        </w:rPr>
        <w:t>Domeniu de aplicare</w:t>
      </w:r>
      <w:bookmarkEnd w:id="4"/>
    </w:p>
    <w:p w:rsidR="003C5A9A" w:rsidRPr="005C1E48" w:rsidRDefault="003C5A9A" w:rsidP="003C5A9A">
      <w:pPr>
        <w:pStyle w:val="BodyText"/>
        <w:shd w:val="clear" w:color="auto" w:fill="auto"/>
        <w:spacing w:after="0" w:line="240" w:lineRule="auto"/>
        <w:ind w:left="20" w:right="60" w:firstLine="0"/>
        <w:rPr>
          <w:rStyle w:val="BodytextBold"/>
          <w:sz w:val="24"/>
          <w:szCs w:val="24"/>
          <w:lang w:val="es-ES_tradnl" w:eastAsia="es-ES_tradnl"/>
        </w:rPr>
      </w:pPr>
      <w:r w:rsidRPr="005C1E48">
        <w:rPr>
          <w:rStyle w:val="BodytextBold"/>
          <w:sz w:val="24"/>
          <w:szCs w:val="24"/>
          <w:lang w:eastAsia="ro-RO"/>
        </w:rPr>
        <w:t xml:space="preserve">Art. </w:t>
      </w:r>
      <w:r w:rsidRPr="005C1E48">
        <w:rPr>
          <w:rStyle w:val="BodytextBold"/>
          <w:sz w:val="24"/>
          <w:szCs w:val="24"/>
          <w:lang w:val="es-ES_tradnl" w:eastAsia="es-ES_tradnl"/>
        </w:rPr>
        <w:t xml:space="preserve">6 </w:t>
      </w:r>
    </w:p>
    <w:p w:rsidR="003C5A9A" w:rsidRPr="005C1E48" w:rsidRDefault="003C5A9A" w:rsidP="003C5A9A">
      <w:pPr>
        <w:pStyle w:val="BodyText"/>
        <w:shd w:val="clear" w:color="auto" w:fill="auto"/>
        <w:spacing w:after="0" w:line="240" w:lineRule="auto"/>
        <w:ind w:left="20" w:right="60" w:firstLine="0"/>
        <w:rPr>
          <w:sz w:val="24"/>
          <w:szCs w:val="24"/>
        </w:rPr>
      </w:pPr>
      <w:r w:rsidRPr="005C1E48">
        <w:rPr>
          <w:rStyle w:val="BodytextBold"/>
          <w:sz w:val="24"/>
          <w:szCs w:val="24"/>
          <w:lang w:val="es-ES_tradnl" w:eastAsia="es-ES_tradnl"/>
        </w:rPr>
        <w:t>(1)</w:t>
      </w:r>
      <w:r w:rsidRPr="005C1E48">
        <w:rPr>
          <w:sz w:val="24"/>
          <w:szCs w:val="24"/>
          <w:lang w:val="es-ES_tradnl" w:eastAsia="es-ES_tradnl"/>
        </w:rPr>
        <w:t xml:space="preserve"> </w:t>
      </w:r>
      <w:r w:rsidRPr="005C1E48">
        <w:rPr>
          <w:sz w:val="24"/>
          <w:szCs w:val="24"/>
          <w:lang w:eastAsia="ro-RO"/>
        </w:rPr>
        <w:t>Prevederile prezentului ghid se aplică pentru atribuirea oricărui contract de finanţare nerambursabilă de la bugetul local al judeţului Argeş.</w:t>
      </w:r>
    </w:p>
    <w:p w:rsidR="003C5A9A" w:rsidRPr="005C1E48" w:rsidRDefault="003C5A9A" w:rsidP="003C5A9A">
      <w:pPr>
        <w:pStyle w:val="BodyText"/>
        <w:shd w:val="clear" w:color="auto" w:fill="auto"/>
        <w:spacing w:after="0" w:line="240" w:lineRule="auto"/>
        <w:ind w:left="20" w:right="60" w:firstLine="0"/>
        <w:rPr>
          <w:sz w:val="24"/>
          <w:szCs w:val="24"/>
        </w:rPr>
      </w:pPr>
      <w:r w:rsidRPr="005C1E48">
        <w:rPr>
          <w:b/>
          <w:sz w:val="24"/>
          <w:szCs w:val="24"/>
          <w:lang w:val="es-ES_tradnl" w:eastAsia="es-ES_tradnl"/>
        </w:rPr>
        <w:t>(2)</w:t>
      </w:r>
      <w:r w:rsidRPr="005C1E48">
        <w:rPr>
          <w:sz w:val="24"/>
          <w:szCs w:val="24"/>
          <w:lang w:val="es-ES_tradnl" w:eastAsia="es-ES_tradnl"/>
        </w:rPr>
        <w:t xml:space="preserve"> </w:t>
      </w:r>
      <w:r w:rsidRPr="005C1E48">
        <w:rPr>
          <w:sz w:val="24"/>
          <w:szCs w:val="24"/>
          <w:lang w:eastAsia="ro-RO"/>
        </w:rPr>
        <w:t xml:space="preserve">Consiliul Judeţean Argeş acordă o atenţie deosebită activităților cultural </w:t>
      </w:r>
      <w:r w:rsidRPr="005C1E48">
        <w:rPr>
          <w:sz w:val="24"/>
          <w:szCs w:val="24"/>
          <w:lang w:val="es-ES_tradnl" w:eastAsia="es-ES_tradnl"/>
        </w:rPr>
        <w:t>-</w:t>
      </w:r>
      <w:r>
        <w:rPr>
          <w:sz w:val="24"/>
          <w:szCs w:val="24"/>
          <w:lang w:val="es-ES_tradnl" w:eastAsia="es-ES_tradnl"/>
        </w:rPr>
        <w:t xml:space="preserve"> </w:t>
      </w:r>
      <w:r w:rsidRPr="005C1E48">
        <w:rPr>
          <w:sz w:val="24"/>
          <w:szCs w:val="24"/>
          <w:lang w:eastAsia="ro-RO"/>
        </w:rPr>
        <w:t>educative cu caracter local, regional, naţional, european şi internaţional.</w:t>
      </w:r>
    </w:p>
    <w:p w:rsidR="003C5A9A" w:rsidRPr="003B0EC6" w:rsidRDefault="003C5A9A" w:rsidP="003C5A9A">
      <w:pPr>
        <w:pStyle w:val="BodyText"/>
        <w:shd w:val="clear" w:color="auto" w:fill="auto"/>
        <w:spacing w:after="0" w:line="240" w:lineRule="auto"/>
        <w:ind w:left="20" w:right="60" w:firstLine="0"/>
        <w:rPr>
          <w:sz w:val="24"/>
          <w:szCs w:val="24"/>
        </w:rPr>
      </w:pPr>
      <w:r w:rsidRPr="005C1E48">
        <w:rPr>
          <w:b/>
          <w:sz w:val="24"/>
          <w:szCs w:val="24"/>
          <w:lang w:eastAsia="es-ES_tradnl"/>
        </w:rPr>
        <w:t xml:space="preserve">(3) </w:t>
      </w:r>
      <w:r w:rsidRPr="003B0EC6">
        <w:rPr>
          <w:sz w:val="24"/>
          <w:szCs w:val="24"/>
          <w:lang w:eastAsia="ro-RO"/>
        </w:rPr>
        <w:t>Domeniile pentru care se aplică prezentul ghid sunt:</w:t>
      </w:r>
    </w:p>
    <w:p w:rsidR="003C5A9A" w:rsidRPr="003B0EC6" w:rsidRDefault="003C5A9A" w:rsidP="003C5A9A">
      <w:pPr>
        <w:pStyle w:val="BodyText"/>
        <w:numPr>
          <w:ilvl w:val="2"/>
          <w:numId w:val="2"/>
        </w:numPr>
        <w:shd w:val="clear" w:color="auto" w:fill="auto"/>
        <w:tabs>
          <w:tab w:val="left" w:pos="270"/>
        </w:tabs>
        <w:spacing w:after="0" w:line="240" w:lineRule="auto"/>
        <w:ind w:left="20" w:firstLine="0"/>
        <w:rPr>
          <w:sz w:val="24"/>
          <w:szCs w:val="24"/>
        </w:rPr>
      </w:pPr>
      <w:r w:rsidRPr="003B0EC6">
        <w:rPr>
          <w:sz w:val="24"/>
          <w:szCs w:val="24"/>
          <w:lang w:eastAsia="ro-RO"/>
        </w:rPr>
        <w:t>tineret;</w:t>
      </w:r>
    </w:p>
    <w:p w:rsidR="003C5A9A" w:rsidRPr="003B0EC6" w:rsidRDefault="003C5A9A" w:rsidP="003C5A9A">
      <w:pPr>
        <w:pStyle w:val="BodyText"/>
        <w:numPr>
          <w:ilvl w:val="2"/>
          <w:numId w:val="2"/>
        </w:numPr>
        <w:shd w:val="clear" w:color="auto" w:fill="auto"/>
        <w:tabs>
          <w:tab w:val="left" w:pos="279"/>
        </w:tabs>
        <w:spacing w:after="0" w:line="240" w:lineRule="auto"/>
        <w:ind w:left="20" w:firstLine="0"/>
        <w:rPr>
          <w:sz w:val="24"/>
          <w:szCs w:val="24"/>
        </w:rPr>
      </w:pPr>
      <w:r>
        <w:rPr>
          <w:sz w:val="24"/>
          <w:szCs w:val="24"/>
          <w:lang w:eastAsia="ro-RO"/>
        </w:rPr>
        <w:t>cultură</w:t>
      </w:r>
      <w:r w:rsidRPr="003B0EC6">
        <w:rPr>
          <w:sz w:val="24"/>
          <w:szCs w:val="24"/>
          <w:lang w:eastAsia="ro-RO"/>
        </w:rPr>
        <w:t>;</w:t>
      </w:r>
    </w:p>
    <w:p w:rsidR="003C5A9A" w:rsidRPr="00195303" w:rsidRDefault="003C5A9A" w:rsidP="003C5A9A">
      <w:pPr>
        <w:pStyle w:val="BodyText"/>
        <w:numPr>
          <w:ilvl w:val="2"/>
          <w:numId w:val="2"/>
        </w:numPr>
        <w:shd w:val="clear" w:color="auto" w:fill="auto"/>
        <w:tabs>
          <w:tab w:val="left" w:pos="265"/>
        </w:tabs>
        <w:spacing w:after="0" w:line="240" w:lineRule="auto"/>
        <w:ind w:left="20" w:firstLine="0"/>
        <w:rPr>
          <w:sz w:val="24"/>
          <w:szCs w:val="24"/>
        </w:rPr>
      </w:pPr>
      <w:r w:rsidRPr="003B0EC6">
        <w:rPr>
          <w:sz w:val="24"/>
          <w:szCs w:val="24"/>
          <w:lang w:eastAsia="ro-RO"/>
        </w:rPr>
        <w:t xml:space="preserve">protecţia </w:t>
      </w:r>
      <w:r w:rsidRPr="00195303">
        <w:rPr>
          <w:sz w:val="24"/>
          <w:szCs w:val="24"/>
          <w:lang w:eastAsia="ro-RO"/>
        </w:rPr>
        <w:t>mediului</w:t>
      </w:r>
      <w:r w:rsidRPr="00195303">
        <w:rPr>
          <w:sz w:val="24"/>
          <w:szCs w:val="24"/>
          <w:lang w:val="en-US" w:eastAsia="ro-RO"/>
        </w:rPr>
        <w:t>;</w:t>
      </w:r>
    </w:p>
    <w:p w:rsidR="003C5A9A" w:rsidRPr="00195303" w:rsidRDefault="003C5A9A" w:rsidP="003C5A9A">
      <w:pPr>
        <w:pStyle w:val="BodyText"/>
        <w:numPr>
          <w:ilvl w:val="2"/>
          <w:numId w:val="2"/>
        </w:numPr>
        <w:shd w:val="clear" w:color="auto" w:fill="auto"/>
        <w:tabs>
          <w:tab w:val="left" w:pos="265"/>
        </w:tabs>
        <w:spacing w:after="0" w:line="240" w:lineRule="auto"/>
        <w:ind w:left="20" w:firstLine="0"/>
        <w:rPr>
          <w:sz w:val="24"/>
          <w:szCs w:val="24"/>
        </w:rPr>
      </w:pPr>
      <w:r w:rsidRPr="00195303">
        <w:rPr>
          <w:sz w:val="24"/>
          <w:szCs w:val="24"/>
          <w:lang w:val="fr-FR" w:eastAsia="ro-RO"/>
        </w:rPr>
        <w:t xml:space="preserve">turism. </w:t>
      </w:r>
    </w:p>
    <w:p w:rsidR="003C5A9A" w:rsidRPr="005C1E48" w:rsidRDefault="003C5A9A" w:rsidP="003C5A9A">
      <w:pPr>
        <w:pStyle w:val="BodyText"/>
        <w:shd w:val="clear" w:color="auto" w:fill="auto"/>
        <w:spacing w:after="0" w:line="240" w:lineRule="auto"/>
        <w:ind w:left="20" w:right="60" w:firstLine="0"/>
        <w:rPr>
          <w:sz w:val="24"/>
          <w:szCs w:val="24"/>
        </w:rPr>
      </w:pPr>
      <w:r w:rsidRPr="005C1E48">
        <w:rPr>
          <w:rStyle w:val="BodytextBold23"/>
          <w:sz w:val="24"/>
          <w:szCs w:val="24"/>
          <w:lang w:eastAsia="ro-RO"/>
        </w:rPr>
        <w:t>Art. 7.</w:t>
      </w:r>
      <w:r w:rsidRPr="005C1E48">
        <w:rPr>
          <w:sz w:val="24"/>
          <w:szCs w:val="24"/>
          <w:lang w:eastAsia="ro-RO"/>
        </w:rPr>
        <w:t xml:space="preserve"> Finanţările nerambursabile nu se acordă pentru activităţi generatoare de profit şi nici pentru activităţi din domeniile reglementate de Legea nr. 182/2002 privind protecţia informaţiilor clasificate, cu modificările ulterioare.</w:t>
      </w:r>
    </w:p>
    <w:p w:rsidR="003C5A9A" w:rsidRPr="005C1E48" w:rsidRDefault="003C5A9A" w:rsidP="003C5A9A">
      <w:pPr>
        <w:pStyle w:val="BodyText"/>
        <w:shd w:val="clear" w:color="auto" w:fill="auto"/>
        <w:spacing w:after="215" w:line="240" w:lineRule="auto"/>
        <w:ind w:left="20" w:right="60" w:firstLine="0"/>
        <w:rPr>
          <w:sz w:val="24"/>
          <w:szCs w:val="24"/>
        </w:rPr>
      </w:pPr>
      <w:r w:rsidRPr="005C1E48">
        <w:rPr>
          <w:rStyle w:val="BodytextBold23"/>
          <w:sz w:val="24"/>
          <w:szCs w:val="24"/>
          <w:lang w:eastAsia="ro-RO"/>
        </w:rPr>
        <w:t>Art. 8.</w:t>
      </w:r>
      <w:r w:rsidRPr="005C1E48">
        <w:rPr>
          <w:sz w:val="24"/>
          <w:szCs w:val="24"/>
          <w:lang w:eastAsia="ro-RO"/>
        </w:rPr>
        <w:t xml:space="preserve"> Potrivit dispoziţiilor prezentului ghid, nu se acordă finanţări nerambursabile pentru activităţi ce presupun dezvoltarea infrastructurii solicitantului şi nici pentru cheltuieli care se constituie, într-o formă sau alta, în remuneraţie pentru membrii organizaţiei.</w:t>
      </w:r>
    </w:p>
    <w:p w:rsidR="003C5A9A" w:rsidRPr="005C1E48" w:rsidRDefault="003C5A9A" w:rsidP="003C5A9A">
      <w:pPr>
        <w:pStyle w:val="Heading61"/>
        <w:keepNext/>
        <w:keepLines/>
        <w:shd w:val="clear" w:color="auto" w:fill="auto"/>
        <w:spacing w:line="240" w:lineRule="auto"/>
        <w:ind w:left="20" w:firstLine="0"/>
        <w:jc w:val="both"/>
        <w:rPr>
          <w:sz w:val="24"/>
          <w:szCs w:val="24"/>
        </w:rPr>
      </w:pPr>
      <w:bookmarkStart w:id="5" w:name="bookmark7"/>
      <w:r w:rsidRPr="005C1E48">
        <w:rPr>
          <w:sz w:val="24"/>
          <w:szCs w:val="24"/>
          <w:lang w:eastAsia="ro-RO"/>
        </w:rPr>
        <w:t>Principii de atribuire a contractelor de finanţare nerambursabilă</w:t>
      </w:r>
      <w:bookmarkEnd w:id="5"/>
    </w:p>
    <w:p w:rsidR="003C5A9A" w:rsidRPr="005C1E48" w:rsidRDefault="003C5A9A" w:rsidP="003C5A9A">
      <w:pPr>
        <w:pStyle w:val="BodyText"/>
        <w:shd w:val="clear" w:color="auto" w:fill="auto"/>
        <w:spacing w:after="0" w:line="240" w:lineRule="auto"/>
        <w:ind w:left="20" w:firstLine="0"/>
        <w:rPr>
          <w:sz w:val="24"/>
          <w:szCs w:val="24"/>
        </w:rPr>
      </w:pPr>
      <w:r w:rsidRPr="005C1E48">
        <w:rPr>
          <w:rStyle w:val="BodytextBold23"/>
          <w:sz w:val="24"/>
          <w:szCs w:val="24"/>
          <w:lang w:eastAsia="ro-RO"/>
        </w:rPr>
        <w:t>Art. 9.</w:t>
      </w:r>
      <w:r w:rsidRPr="005C1E48">
        <w:rPr>
          <w:sz w:val="24"/>
          <w:szCs w:val="24"/>
          <w:lang w:eastAsia="ro-RO"/>
        </w:rPr>
        <w:t xml:space="preserve"> Principiile care stau la baza atribuirii contractelor de finanţare nerambursabilă sunt:</w:t>
      </w:r>
    </w:p>
    <w:p w:rsidR="003C5A9A" w:rsidRPr="005C1E48" w:rsidRDefault="003C5A9A" w:rsidP="003C5A9A">
      <w:pPr>
        <w:pStyle w:val="BodyText"/>
        <w:numPr>
          <w:ilvl w:val="0"/>
          <w:numId w:val="14"/>
        </w:numPr>
        <w:shd w:val="clear" w:color="auto" w:fill="auto"/>
        <w:tabs>
          <w:tab w:val="left" w:pos="294"/>
        </w:tabs>
        <w:spacing w:after="0" w:line="240" w:lineRule="auto"/>
        <w:ind w:right="60"/>
        <w:rPr>
          <w:sz w:val="24"/>
          <w:szCs w:val="24"/>
        </w:rPr>
      </w:pPr>
      <w:r w:rsidRPr="005C1E48">
        <w:rPr>
          <w:rStyle w:val="BodytextItalic18"/>
          <w:sz w:val="24"/>
          <w:szCs w:val="24"/>
          <w:lang w:eastAsia="ro-RO"/>
        </w:rPr>
        <w:lastRenderedPageBreak/>
        <w:t>libera concurenţă,</w:t>
      </w:r>
      <w:r w:rsidRPr="005C1E48">
        <w:rPr>
          <w:sz w:val="24"/>
          <w:szCs w:val="24"/>
          <w:lang w:eastAsia="ro-RO"/>
        </w:rPr>
        <w:t xml:space="preserve"> respectiv asigurarea condiţiilor pentru ca persoana juridică ce desfăşoară activităţi nonprofit sau instituţia publică să aibă dreptul de a deveni, în condiţiile legii, beneficiar;</w:t>
      </w:r>
    </w:p>
    <w:p w:rsidR="003C5A9A" w:rsidRPr="005C1E48" w:rsidRDefault="003C5A9A" w:rsidP="003C5A9A">
      <w:pPr>
        <w:pStyle w:val="BodyText"/>
        <w:numPr>
          <w:ilvl w:val="0"/>
          <w:numId w:val="14"/>
        </w:numPr>
        <w:shd w:val="clear" w:color="auto" w:fill="auto"/>
        <w:tabs>
          <w:tab w:val="left" w:pos="289"/>
        </w:tabs>
        <w:spacing w:after="0" w:line="240" w:lineRule="auto"/>
        <w:ind w:right="60"/>
        <w:rPr>
          <w:sz w:val="24"/>
          <w:szCs w:val="24"/>
        </w:rPr>
      </w:pPr>
      <w:r w:rsidRPr="005C1E48">
        <w:rPr>
          <w:rStyle w:val="BodytextItalic18"/>
          <w:sz w:val="24"/>
          <w:szCs w:val="24"/>
          <w:lang w:eastAsia="ro-RO"/>
        </w:rPr>
        <w:t>eficacitatea utilizării fondurilor publice</w:t>
      </w:r>
      <w:r w:rsidRPr="005C1E48">
        <w:rPr>
          <w:sz w:val="24"/>
          <w:szCs w:val="24"/>
          <w:lang w:eastAsia="ro-RO"/>
        </w:rPr>
        <w:t>, respectiv folosirea sistemului concurenţial şi a criteriilor care să facă posibilă evaluarea propunerilor şi a specificaţiilor tehnice şi financiare pentru atribuirea contractului de finanţare nerambursabilă;</w:t>
      </w:r>
    </w:p>
    <w:p w:rsidR="003C5A9A" w:rsidRPr="005C1E48" w:rsidRDefault="003C5A9A" w:rsidP="003C5A9A">
      <w:pPr>
        <w:pStyle w:val="BodyText"/>
        <w:numPr>
          <w:ilvl w:val="0"/>
          <w:numId w:val="14"/>
        </w:numPr>
        <w:shd w:val="clear" w:color="auto" w:fill="auto"/>
        <w:tabs>
          <w:tab w:val="left" w:pos="289"/>
        </w:tabs>
        <w:spacing w:after="0" w:line="240" w:lineRule="auto"/>
        <w:ind w:right="60"/>
        <w:rPr>
          <w:sz w:val="24"/>
          <w:szCs w:val="24"/>
        </w:rPr>
      </w:pPr>
      <w:r w:rsidRPr="005C1E48">
        <w:rPr>
          <w:rStyle w:val="BodytextItalic18"/>
          <w:sz w:val="24"/>
          <w:szCs w:val="24"/>
          <w:lang w:eastAsia="ro-RO"/>
        </w:rPr>
        <w:t>transparenţa,</w:t>
      </w:r>
      <w:r w:rsidRPr="005C1E48">
        <w:rPr>
          <w:sz w:val="24"/>
          <w:szCs w:val="24"/>
          <w:lang w:eastAsia="ro-RO"/>
        </w:rPr>
        <w:t xml:space="preserve"> respectiv punerea la dispoziţia tuturor celor interesaţi a informaţiilor referitoare la aplicarea procedurii pentru atribuirea contractului de finanţare nerambursabilă;</w:t>
      </w:r>
    </w:p>
    <w:p w:rsidR="003C5A9A" w:rsidRPr="005C1E48" w:rsidRDefault="003C5A9A" w:rsidP="003C5A9A">
      <w:pPr>
        <w:pStyle w:val="BodyText"/>
        <w:numPr>
          <w:ilvl w:val="0"/>
          <w:numId w:val="14"/>
        </w:numPr>
        <w:shd w:val="clear" w:color="auto" w:fill="auto"/>
        <w:tabs>
          <w:tab w:val="left" w:pos="289"/>
        </w:tabs>
        <w:spacing w:after="0" w:line="240" w:lineRule="auto"/>
        <w:ind w:right="60"/>
        <w:rPr>
          <w:sz w:val="24"/>
          <w:szCs w:val="24"/>
        </w:rPr>
      </w:pPr>
      <w:r w:rsidRPr="005C1E48">
        <w:rPr>
          <w:rStyle w:val="BodytextItalic18"/>
          <w:sz w:val="24"/>
          <w:szCs w:val="24"/>
          <w:lang w:eastAsia="ro-RO"/>
        </w:rPr>
        <w:t>tratamentul egal,</w:t>
      </w:r>
      <w:r w:rsidRPr="005C1E48">
        <w:rPr>
          <w:sz w:val="24"/>
          <w:szCs w:val="24"/>
          <w:lang w:eastAsia="ro-RO"/>
        </w:rPr>
        <w:t xml:space="preserve"> respectiv aplicarea în mod nediscriminatoriu a criteriilor de selecţie şi a criteriilor pentru atribuirea contractului de finanţare nerambursabilă, astfel încât orice persoană fizică sau juridică ce desfăşoară activităţi nonprofit sau instituţie publică să aibă şanse egale de a i se atribui contractul respectiv;</w:t>
      </w:r>
    </w:p>
    <w:p w:rsidR="003C5A9A" w:rsidRPr="005C1E48" w:rsidRDefault="003C5A9A" w:rsidP="003C5A9A">
      <w:pPr>
        <w:pStyle w:val="BodyText"/>
        <w:numPr>
          <w:ilvl w:val="0"/>
          <w:numId w:val="14"/>
        </w:numPr>
        <w:shd w:val="clear" w:color="auto" w:fill="auto"/>
        <w:tabs>
          <w:tab w:val="left" w:pos="284"/>
        </w:tabs>
        <w:spacing w:after="0" w:line="240" w:lineRule="auto"/>
        <w:ind w:right="60"/>
        <w:rPr>
          <w:sz w:val="24"/>
          <w:szCs w:val="24"/>
        </w:rPr>
      </w:pPr>
      <w:r w:rsidRPr="005C1E48">
        <w:rPr>
          <w:rStyle w:val="BodytextItalic18"/>
          <w:sz w:val="24"/>
          <w:szCs w:val="24"/>
          <w:lang w:eastAsia="ro-RO"/>
        </w:rPr>
        <w:t xml:space="preserve"> neredistribuirea</w:t>
      </w:r>
      <w:r w:rsidRPr="005C1E48">
        <w:rPr>
          <w:sz w:val="24"/>
          <w:szCs w:val="24"/>
          <w:lang w:eastAsia="ro-RO"/>
        </w:rPr>
        <w:t xml:space="preserve"> unei sume aprobate pentru un proiect către alt proiect al aceluiaşi aplicant din cauza nerealizării proiectului selecţionat iniţial;</w:t>
      </w:r>
    </w:p>
    <w:p w:rsidR="003C5A9A" w:rsidRPr="005C1E48" w:rsidRDefault="003C5A9A" w:rsidP="003C5A9A">
      <w:pPr>
        <w:pStyle w:val="BodyText"/>
        <w:numPr>
          <w:ilvl w:val="0"/>
          <w:numId w:val="14"/>
        </w:numPr>
        <w:shd w:val="clear" w:color="auto" w:fill="auto"/>
        <w:tabs>
          <w:tab w:val="left" w:pos="308"/>
        </w:tabs>
        <w:spacing w:after="0" w:line="240" w:lineRule="auto"/>
        <w:ind w:right="60"/>
        <w:rPr>
          <w:sz w:val="24"/>
          <w:szCs w:val="24"/>
        </w:rPr>
      </w:pPr>
      <w:r w:rsidRPr="005C1E48">
        <w:rPr>
          <w:rStyle w:val="BodytextItalic18"/>
          <w:sz w:val="24"/>
          <w:szCs w:val="24"/>
          <w:lang w:eastAsia="ro-RO"/>
        </w:rPr>
        <w:t>neretroactivitatea,</w:t>
      </w:r>
      <w:r w:rsidRPr="005C1E48">
        <w:rPr>
          <w:sz w:val="24"/>
          <w:szCs w:val="24"/>
          <w:lang w:eastAsia="ro-RO"/>
        </w:rPr>
        <w:t xml:space="preserve"> respectiv excluderea posibilităţii destinării fondurilor nerambursabile unei activităţi a cărei executare a fost deja începută sau finalizată la data încheierii contractului de finanţare;</w:t>
      </w:r>
    </w:p>
    <w:p w:rsidR="003C5A9A" w:rsidRPr="005C1E48" w:rsidRDefault="003C5A9A" w:rsidP="003C5A9A">
      <w:pPr>
        <w:pStyle w:val="BodyText"/>
        <w:numPr>
          <w:ilvl w:val="0"/>
          <w:numId w:val="14"/>
        </w:numPr>
        <w:shd w:val="clear" w:color="auto" w:fill="auto"/>
        <w:tabs>
          <w:tab w:val="left" w:pos="289"/>
        </w:tabs>
        <w:spacing w:after="0" w:line="240" w:lineRule="auto"/>
        <w:ind w:right="60"/>
        <w:rPr>
          <w:sz w:val="24"/>
          <w:szCs w:val="24"/>
        </w:rPr>
      </w:pPr>
      <w:r w:rsidRPr="005C1E48">
        <w:rPr>
          <w:rStyle w:val="BodytextItalic18"/>
          <w:sz w:val="24"/>
          <w:szCs w:val="24"/>
          <w:lang w:eastAsia="ro-RO"/>
        </w:rPr>
        <w:t>cofinanţarea,</w:t>
      </w:r>
      <w:r w:rsidRPr="005C1E48">
        <w:rPr>
          <w:sz w:val="24"/>
          <w:szCs w:val="24"/>
          <w:lang w:eastAsia="ro-RO"/>
        </w:rPr>
        <w:t xml:space="preserve"> în sensul că finanţările nerambursabile trebuie însoţite de o contribuţie </w:t>
      </w:r>
      <w:r w:rsidRPr="005C1E48">
        <w:rPr>
          <w:b/>
          <w:sz w:val="24"/>
          <w:szCs w:val="24"/>
          <w:lang w:eastAsia="ro-RO"/>
        </w:rPr>
        <w:t>de minimum 10%</w:t>
      </w:r>
      <w:r w:rsidRPr="005C1E48">
        <w:rPr>
          <w:sz w:val="24"/>
          <w:szCs w:val="24"/>
          <w:lang w:eastAsia="ro-RO"/>
        </w:rPr>
        <w:t xml:space="preserve"> din valoarea totală a finanţării din partea beneficiarului, provenind din resursele proprii ale solicitantului sau ale partenerilor, altele decât cele provenite de la bugetul local;</w:t>
      </w:r>
    </w:p>
    <w:p w:rsidR="003C5A9A" w:rsidRPr="005C1E48" w:rsidRDefault="003C5A9A" w:rsidP="003C5A9A">
      <w:pPr>
        <w:pStyle w:val="BodyText"/>
        <w:numPr>
          <w:ilvl w:val="0"/>
          <w:numId w:val="14"/>
        </w:numPr>
        <w:shd w:val="clear" w:color="auto" w:fill="auto"/>
        <w:tabs>
          <w:tab w:val="left" w:pos="289"/>
        </w:tabs>
        <w:spacing w:after="0" w:line="240" w:lineRule="auto"/>
        <w:ind w:right="60"/>
        <w:rPr>
          <w:sz w:val="24"/>
          <w:szCs w:val="24"/>
        </w:rPr>
      </w:pPr>
      <w:r w:rsidRPr="005C1E48">
        <w:rPr>
          <w:rStyle w:val="BodytextItalic18"/>
          <w:sz w:val="24"/>
          <w:szCs w:val="24"/>
          <w:lang w:eastAsia="ro-RO"/>
        </w:rPr>
        <w:t>anualitatea,</w:t>
      </w:r>
      <w:r w:rsidRPr="005C1E48">
        <w:rPr>
          <w:sz w:val="24"/>
          <w:szCs w:val="24"/>
          <w:lang w:eastAsia="ro-RO"/>
        </w:rPr>
        <w:t xml:space="preserve"> în sensul derulării întregii proceduri de finanţare în cadrul anului calendaristic în care s-a acordat finanţarea nerambursabilă din bugetul local;</w:t>
      </w:r>
    </w:p>
    <w:p w:rsidR="003C5A9A" w:rsidRPr="005C1E48" w:rsidRDefault="003C5A9A" w:rsidP="003C5A9A">
      <w:pPr>
        <w:pStyle w:val="BodyText"/>
        <w:numPr>
          <w:ilvl w:val="0"/>
          <w:numId w:val="14"/>
        </w:numPr>
        <w:shd w:val="clear" w:color="auto" w:fill="auto"/>
        <w:tabs>
          <w:tab w:val="left" w:pos="289"/>
        </w:tabs>
        <w:spacing w:after="0" w:line="240" w:lineRule="auto"/>
        <w:ind w:right="60"/>
        <w:rPr>
          <w:sz w:val="24"/>
          <w:szCs w:val="24"/>
        </w:rPr>
      </w:pPr>
      <w:r w:rsidRPr="005C1E48">
        <w:rPr>
          <w:rStyle w:val="BodytextItalic18"/>
          <w:sz w:val="24"/>
          <w:szCs w:val="24"/>
          <w:lang w:eastAsia="ro-RO"/>
        </w:rPr>
        <w:t>excluderea cumulului,</w:t>
      </w:r>
      <w:r w:rsidRPr="005C1E48">
        <w:rPr>
          <w:sz w:val="24"/>
          <w:szCs w:val="24"/>
          <w:lang w:eastAsia="ro-RO"/>
        </w:rPr>
        <w:t xml:space="preserve"> în sensul ca aceeaşi activitate urmărind realizarea unui interes general, regional sau local nu poate beneficia de atribuirea mai multor contracte de finanţare nerambursabilă de la aceeaşi autoritate finanţatoare</w:t>
      </w:r>
      <w:r w:rsidRPr="005C1E48">
        <w:rPr>
          <w:sz w:val="24"/>
          <w:szCs w:val="24"/>
          <w:lang w:val="en-US" w:eastAsia="ro-RO"/>
        </w:rPr>
        <w:t>.</w:t>
      </w:r>
    </w:p>
    <w:p w:rsidR="003C5A9A" w:rsidRPr="005C1E48" w:rsidRDefault="003C5A9A" w:rsidP="003C5A9A">
      <w:pPr>
        <w:pStyle w:val="BodyText"/>
        <w:shd w:val="clear" w:color="auto" w:fill="auto"/>
        <w:spacing w:after="0" w:line="240" w:lineRule="auto"/>
        <w:ind w:left="20" w:right="60" w:firstLine="0"/>
        <w:rPr>
          <w:sz w:val="24"/>
          <w:szCs w:val="24"/>
        </w:rPr>
      </w:pPr>
      <w:r w:rsidRPr="005C1E48">
        <w:rPr>
          <w:rStyle w:val="BodytextBold23"/>
          <w:sz w:val="24"/>
          <w:szCs w:val="24"/>
          <w:lang w:eastAsia="ro-RO"/>
        </w:rPr>
        <w:t>Art. 10.</w:t>
      </w:r>
      <w:r w:rsidRPr="005C1E48">
        <w:rPr>
          <w:sz w:val="24"/>
          <w:szCs w:val="24"/>
          <w:lang w:eastAsia="ro-RO"/>
        </w:rPr>
        <w:t xml:space="preserve"> Finanţarea se acordă pentru acoperirea parţială a unui program ori proiect în baza unui contract încheiat între părţi.</w:t>
      </w:r>
    </w:p>
    <w:p w:rsidR="003C5A9A" w:rsidRPr="005C1E48" w:rsidRDefault="003C5A9A" w:rsidP="003C5A9A">
      <w:pPr>
        <w:pStyle w:val="BodyText"/>
        <w:shd w:val="clear" w:color="auto" w:fill="auto"/>
        <w:spacing w:after="0" w:line="240" w:lineRule="auto"/>
        <w:ind w:left="20" w:right="60" w:firstLine="0"/>
        <w:rPr>
          <w:sz w:val="24"/>
          <w:szCs w:val="24"/>
          <w:u w:val="single"/>
        </w:rPr>
      </w:pPr>
      <w:r w:rsidRPr="005C1E48">
        <w:rPr>
          <w:rStyle w:val="BodytextBold23"/>
          <w:sz w:val="24"/>
          <w:szCs w:val="24"/>
          <w:lang w:eastAsia="ro-RO"/>
        </w:rPr>
        <w:t>Art. 11.</w:t>
      </w:r>
      <w:r w:rsidRPr="005C1E48">
        <w:rPr>
          <w:sz w:val="24"/>
          <w:szCs w:val="24"/>
          <w:lang w:eastAsia="ro-RO"/>
        </w:rPr>
        <w:t xml:space="preserve"> Pentru acelaşi domeniu, un beneficiar </w:t>
      </w:r>
      <w:r w:rsidRPr="005C1E48">
        <w:rPr>
          <w:sz w:val="24"/>
          <w:szCs w:val="24"/>
          <w:u w:val="single"/>
          <w:lang w:eastAsia="ro-RO"/>
        </w:rPr>
        <w:t>poate contracta o singură finanţare nerambursabilă în decursul unui an.</w:t>
      </w:r>
    </w:p>
    <w:p w:rsidR="003C5A9A" w:rsidRPr="005C1E48" w:rsidRDefault="003C5A9A" w:rsidP="003C5A9A">
      <w:pPr>
        <w:pStyle w:val="Bodytext40"/>
        <w:framePr w:h="461" w:wrap="notBeside" w:vAnchor="text" w:hAnchor="margin" w:x="9611" w:y="1143"/>
        <w:shd w:val="clear" w:color="auto" w:fill="auto"/>
        <w:spacing w:line="240" w:lineRule="auto"/>
        <w:jc w:val="both"/>
        <w:rPr>
          <w:sz w:val="24"/>
          <w:szCs w:val="24"/>
        </w:rPr>
      </w:pPr>
    </w:p>
    <w:p w:rsidR="003C5A9A" w:rsidRPr="005C1E48" w:rsidRDefault="003C5A9A" w:rsidP="003C5A9A">
      <w:pPr>
        <w:pStyle w:val="Bodytext51"/>
        <w:shd w:val="clear" w:color="auto" w:fill="auto"/>
        <w:spacing w:before="0" w:after="0" w:line="240" w:lineRule="auto"/>
        <w:ind w:firstLine="0"/>
        <w:rPr>
          <w:b w:val="0"/>
          <w:sz w:val="24"/>
          <w:szCs w:val="24"/>
          <w:lang w:eastAsia="ro-RO"/>
        </w:rPr>
      </w:pPr>
      <w:r w:rsidRPr="005C1E48">
        <w:rPr>
          <w:rStyle w:val="BodytextBold22"/>
          <w:b/>
          <w:sz w:val="24"/>
          <w:szCs w:val="24"/>
          <w:lang w:eastAsia="ro-RO"/>
        </w:rPr>
        <w:t xml:space="preserve">Art. </w:t>
      </w:r>
      <w:r w:rsidRPr="005C1E48">
        <w:rPr>
          <w:rStyle w:val="BodytextBold22"/>
          <w:b/>
          <w:sz w:val="24"/>
          <w:szCs w:val="24"/>
          <w:lang w:val="es-ES_tradnl" w:eastAsia="es-ES_tradnl"/>
        </w:rPr>
        <w:t>12.</w:t>
      </w:r>
      <w:r w:rsidRPr="005C1E48">
        <w:rPr>
          <w:b w:val="0"/>
          <w:sz w:val="24"/>
          <w:szCs w:val="24"/>
          <w:lang w:val="es-ES_tradnl" w:eastAsia="es-ES_tradnl"/>
        </w:rPr>
        <w:t xml:space="preserve"> </w:t>
      </w:r>
      <w:r w:rsidRPr="005C1E48">
        <w:rPr>
          <w:sz w:val="24"/>
          <w:szCs w:val="24"/>
          <w:lang w:eastAsia="ro-RO"/>
        </w:rPr>
        <w:t>Prevederi bugetare</w:t>
      </w:r>
      <w:r w:rsidRPr="005C1E48">
        <w:rPr>
          <w:b w:val="0"/>
          <w:sz w:val="24"/>
          <w:szCs w:val="24"/>
          <w:lang w:eastAsia="ro-RO"/>
        </w:rPr>
        <w:t>. Programele şi proiectele de interes public vor fi selecţionate pentru fina</w:t>
      </w:r>
      <w:r w:rsidRPr="005C1E48">
        <w:rPr>
          <w:b w:val="0"/>
          <w:sz w:val="24"/>
          <w:szCs w:val="24"/>
          <w:lang w:val="es-ES_tradnl" w:eastAsia="ro-RO"/>
        </w:rPr>
        <w:t>n</w:t>
      </w:r>
      <w:r w:rsidRPr="005C1E48">
        <w:rPr>
          <w:b w:val="0"/>
          <w:sz w:val="24"/>
          <w:szCs w:val="24"/>
          <w:lang w:eastAsia="ro-RO"/>
        </w:rPr>
        <w:t>ţare î</w:t>
      </w:r>
      <w:r w:rsidRPr="005C1E48">
        <w:rPr>
          <w:b w:val="0"/>
          <w:sz w:val="24"/>
          <w:szCs w:val="24"/>
          <w:lang w:val="es-ES_tradnl" w:eastAsia="ro-RO"/>
        </w:rPr>
        <w:t xml:space="preserve">n </w:t>
      </w:r>
      <w:r w:rsidRPr="005C1E48">
        <w:rPr>
          <w:b w:val="0"/>
          <w:sz w:val="24"/>
          <w:szCs w:val="24"/>
          <w:lang w:eastAsia="ro-RO"/>
        </w:rPr>
        <w:t>cadrul limitelor unui fond anual aprobat de către Consiliul Judeţean Argeş, stabilit potrivit prevederilor legale referitoare la elaborarea, aprobarea, executarea şi raportarea bugetului local</w:t>
      </w:r>
      <w:bookmarkStart w:id="6" w:name="bookmark8"/>
      <w:r w:rsidRPr="005C1E48">
        <w:rPr>
          <w:b w:val="0"/>
          <w:sz w:val="24"/>
          <w:szCs w:val="24"/>
          <w:lang w:eastAsia="ro-RO"/>
        </w:rPr>
        <w:t>.</w:t>
      </w:r>
    </w:p>
    <w:bookmarkEnd w:id="6"/>
    <w:p w:rsidR="003C5A9A" w:rsidRPr="005C1E48" w:rsidRDefault="003C5A9A" w:rsidP="003C5A9A">
      <w:pPr>
        <w:pStyle w:val="Heading61"/>
        <w:keepNext/>
        <w:keepLines/>
        <w:shd w:val="clear" w:color="auto" w:fill="auto"/>
        <w:spacing w:after="217" w:line="240" w:lineRule="auto"/>
        <w:ind w:firstLine="0"/>
        <w:jc w:val="both"/>
        <w:rPr>
          <w:sz w:val="24"/>
          <w:szCs w:val="24"/>
        </w:rPr>
      </w:pPr>
      <w:r w:rsidRPr="005C1E48">
        <w:rPr>
          <w:rStyle w:val="BodytextBold22"/>
          <w:b/>
          <w:sz w:val="24"/>
          <w:szCs w:val="24"/>
          <w:lang w:eastAsia="ro-RO"/>
        </w:rPr>
        <w:t xml:space="preserve">Art. </w:t>
      </w:r>
      <w:r w:rsidRPr="005C1E48">
        <w:rPr>
          <w:rStyle w:val="BodytextBold22"/>
          <w:b/>
          <w:sz w:val="24"/>
          <w:szCs w:val="24"/>
          <w:lang w:val="es-ES_tradnl" w:eastAsia="es-ES_tradnl"/>
        </w:rPr>
        <w:t>13</w:t>
      </w:r>
      <w:r w:rsidRPr="005C1E48">
        <w:rPr>
          <w:rStyle w:val="BodytextBold22"/>
          <w:sz w:val="24"/>
          <w:szCs w:val="24"/>
          <w:lang w:val="es-ES_tradnl" w:eastAsia="es-ES_tradnl"/>
        </w:rPr>
        <w:t>.</w:t>
      </w:r>
      <w:r w:rsidRPr="005C1E48">
        <w:rPr>
          <w:sz w:val="24"/>
          <w:szCs w:val="24"/>
          <w:lang w:eastAsia="ro-RO"/>
        </w:rPr>
        <w:t xml:space="preserve"> Transparență și publicitate</w:t>
      </w:r>
    </w:p>
    <w:p w:rsidR="003C5A9A" w:rsidRPr="005C1E48" w:rsidRDefault="003C5A9A" w:rsidP="003C5A9A">
      <w:pPr>
        <w:pStyle w:val="Bodytext1"/>
        <w:numPr>
          <w:ilvl w:val="0"/>
          <w:numId w:val="16"/>
        </w:numPr>
        <w:tabs>
          <w:tab w:val="left" w:pos="0"/>
        </w:tabs>
        <w:spacing w:after="0" w:line="240" w:lineRule="auto"/>
        <w:jc w:val="both"/>
        <w:rPr>
          <w:sz w:val="24"/>
          <w:szCs w:val="24"/>
        </w:rPr>
      </w:pPr>
      <w:r w:rsidRPr="005C1E48">
        <w:rPr>
          <w:sz w:val="24"/>
          <w:szCs w:val="24"/>
        </w:rPr>
        <w:t>Autoritatea finanţatoare stabilește un program anual propriu pentru acordarea de finanţări nerambursabile, în condiţiile legii, care se publică în Monitorul Oficial al României, Partea a VI-a, în cel mult 30 de zile de la aprobarea bugetului propriu al autorităţii finanţatoare.</w:t>
      </w:r>
    </w:p>
    <w:p w:rsidR="003C5A9A" w:rsidRPr="005C1E48" w:rsidRDefault="003C5A9A" w:rsidP="003C5A9A">
      <w:pPr>
        <w:pStyle w:val="Bodytext1"/>
        <w:numPr>
          <w:ilvl w:val="0"/>
          <w:numId w:val="16"/>
        </w:numPr>
        <w:tabs>
          <w:tab w:val="left" w:pos="0"/>
        </w:tabs>
        <w:spacing w:after="0" w:line="240" w:lineRule="auto"/>
        <w:jc w:val="both"/>
        <w:rPr>
          <w:sz w:val="24"/>
          <w:szCs w:val="24"/>
        </w:rPr>
      </w:pPr>
      <w:r w:rsidRPr="005C1E48">
        <w:rPr>
          <w:sz w:val="24"/>
          <w:szCs w:val="24"/>
        </w:rPr>
        <w:t>Programul anual poate cuprinde una sau mai multe sesiuni de selecţie a proiectelor.</w:t>
      </w:r>
    </w:p>
    <w:p w:rsidR="003C5A9A" w:rsidRPr="005C1E48" w:rsidRDefault="003C5A9A" w:rsidP="003C5A9A">
      <w:pPr>
        <w:pStyle w:val="Bodytext1"/>
        <w:numPr>
          <w:ilvl w:val="0"/>
          <w:numId w:val="16"/>
        </w:numPr>
        <w:tabs>
          <w:tab w:val="left" w:pos="0"/>
        </w:tabs>
        <w:spacing w:after="0" w:line="240" w:lineRule="auto"/>
        <w:jc w:val="both"/>
        <w:rPr>
          <w:sz w:val="24"/>
          <w:szCs w:val="24"/>
        </w:rPr>
      </w:pPr>
      <w:r w:rsidRPr="005C1E48">
        <w:rPr>
          <w:sz w:val="24"/>
          <w:szCs w:val="24"/>
        </w:rPr>
        <w:t>Publicarea în Monitorul Oficial al României, Partea a VI-a, a programului anual pentru acordarea de finanţări nerambursabile nu creează autorităţii finanţatoare obligaţia de a efectua respectiva procedură de selecţie.</w:t>
      </w:r>
    </w:p>
    <w:p w:rsidR="003C5A9A" w:rsidRPr="005C1E48" w:rsidRDefault="003C5A9A" w:rsidP="003C5A9A">
      <w:pPr>
        <w:pStyle w:val="Bodytext1"/>
        <w:numPr>
          <w:ilvl w:val="0"/>
          <w:numId w:val="16"/>
        </w:numPr>
        <w:tabs>
          <w:tab w:val="left" w:pos="0"/>
        </w:tabs>
        <w:spacing w:after="0" w:line="240" w:lineRule="auto"/>
        <w:jc w:val="both"/>
        <w:rPr>
          <w:sz w:val="24"/>
          <w:szCs w:val="24"/>
        </w:rPr>
      </w:pPr>
      <w:r w:rsidRPr="005C1E48">
        <w:rPr>
          <w:sz w:val="24"/>
          <w:szCs w:val="24"/>
        </w:rPr>
        <w:t>Autoritatea finanţatoare are obligaţia de a face cunoscută în mod public intenţia de a atribui contracte de finanţare. Anunţul de participare se publică în Monitorul Oficial al României, Partea a VI-a, în două cotidiene locale şi pe site-ul autorităţii finanţatoare.</w:t>
      </w:r>
    </w:p>
    <w:p w:rsidR="003C5A9A" w:rsidRPr="005C1E48" w:rsidRDefault="003C5A9A" w:rsidP="003C5A9A">
      <w:pPr>
        <w:pStyle w:val="Bodytext1"/>
        <w:numPr>
          <w:ilvl w:val="0"/>
          <w:numId w:val="16"/>
        </w:numPr>
        <w:tabs>
          <w:tab w:val="left" w:pos="0"/>
        </w:tabs>
        <w:spacing w:after="0" w:line="240" w:lineRule="auto"/>
        <w:jc w:val="both"/>
        <w:rPr>
          <w:sz w:val="24"/>
          <w:szCs w:val="24"/>
        </w:rPr>
      </w:pPr>
      <w:r w:rsidRPr="005C1E48">
        <w:rPr>
          <w:sz w:val="24"/>
          <w:szCs w:val="24"/>
        </w:rPr>
        <w:t>În scopul asigurării unei transparenţe maxime, autoritatea finanţatoare va face cunoscut anunţul de participare şi prin alte mijloace de informare locale. Anunţul de participare trebuie să menţioneze numărul şi data apariţiei Monitorului Oficial al României, Partea a VI-a şi nu va cuprinde decât informaţiile publicate în Monitorul Oficial al României.</w:t>
      </w:r>
    </w:p>
    <w:p w:rsidR="003C5A9A" w:rsidRPr="005C1E48" w:rsidRDefault="003C5A9A" w:rsidP="003C5A9A">
      <w:pPr>
        <w:pStyle w:val="Bodytext1"/>
        <w:numPr>
          <w:ilvl w:val="0"/>
          <w:numId w:val="16"/>
        </w:numPr>
        <w:tabs>
          <w:tab w:val="left" w:pos="0"/>
        </w:tabs>
        <w:spacing w:after="0" w:line="240" w:lineRule="auto"/>
        <w:jc w:val="both"/>
        <w:rPr>
          <w:sz w:val="24"/>
          <w:szCs w:val="24"/>
        </w:rPr>
      </w:pPr>
      <w:r w:rsidRPr="005C1E48">
        <w:rPr>
          <w:sz w:val="24"/>
          <w:szCs w:val="24"/>
        </w:rPr>
        <w:t>Autoritatea finanţatoare are obligaţia de a transmite spre publicare în Monitorul Oficial al României, Partea a VI-a, un anunţ de atribuire a contractului de finanţare nerambursabilă, nu mai târziu de 30 de zile de la data încheierii contractului.</w:t>
      </w:r>
    </w:p>
    <w:p w:rsidR="003C5A9A" w:rsidRPr="005C1E48" w:rsidRDefault="003C5A9A" w:rsidP="003C5A9A">
      <w:pPr>
        <w:pStyle w:val="Bodytext1"/>
        <w:numPr>
          <w:ilvl w:val="0"/>
          <w:numId w:val="16"/>
        </w:numPr>
        <w:tabs>
          <w:tab w:val="left" w:pos="0"/>
        </w:tabs>
        <w:spacing w:after="0" w:line="240" w:lineRule="auto"/>
        <w:jc w:val="both"/>
        <w:rPr>
          <w:sz w:val="24"/>
          <w:szCs w:val="24"/>
        </w:rPr>
      </w:pPr>
      <w:r w:rsidRPr="005C1E48">
        <w:rPr>
          <w:sz w:val="24"/>
          <w:szCs w:val="24"/>
        </w:rPr>
        <w:lastRenderedPageBreak/>
        <w:t>La finalul exerciţiului bugetar, autoritatea finanţatoare are obligaţia întocmirii unui raport cu privire la contractele de finanţare nerambursabilă încheiate în cursul anului fiscal, care va cuprinde programele finanţate, beneficiarii şi rezultatele contractului.</w:t>
      </w:r>
    </w:p>
    <w:p w:rsidR="003C5A9A" w:rsidRPr="005C1E48" w:rsidRDefault="003C5A9A" w:rsidP="003C5A9A">
      <w:pPr>
        <w:pStyle w:val="Bodytext1"/>
        <w:numPr>
          <w:ilvl w:val="0"/>
          <w:numId w:val="16"/>
        </w:numPr>
        <w:tabs>
          <w:tab w:val="left" w:pos="0"/>
        </w:tabs>
        <w:spacing w:after="0" w:line="240" w:lineRule="auto"/>
        <w:jc w:val="both"/>
        <w:rPr>
          <w:sz w:val="24"/>
          <w:szCs w:val="24"/>
        </w:rPr>
      </w:pPr>
      <w:r w:rsidRPr="005C1E48">
        <w:rPr>
          <w:sz w:val="24"/>
          <w:szCs w:val="24"/>
        </w:rPr>
        <w:t>Raportul va fi publicat în Monitorul Oficial al României, Partea a VI-a, precum şi pe site-ul propriu al autorităţii finanţatoare de interes general sau regional.</w:t>
      </w:r>
    </w:p>
    <w:p w:rsidR="003C5A9A" w:rsidRPr="005C1E48" w:rsidRDefault="003C5A9A" w:rsidP="003C5A9A">
      <w:pPr>
        <w:pStyle w:val="Bodytext1"/>
        <w:tabs>
          <w:tab w:val="left" w:pos="1134"/>
        </w:tabs>
        <w:spacing w:after="0" w:line="240" w:lineRule="auto"/>
        <w:ind w:left="851" w:firstLine="0"/>
        <w:jc w:val="both"/>
        <w:rPr>
          <w:sz w:val="24"/>
          <w:szCs w:val="24"/>
        </w:rPr>
      </w:pPr>
    </w:p>
    <w:p w:rsidR="003C5A9A" w:rsidRPr="005C1E48" w:rsidRDefault="003C5A9A" w:rsidP="003C5A9A">
      <w:pPr>
        <w:pStyle w:val="Heading61"/>
        <w:keepNext/>
        <w:keepLines/>
        <w:shd w:val="clear" w:color="auto" w:fill="auto"/>
        <w:spacing w:after="218" w:line="240" w:lineRule="auto"/>
        <w:ind w:left="60" w:firstLine="0"/>
        <w:jc w:val="both"/>
        <w:rPr>
          <w:sz w:val="24"/>
          <w:szCs w:val="24"/>
        </w:rPr>
      </w:pPr>
      <w:bookmarkStart w:id="7" w:name="bookmark9"/>
      <w:r w:rsidRPr="005C1E48">
        <w:rPr>
          <w:sz w:val="24"/>
          <w:szCs w:val="24"/>
          <w:lang w:eastAsia="ro-RO"/>
        </w:rPr>
        <w:t xml:space="preserve">Capitolul II </w:t>
      </w:r>
      <w:r w:rsidRPr="005C1E48">
        <w:rPr>
          <w:sz w:val="24"/>
          <w:szCs w:val="24"/>
          <w:lang w:val="es-ES_tradnl" w:eastAsia="es-ES_tradnl"/>
        </w:rPr>
        <w:t xml:space="preserve">- </w:t>
      </w:r>
      <w:r w:rsidRPr="005C1E48">
        <w:rPr>
          <w:sz w:val="24"/>
          <w:szCs w:val="24"/>
          <w:lang w:eastAsia="ro-RO"/>
        </w:rPr>
        <w:t>Procedura de solicitare a finanţării</w:t>
      </w:r>
      <w:bookmarkEnd w:id="7"/>
    </w:p>
    <w:p w:rsidR="003C5A9A" w:rsidRPr="005C1E48" w:rsidRDefault="003C5A9A" w:rsidP="003C5A9A">
      <w:pPr>
        <w:pStyle w:val="BodyText"/>
        <w:shd w:val="clear" w:color="auto" w:fill="auto"/>
        <w:spacing w:after="0" w:line="240" w:lineRule="auto"/>
        <w:ind w:left="60" w:right="20" w:firstLine="0"/>
        <w:rPr>
          <w:sz w:val="24"/>
          <w:szCs w:val="24"/>
        </w:rPr>
      </w:pPr>
      <w:r w:rsidRPr="005C1E48">
        <w:rPr>
          <w:rStyle w:val="BodytextBold22"/>
          <w:sz w:val="24"/>
          <w:szCs w:val="24"/>
          <w:lang w:eastAsia="ro-RO"/>
        </w:rPr>
        <w:t xml:space="preserve">Art. </w:t>
      </w:r>
      <w:r w:rsidRPr="005C1E48">
        <w:rPr>
          <w:rStyle w:val="BodytextBold22"/>
          <w:sz w:val="24"/>
          <w:szCs w:val="24"/>
          <w:lang w:val="es-ES_tradnl" w:eastAsia="es-ES_tradnl"/>
        </w:rPr>
        <w:t>14.</w:t>
      </w:r>
      <w:r w:rsidRPr="005C1E48">
        <w:rPr>
          <w:sz w:val="24"/>
          <w:szCs w:val="24"/>
          <w:lang w:val="es-ES_tradnl" w:eastAsia="es-ES_tradnl"/>
        </w:rPr>
        <w:t xml:space="preserve"> </w:t>
      </w:r>
      <w:r w:rsidRPr="005C1E48">
        <w:rPr>
          <w:sz w:val="24"/>
          <w:szCs w:val="24"/>
          <w:lang w:eastAsia="ro-RO"/>
        </w:rPr>
        <w:t xml:space="preserve">Atribuirea contractelor de finanţare nerambursabilă se face exclusiv pe baza selecţiei publice de proiecte, procedură care permite atribuirea unui contract de finanţare nerambursabilă din fonduri publice, prin selectarea acestuia de către o comisie, cu respectarea principiilor prevăzute la art. </w:t>
      </w:r>
      <w:r w:rsidRPr="005C1E48">
        <w:rPr>
          <w:sz w:val="24"/>
          <w:szCs w:val="24"/>
          <w:lang w:val="es-ES_tradnl" w:eastAsia="es-ES_tradnl"/>
        </w:rPr>
        <w:t>9.</w:t>
      </w:r>
    </w:p>
    <w:p w:rsidR="003C5A9A" w:rsidRPr="005C1E48" w:rsidRDefault="003C5A9A" w:rsidP="003C5A9A">
      <w:pPr>
        <w:pStyle w:val="BodyText"/>
        <w:shd w:val="clear" w:color="auto" w:fill="auto"/>
        <w:spacing w:after="0" w:line="240" w:lineRule="auto"/>
        <w:ind w:left="60" w:right="20" w:firstLine="0"/>
        <w:rPr>
          <w:sz w:val="24"/>
          <w:szCs w:val="24"/>
        </w:rPr>
      </w:pPr>
      <w:r w:rsidRPr="005C1E48">
        <w:rPr>
          <w:rStyle w:val="BodytextBold22"/>
          <w:sz w:val="24"/>
          <w:szCs w:val="24"/>
          <w:lang w:eastAsia="ro-RO"/>
        </w:rPr>
        <w:t xml:space="preserve">Art. </w:t>
      </w:r>
      <w:r w:rsidRPr="005C1E48">
        <w:rPr>
          <w:rStyle w:val="BodytextBold22"/>
          <w:sz w:val="24"/>
          <w:szCs w:val="24"/>
          <w:lang w:val="es-ES_tradnl" w:eastAsia="es-ES_tradnl"/>
        </w:rPr>
        <w:t>15.</w:t>
      </w:r>
      <w:r w:rsidRPr="005C1E48">
        <w:rPr>
          <w:sz w:val="24"/>
          <w:szCs w:val="24"/>
          <w:lang w:val="es-ES_tradnl" w:eastAsia="es-ES_tradnl"/>
        </w:rPr>
        <w:t xml:space="preserve"> </w:t>
      </w:r>
      <w:r w:rsidRPr="005C1E48">
        <w:rPr>
          <w:sz w:val="24"/>
          <w:szCs w:val="24"/>
          <w:lang w:eastAsia="ro-RO"/>
        </w:rPr>
        <w:t xml:space="preserve">Anual vor exista una sau mai multe sesiuni de selecţie a proiectelor. În cazul unor proiecte culturale de importanţă majoră, apărute ulterior desfăşurării selecţiei, din motive de urgenţă, autoritatea finanţatoare poate accelera aplicarea procedurii de selecţie prin reducerea termenului de depunere a proiectelor, în limita rezervelor bugetare. În cazul procedurii de urgenţă, termenul de depunere a proiectelor nu poate fi mai mic de </w:t>
      </w:r>
      <w:r w:rsidRPr="005C1E48">
        <w:rPr>
          <w:sz w:val="24"/>
          <w:szCs w:val="24"/>
          <w:lang w:val="es-ES_tradnl" w:eastAsia="es-ES_tradnl"/>
        </w:rPr>
        <w:t xml:space="preserve">15 </w:t>
      </w:r>
      <w:r w:rsidRPr="005C1E48">
        <w:rPr>
          <w:sz w:val="24"/>
          <w:szCs w:val="24"/>
          <w:lang w:eastAsia="ro-RO"/>
        </w:rPr>
        <w:t>zile.</w:t>
      </w:r>
    </w:p>
    <w:p w:rsidR="003C5A9A" w:rsidRPr="005C1E48" w:rsidRDefault="003C5A9A" w:rsidP="003C5A9A">
      <w:pPr>
        <w:pStyle w:val="BodyText"/>
        <w:shd w:val="clear" w:color="auto" w:fill="auto"/>
        <w:spacing w:after="0" w:line="240" w:lineRule="auto"/>
        <w:ind w:left="60" w:right="20" w:firstLine="0"/>
        <w:rPr>
          <w:sz w:val="24"/>
          <w:szCs w:val="24"/>
        </w:rPr>
      </w:pPr>
      <w:r w:rsidRPr="005C1E48">
        <w:rPr>
          <w:rStyle w:val="BodytextBold22"/>
          <w:sz w:val="24"/>
          <w:szCs w:val="24"/>
          <w:lang w:eastAsia="ro-RO"/>
        </w:rPr>
        <w:t xml:space="preserve">Art. </w:t>
      </w:r>
      <w:r w:rsidRPr="005C1E48">
        <w:rPr>
          <w:rStyle w:val="BodytextBold22"/>
          <w:sz w:val="24"/>
          <w:szCs w:val="24"/>
          <w:lang w:val="es-ES_tradnl" w:eastAsia="es-ES_tradnl"/>
        </w:rPr>
        <w:t>16.</w:t>
      </w:r>
      <w:r w:rsidRPr="005C1E48">
        <w:rPr>
          <w:sz w:val="24"/>
          <w:szCs w:val="24"/>
          <w:lang w:val="es-ES_tradnl" w:eastAsia="es-ES_tradnl"/>
        </w:rPr>
        <w:t xml:space="preserve"> </w:t>
      </w:r>
      <w:r w:rsidRPr="005C1E48">
        <w:rPr>
          <w:sz w:val="24"/>
          <w:szCs w:val="24"/>
          <w:lang w:eastAsia="ro-RO"/>
        </w:rPr>
        <w:t>Procedura de selecţie de proiecte, organizată de Consiliul Judeţean Argeş, va cuprinde următoarele etape:</w:t>
      </w:r>
    </w:p>
    <w:p w:rsidR="003C5A9A" w:rsidRPr="005C1E48" w:rsidRDefault="003C5A9A" w:rsidP="003C5A9A">
      <w:pPr>
        <w:pStyle w:val="Bodytext1"/>
        <w:numPr>
          <w:ilvl w:val="1"/>
          <w:numId w:val="29"/>
        </w:numPr>
        <w:shd w:val="clear" w:color="auto" w:fill="auto"/>
        <w:tabs>
          <w:tab w:val="left" w:pos="270"/>
          <w:tab w:val="left" w:pos="1134"/>
        </w:tabs>
        <w:spacing w:after="0" w:line="240" w:lineRule="auto"/>
        <w:ind w:hanging="1440"/>
        <w:jc w:val="both"/>
        <w:rPr>
          <w:sz w:val="24"/>
          <w:szCs w:val="24"/>
        </w:rPr>
      </w:pPr>
      <w:r w:rsidRPr="005C1E48">
        <w:rPr>
          <w:sz w:val="24"/>
          <w:szCs w:val="24"/>
        </w:rPr>
        <w:t>publicarea programului anual pentru acordarea finanţărilor nerambursabile;</w:t>
      </w:r>
    </w:p>
    <w:p w:rsidR="003C5A9A" w:rsidRPr="005C1E48" w:rsidRDefault="003C5A9A" w:rsidP="003C5A9A">
      <w:pPr>
        <w:pStyle w:val="Bodytext1"/>
        <w:numPr>
          <w:ilvl w:val="1"/>
          <w:numId w:val="29"/>
        </w:numPr>
        <w:shd w:val="clear" w:color="auto" w:fill="auto"/>
        <w:tabs>
          <w:tab w:val="left" w:pos="284"/>
          <w:tab w:val="left" w:pos="1134"/>
        </w:tabs>
        <w:spacing w:after="0" w:line="240" w:lineRule="auto"/>
        <w:ind w:hanging="1440"/>
        <w:jc w:val="both"/>
        <w:rPr>
          <w:sz w:val="24"/>
          <w:szCs w:val="24"/>
        </w:rPr>
      </w:pPr>
      <w:r w:rsidRPr="005C1E48">
        <w:rPr>
          <w:sz w:val="24"/>
          <w:szCs w:val="24"/>
        </w:rPr>
        <w:t>publicarea anunţului de participare;</w:t>
      </w:r>
    </w:p>
    <w:p w:rsidR="003C5A9A" w:rsidRPr="005C1E48" w:rsidRDefault="003C5A9A" w:rsidP="003C5A9A">
      <w:pPr>
        <w:pStyle w:val="Bodytext1"/>
        <w:numPr>
          <w:ilvl w:val="1"/>
          <w:numId w:val="29"/>
        </w:numPr>
        <w:shd w:val="clear" w:color="auto" w:fill="auto"/>
        <w:tabs>
          <w:tab w:val="left" w:pos="298"/>
          <w:tab w:val="left" w:pos="1134"/>
        </w:tabs>
        <w:spacing w:after="0" w:line="240" w:lineRule="auto"/>
        <w:ind w:right="20" w:hanging="1440"/>
        <w:jc w:val="both"/>
        <w:rPr>
          <w:sz w:val="24"/>
          <w:szCs w:val="24"/>
        </w:rPr>
      </w:pPr>
      <w:r w:rsidRPr="005C1E48">
        <w:rPr>
          <w:sz w:val="24"/>
          <w:szCs w:val="24"/>
        </w:rPr>
        <w:t>depunerea proiectelor şi solicitarea finanţării</w:t>
      </w:r>
      <w:r w:rsidRPr="005C1E48">
        <w:rPr>
          <w:sz w:val="24"/>
          <w:szCs w:val="24"/>
          <w:lang w:val="en-US"/>
        </w:rPr>
        <w:t>;</w:t>
      </w:r>
    </w:p>
    <w:p w:rsidR="003C5A9A" w:rsidRPr="005C1E48" w:rsidRDefault="003C5A9A" w:rsidP="003C5A9A">
      <w:pPr>
        <w:pStyle w:val="Bodytext1"/>
        <w:numPr>
          <w:ilvl w:val="1"/>
          <w:numId w:val="29"/>
        </w:numPr>
        <w:shd w:val="clear" w:color="auto" w:fill="auto"/>
        <w:tabs>
          <w:tab w:val="left" w:pos="298"/>
          <w:tab w:val="left" w:pos="1134"/>
        </w:tabs>
        <w:spacing w:after="0" w:line="240" w:lineRule="auto"/>
        <w:ind w:left="0" w:right="20" w:firstLine="0"/>
        <w:jc w:val="both"/>
        <w:rPr>
          <w:sz w:val="24"/>
          <w:szCs w:val="24"/>
        </w:rPr>
      </w:pPr>
      <w:r w:rsidRPr="005C1E48">
        <w:rPr>
          <w:sz w:val="24"/>
          <w:szCs w:val="24"/>
        </w:rPr>
        <w:t>verificarea eligibilităţii şi a îndeplinirii criteriilor referitoare la capacitatea tehnică şi financiară;</w:t>
      </w:r>
    </w:p>
    <w:p w:rsidR="003C5A9A" w:rsidRPr="005C1E48" w:rsidRDefault="003C5A9A" w:rsidP="003C5A9A">
      <w:pPr>
        <w:pStyle w:val="Bodytext1"/>
        <w:numPr>
          <w:ilvl w:val="1"/>
          <w:numId w:val="29"/>
        </w:numPr>
        <w:shd w:val="clear" w:color="auto" w:fill="auto"/>
        <w:tabs>
          <w:tab w:val="left" w:pos="279"/>
          <w:tab w:val="left" w:pos="1134"/>
        </w:tabs>
        <w:spacing w:after="0" w:line="240" w:lineRule="auto"/>
        <w:ind w:left="0" w:firstLine="0"/>
        <w:jc w:val="both"/>
        <w:rPr>
          <w:sz w:val="24"/>
          <w:szCs w:val="24"/>
        </w:rPr>
      </w:pPr>
      <w:r w:rsidRPr="005C1E48">
        <w:rPr>
          <w:sz w:val="24"/>
          <w:szCs w:val="24"/>
        </w:rPr>
        <w:t xml:space="preserve">evaluarea propunerilor proiectelor </w:t>
      </w:r>
      <w:r w:rsidRPr="005C1E48">
        <w:rPr>
          <w:sz w:val="24"/>
          <w:szCs w:val="24"/>
          <w:lang w:val="en-US"/>
        </w:rPr>
        <w:t>culturale/ de tineret</w:t>
      </w:r>
      <w:r w:rsidRPr="005C1E48">
        <w:rPr>
          <w:sz w:val="24"/>
          <w:szCs w:val="24"/>
        </w:rPr>
        <w:t>;</w:t>
      </w:r>
    </w:p>
    <w:p w:rsidR="003C5A9A" w:rsidRPr="005C1E48" w:rsidRDefault="003C5A9A" w:rsidP="003C5A9A">
      <w:pPr>
        <w:pStyle w:val="Bodytext1"/>
        <w:numPr>
          <w:ilvl w:val="1"/>
          <w:numId w:val="29"/>
        </w:numPr>
        <w:shd w:val="clear" w:color="auto" w:fill="auto"/>
        <w:tabs>
          <w:tab w:val="left" w:pos="279"/>
          <w:tab w:val="left" w:pos="1134"/>
        </w:tabs>
        <w:spacing w:after="0" w:line="240" w:lineRule="auto"/>
        <w:ind w:left="0" w:firstLine="0"/>
        <w:jc w:val="both"/>
        <w:rPr>
          <w:sz w:val="24"/>
          <w:szCs w:val="24"/>
        </w:rPr>
      </w:pPr>
      <w:r w:rsidRPr="005C1E48">
        <w:rPr>
          <w:sz w:val="24"/>
          <w:szCs w:val="24"/>
        </w:rPr>
        <w:t>publicarea și comunicarea rezultatelor în urma evaluării propunerilor de proiect</w:t>
      </w:r>
      <w:r w:rsidRPr="005C1E48">
        <w:rPr>
          <w:sz w:val="24"/>
          <w:szCs w:val="24"/>
          <w:lang w:val="en-US"/>
        </w:rPr>
        <w:t>;</w:t>
      </w:r>
    </w:p>
    <w:p w:rsidR="003C5A9A" w:rsidRPr="005C1E48" w:rsidRDefault="003C5A9A" w:rsidP="003C5A9A">
      <w:pPr>
        <w:pStyle w:val="Bodytext1"/>
        <w:numPr>
          <w:ilvl w:val="1"/>
          <w:numId w:val="29"/>
        </w:numPr>
        <w:shd w:val="clear" w:color="auto" w:fill="auto"/>
        <w:tabs>
          <w:tab w:val="left" w:pos="279"/>
          <w:tab w:val="left" w:pos="1134"/>
        </w:tabs>
        <w:spacing w:after="0" w:line="240" w:lineRule="auto"/>
        <w:ind w:left="0" w:firstLine="0"/>
        <w:jc w:val="both"/>
        <w:rPr>
          <w:sz w:val="24"/>
          <w:szCs w:val="24"/>
        </w:rPr>
      </w:pPr>
      <w:r w:rsidRPr="005C1E48">
        <w:rPr>
          <w:sz w:val="24"/>
          <w:szCs w:val="24"/>
          <w:lang w:val="en-US"/>
        </w:rPr>
        <w:t xml:space="preserve">depunerea </w:t>
      </w:r>
      <w:r w:rsidRPr="005C1E48">
        <w:rPr>
          <w:sz w:val="24"/>
          <w:szCs w:val="24"/>
        </w:rPr>
        <w:t xml:space="preserve">contestaţiilor </w:t>
      </w:r>
      <w:r w:rsidRPr="005C1E48">
        <w:rPr>
          <w:sz w:val="24"/>
          <w:szCs w:val="24"/>
          <w:lang w:val="en-US"/>
        </w:rPr>
        <w:t xml:space="preserve">(48 ore) </w:t>
      </w:r>
      <w:r w:rsidRPr="005C1E48">
        <w:rPr>
          <w:sz w:val="24"/>
          <w:szCs w:val="24"/>
        </w:rPr>
        <w:t xml:space="preserve">şi soluţionarea </w:t>
      </w:r>
      <w:r w:rsidRPr="005C1E48">
        <w:rPr>
          <w:sz w:val="24"/>
          <w:szCs w:val="24"/>
          <w:lang w:val="en-US"/>
        </w:rPr>
        <w:t xml:space="preserve">acestora </w:t>
      </w:r>
      <w:r w:rsidRPr="005C1E48">
        <w:rPr>
          <w:sz w:val="24"/>
          <w:szCs w:val="24"/>
        </w:rPr>
        <w:t>(72 ore);</w:t>
      </w:r>
    </w:p>
    <w:p w:rsidR="003C5A9A" w:rsidRPr="005C1E48" w:rsidRDefault="003C5A9A" w:rsidP="003C5A9A">
      <w:pPr>
        <w:pStyle w:val="Bodytext1"/>
        <w:numPr>
          <w:ilvl w:val="1"/>
          <w:numId w:val="29"/>
        </w:numPr>
        <w:shd w:val="clear" w:color="auto" w:fill="auto"/>
        <w:tabs>
          <w:tab w:val="left" w:pos="279"/>
          <w:tab w:val="left" w:pos="1134"/>
        </w:tabs>
        <w:spacing w:after="0" w:line="240" w:lineRule="auto"/>
        <w:ind w:left="0" w:firstLine="0"/>
        <w:jc w:val="both"/>
        <w:rPr>
          <w:sz w:val="24"/>
          <w:szCs w:val="24"/>
        </w:rPr>
      </w:pPr>
      <w:r w:rsidRPr="005C1E48">
        <w:rPr>
          <w:sz w:val="24"/>
          <w:szCs w:val="24"/>
          <w:lang w:eastAsia="ro-RO"/>
        </w:rPr>
        <w:t>aprobarea listei de beneficiari şi a finanţărilor prin hotărâre de consiliu judeţean;</w:t>
      </w:r>
    </w:p>
    <w:p w:rsidR="003C5A9A" w:rsidRPr="005C1E48" w:rsidRDefault="003C5A9A" w:rsidP="003C5A9A">
      <w:pPr>
        <w:pStyle w:val="Bodytext1"/>
        <w:numPr>
          <w:ilvl w:val="1"/>
          <w:numId w:val="29"/>
        </w:numPr>
        <w:shd w:val="clear" w:color="auto" w:fill="auto"/>
        <w:tabs>
          <w:tab w:val="left" w:pos="360"/>
        </w:tabs>
        <w:spacing w:after="0" w:line="240" w:lineRule="auto"/>
        <w:ind w:left="270" w:hanging="270"/>
        <w:jc w:val="both"/>
        <w:rPr>
          <w:sz w:val="24"/>
          <w:szCs w:val="24"/>
        </w:rPr>
      </w:pPr>
      <w:r w:rsidRPr="005C1E48">
        <w:rPr>
          <w:sz w:val="24"/>
          <w:szCs w:val="24"/>
        </w:rPr>
        <w:t>încheierea contractului</w:t>
      </w:r>
      <w:r w:rsidRPr="005C1E48">
        <w:rPr>
          <w:sz w:val="24"/>
          <w:szCs w:val="24"/>
          <w:lang w:val="fr-FR"/>
        </w:rPr>
        <w:t xml:space="preserve">/ </w:t>
      </w:r>
      <w:r w:rsidRPr="005C1E48">
        <w:rPr>
          <w:sz w:val="24"/>
          <w:szCs w:val="24"/>
        </w:rPr>
        <w:t>contractelor de finanţare nerambursabilă;</w:t>
      </w:r>
    </w:p>
    <w:p w:rsidR="003C5A9A" w:rsidRPr="005C1E48" w:rsidRDefault="003C5A9A" w:rsidP="003C5A9A">
      <w:pPr>
        <w:pStyle w:val="Bodytext1"/>
        <w:numPr>
          <w:ilvl w:val="1"/>
          <w:numId w:val="29"/>
        </w:numPr>
        <w:shd w:val="clear" w:color="auto" w:fill="auto"/>
        <w:tabs>
          <w:tab w:val="left" w:pos="303"/>
          <w:tab w:val="left" w:pos="1134"/>
        </w:tabs>
        <w:spacing w:after="0" w:line="240" w:lineRule="auto"/>
        <w:ind w:hanging="1440"/>
        <w:jc w:val="both"/>
        <w:rPr>
          <w:sz w:val="24"/>
          <w:szCs w:val="24"/>
        </w:rPr>
      </w:pPr>
      <w:r w:rsidRPr="005C1E48">
        <w:rPr>
          <w:sz w:val="24"/>
          <w:szCs w:val="24"/>
        </w:rPr>
        <w:t xml:space="preserve"> publicarea anunţului de atribuire a contractului sau contractelor de finanţare nerambursabilă</w:t>
      </w:r>
      <w:r w:rsidRPr="005C1E48">
        <w:rPr>
          <w:sz w:val="24"/>
          <w:szCs w:val="24"/>
          <w:lang w:val="fr-FR"/>
        </w:rPr>
        <w:t>;</w:t>
      </w:r>
    </w:p>
    <w:p w:rsidR="003C5A9A" w:rsidRPr="005C1E48" w:rsidRDefault="003C5A9A" w:rsidP="003C5A9A">
      <w:pPr>
        <w:pStyle w:val="Bodytext1"/>
        <w:numPr>
          <w:ilvl w:val="1"/>
          <w:numId w:val="29"/>
        </w:numPr>
        <w:shd w:val="clear" w:color="auto" w:fill="auto"/>
        <w:tabs>
          <w:tab w:val="left" w:pos="360"/>
        </w:tabs>
        <w:spacing w:after="0" w:line="240" w:lineRule="auto"/>
        <w:ind w:left="270" w:hanging="270"/>
        <w:jc w:val="both"/>
        <w:rPr>
          <w:sz w:val="24"/>
          <w:szCs w:val="24"/>
        </w:rPr>
      </w:pPr>
      <w:proofErr w:type="gramStart"/>
      <w:r w:rsidRPr="005C1E48">
        <w:rPr>
          <w:sz w:val="24"/>
          <w:szCs w:val="24"/>
          <w:lang w:val="en-US"/>
        </w:rPr>
        <w:t>publicarea</w:t>
      </w:r>
      <w:proofErr w:type="gramEnd"/>
      <w:r w:rsidRPr="005C1E48">
        <w:rPr>
          <w:sz w:val="24"/>
          <w:szCs w:val="24"/>
          <w:lang w:val="en-US"/>
        </w:rPr>
        <w:t xml:space="preserve"> raportului anual.</w:t>
      </w:r>
    </w:p>
    <w:p w:rsidR="003C5A9A" w:rsidRPr="005C1E48" w:rsidRDefault="003C5A9A" w:rsidP="003C5A9A">
      <w:pPr>
        <w:pStyle w:val="BodyText"/>
        <w:shd w:val="clear" w:color="auto" w:fill="auto"/>
        <w:spacing w:after="0" w:line="240" w:lineRule="auto"/>
        <w:ind w:left="60" w:right="20" w:firstLine="0"/>
        <w:rPr>
          <w:rStyle w:val="BodytextBold22"/>
          <w:sz w:val="24"/>
          <w:szCs w:val="24"/>
          <w:lang w:eastAsia="ro-RO"/>
        </w:rPr>
      </w:pPr>
    </w:p>
    <w:p w:rsidR="003C5A9A" w:rsidRPr="005C1E48" w:rsidRDefault="003C5A9A" w:rsidP="003C5A9A">
      <w:pPr>
        <w:pStyle w:val="BodyText"/>
        <w:shd w:val="clear" w:color="auto" w:fill="auto"/>
        <w:spacing w:after="0" w:line="240" w:lineRule="auto"/>
        <w:ind w:right="20" w:firstLine="0"/>
        <w:rPr>
          <w:rStyle w:val="BodytextBold22"/>
          <w:bCs w:val="0"/>
          <w:sz w:val="24"/>
          <w:szCs w:val="24"/>
          <w:lang w:eastAsia="es-ES_tradnl"/>
        </w:rPr>
      </w:pPr>
      <w:r w:rsidRPr="005C1E48">
        <w:rPr>
          <w:rStyle w:val="BodytextBold22"/>
          <w:sz w:val="24"/>
          <w:szCs w:val="24"/>
          <w:lang w:eastAsia="ro-RO"/>
        </w:rPr>
        <w:t xml:space="preserve">Art. </w:t>
      </w:r>
      <w:r w:rsidRPr="005C1E48">
        <w:rPr>
          <w:rStyle w:val="BodytextBold22"/>
          <w:sz w:val="24"/>
          <w:szCs w:val="24"/>
          <w:lang w:eastAsia="es-ES_tradnl"/>
        </w:rPr>
        <w:t>17.</w:t>
      </w:r>
      <w:r w:rsidRPr="005C1E48">
        <w:rPr>
          <w:sz w:val="24"/>
          <w:szCs w:val="24"/>
        </w:rPr>
        <w:t xml:space="preserve"> Proiectele vor fi depuse conform calendarului publicat în anunţ, potrivit articolului 20 din Legea 350/2005. Proiectele vor fi depuse într-un exemplar (set), îndosariat – format pe hârtie </w:t>
      </w:r>
      <w:r w:rsidRPr="005C1E48">
        <w:rPr>
          <w:i/>
          <w:sz w:val="24"/>
          <w:szCs w:val="24"/>
          <w:lang w:eastAsia="ro-RO"/>
        </w:rPr>
        <w:t>la Registratura Consiliului Judeţean Argeş</w:t>
      </w:r>
      <w:r w:rsidRPr="00790C48">
        <w:rPr>
          <w:i/>
          <w:sz w:val="24"/>
          <w:szCs w:val="24"/>
          <w:lang w:eastAsia="ro-RO"/>
        </w:rPr>
        <w:t>,</w:t>
      </w:r>
      <w:r w:rsidRPr="00790C48">
        <w:rPr>
          <w:b/>
          <w:sz w:val="24"/>
          <w:szCs w:val="24"/>
          <w:lang w:eastAsia="ro-RO"/>
        </w:rPr>
        <w:t xml:space="preserve"> </w:t>
      </w:r>
      <w:r w:rsidRPr="00790C48">
        <w:rPr>
          <w:sz w:val="24"/>
          <w:szCs w:val="24"/>
          <w:lang w:eastAsia="ro-RO"/>
        </w:rPr>
        <w:t>Piaţa</w:t>
      </w:r>
      <w:r w:rsidRPr="005C1E48">
        <w:rPr>
          <w:sz w:val="24"/>
          <w:szCs w:val="24"/>
          <w:lang w:eastAsia="ro-RO"/>
        </w:rPr>
        <w:t xml:space="preserve"> Vasile Milea, nr. 1</w:t>
      </w:r>
      <w:r w:rsidRPr="005C1E48">
        <w:rPr>
          <w:sz w:val="24"/>
          <w:szCs w:val="24"/>
        </w:rPr>
        <w:t xml:space="preserve"> Piteşti, cod 110053.</w:t>
      </w:r>
    </w:p>
    <w:p w:rsidR="003C5A9A" w:rsidRPr="005C1E48" w:rsidRDefault="003C5A9A" w:rsidP="003C5A9A">
      <w:pPr>
        <w:pStyle w:val="BodyText"/>
        <w:shd w:val="clear" w:color="auto" w:fill="auto"/>
        <w:spacing w:after="0" w:line="240" w:lineRule="auto"/>
        <w:ind w:right="20" w:firstLine="0"/>
        <w:rPr>
          <w:sz w:val="24"/>
          <w:szCs w:val="24"/>
        </w:rPr>
      </w:pPr>
      <w:r w:rsidRPr="005C1E48">
        <w:rPr>
          <w:rStyle w:val="BodytextBold22"/>
          <w:sz w:val="24"/>
          <w:szCs w:val="24"/>
          <w:lang w:eastAsia="ro-RO"/>
        </w:rPr>
        <w:t>Art. 18</w:t>
      </w:r>
      <w:r w:rsidRPr="005C1E48">
        <w:rPr>
          <w:rStyle w:val="BodytextBold22"/>
          <w:sz w:val="24"/>
          <w:szCs w:val="24"/>
          <w:lang w:val="es-ES_tradnl" w:eastAsia="es-ES_tradnl"/>
        </w:rPr>
        <w:t>.</w:t>
      </w:r>
      <w:r w:rsidRPr="005C1E48">
        <w:rPr>
          <w:sz w:val="24"/>
          <w:szCs w:val="24"/>
          <w:lang w:val="es-ES_tradnl" w:eastAsia="es-ES_tradnl"/>
        </w:rPr>
        <w:t xml:space="preserve"> </w:t>
      </w:r>
      <w:r w:rsidRPr="005C1E48">
        <w:rPr>
          <w:sz w:val="24"/>
          <w:szCs w:val="24"/>
          <w:lang w:eastAsia="ro-RO"/>
        </w:rPr>
        <w:t>Propunerea de proiect are caracter ferm şi obligatoriu din punct de vedere al conţinutului şi trebuie să fie semnată, pe propria răspundere, de către solicitant sau de către o persoană</w:t>
      </w:r>
      <w:r w:rsidRPr="005C1E48">
        <w:rPr>
          <w:sz w:val="24"/>
          <w:szCs w:val="24"/>
        </w:rPr>
        <w:t xml:space="preserve"> </w:t>
      </w:r>
      <w:r w:rsidRPr="005C1E48">
        <w:rPr>
          <w:sz w:val="24"/>
          <w:szCs w:val="24"/>
          <w:lang w:eastAsia="ro-RO"/>
        </w:rPr>
        <w:t>împuternicită legal de acesta.</w:t>
      </w:r>
    </w:p>
    <w:p w:rsidR="003C5A9A" w:rsidRPr="005C1E48" w:rsidRDefault="003C5A9A" w:rsidP="003C5A9A">
      <w:pPr>
        <w:pStyle w:val="BodyText"/>
        <w:shd w:val="clear" w:color="auto" w:fill="auto"/>
        <w:spacing w:after="0" w:line="240" w:lineRule="auto"/>
        <w:ind w:right="40" w:firstLine="0"/>
        <w:rPr>
          <w:sz w:val="24"/>
          <w:szCs w:val="24"/>
        </w:rPr>
      </w:pPr>
      <w:r w:rsidRPr="005C1E48">
        <w:rPr>
          <w:rStyle w:val="BodytextBold21"/>
          <w:sz w:val="24"/>
          <w:szCs w:val="24"/>
          <w:lang w:eastAsia="ro-RO"/>
        </w:rPr>
        <w:t xml:space="preserve">Art. </w:t>
      </w:r>
      <w:r w:rsidRPr="005C1E48">
        <w:rPr>
          <w:rStyle w:val="BodytextBold21"/>
          <w:sz w:val="24"/>
          <w:szCs w:val="24"/>
          <w:lang w:val="es-ES_tradnl" w:eastAsia="es-ES_tradnl"/>
        </w:rPr>
        <w:t>19.</w:t>
      </w:r>
      <w:r w:rsidRPr="005C1E48">
        <w:rPr>
          <w:sz w:val="24"/>
          <w:szCs w:val="24"/>
          <w:lang w:val="es-ES_tradnl" w:eastAsia="es-ES_tradnl"/>
        </w:rPr>
        <w:t xml:space="preserve"> </w:t>
      </w:r>
      <w:r w:rsidRPr="005C1E48">
        <w:rPr>
          <w:sz w:val="24"/>
          <w:szCs w:val="24"/>
          <w:lang w:eastAsia="ro-RO"/>
        </w:rPr>
        <w:t>Bugetul proiectului va fi prezentat exclusiv în lei şi va rămâne ferm pe toată durata de îndeplinire a contractului de finanţare nerambursabilă.</w:t>
      </w:r>
    </w:p>
    <w:p w:rsidR="003C5A9A" w:rsidRPr="005C1E48" w:rsidRDefault="003C5A9A" w:rsidP="003C5A9A">
      <w:pPr>
        <w:pStyle w:val="BodyText"/>
        <w:shd w:val="clear" w:color="auto" w:fill="auto"/>
        <w:spacing w:after="0" w:line="240" w:lineRule="auto"/>
        <w:ind w:right="40" w:firstLine="0"/>
        <w:rPr>
          <w:sz w:val="24"/>
          <w:szCs w:val="24"/>
          <w:lang w:eastAsia="ro-RO"/>
        </w:rPr>
      </w:pPr>
      <w:r w:rsidRPr="005C1E48">
        <w:rPr>
          <w:rStyle w:val="BodytextBold21"/>
          <w:sz w:val="24"/>
          <w:szCs w:val="24"/>
          <w:lang w:eastAsia="ro-RO"/>
        </w:rPr>
        <w:t xml:space="preserve">Art. </w:t>
      </w:r>
      <w:r w:rsidRPr="005C1E48">
        <w:rPr>
          <w:rStyle w:val="BodytextBold21"/>
          <w:sz w:val="24"/>
          <w:szCs w:val="24"/>
          <w:lang w:val="es-ES_tradnl" w:eastAsia="es-ES_tradnl"/>
        </w:rPr>
        <w:t>20.</w:t>
      </w:r>
      <w:r w:rsidRPr="005C1E48">
        <w:rPr>
          <w:sz w:val="24"/>
          <w:szCs w:val="24"/>
          <w:lang w:val="es-ES_tradnl" w:eastAsia="es-ES_tradnl"/>
        </w:rPr>
        <w:t xml:space="preserve"> </w:t>
      </w:r>
      <w:r w:rsidRPr="005C1E48">
        <w:rPr>
          <w:sz w:val="24"/>
          <w:szCs w:val="24"/>
          <w:lang w:eastAsia="ro-RO"/>
        </w:rPr>
        <w:t xml:space="preserve">În vederea organizării selecţiei proiectelor de finanţare nerambursabilă, documentaţiile prevăzute la art. </w:t>
      </w:r>
      <w:r w:rsidRPr="005C1E48">
        <w:rPr>
          <w:sz w:val="24"/>
          <w:szCs w:val="24"/>
          <w:lang w:val="es-ES_tradnl" w:eastAsia="es-ES_tradnl"/>
        </w:rPr>
        <w:t xml:space="preserve">21 </w:t>
      </w:r>
      <w:r w:rsidRPr="005C1E48">
        <w:rPr>
          <w:sz w:val="24"/>
          <w:szCs w:val="24"/>
          <w:lang w:eastAsia="ro-RO"/>
        </w:rPr>
        <w:t xml:space="preserve">din Ghid se vor depune în termenul stabilit de către autoritatea finanţatoare prin anunţul de participare. </w:t>
      </w:r>
    </w:p>
    <w:p w:rsidR="003C5A9A" w:rsidRPr="005C1E48" w:rsidRDefault="003C5A9A" w:rsidP="003C5A9A">
      <w:pPr>
        <w:pStyle w:val="BodyText"/>
        <w:shd w:val="clear" w:color="auto" w:fill="auto"/>
        <w:spacing w:after="0" w:line="240" w:lineRule="auto"/>
        <w:ind w:right="40" w:firstLine="0"/>
        <w:rPr>
          <w:sz w:val="24"/>
          <w:szCs w:val="24"/>
        </w:rPr>
      </w:pPr>
      <w:r w:rsidRPr="005C1E48">
        <w:rPr>
          <w:rStyle w:val="BodytextBold21"/>
          <w:sz w:val="24"/>
          <w:szCs w:val="24"/>
          <w:lang w:eastAsia="ro-RO"/>
        </w:rPr>
        <w:t xml:space="preserve">Art. </w:t>
      </w:r>
      <w:r w:rsidRPr="005C1E48">
        <w:rPr>
          <w:rStyle w:val="BodytextBold21"/>
          <w:sz w:val="24"/>
          <w:szCs w:val="24"/>
          <w:lang w:val="es-ES_tradnl" w:eastAsia="es-ES_tradnl"/>
        </w:rPr>
        <w:t>21.</w:t>
      </w:r>
      <w:r w:rsidRPr="005C1E48">
        <w:rPr>
          <w:sz w:val="24"/>
          <w:szCs w:val="24"/>
          <w:lang w:val="es-ES_tradnl" w:eastAsia="es-ES_tradnl"/>
        </w:rPr>
        <w:t xml:space="preserve"> </w:t>
      </w:r>
      <w:r w:rsidRPr="005C1E48">
        <w:rPr>
          <w:sz w:val="24"/>
          <w:szCs w:val="24"/>
          <w:lang w:eastAsia="ro-RO"/>
        </w:rPr>
        <w:t>Documentaţia solicitanţilor va conţine următoarele acte:</w:t>
      </w:r>
    </w:p>
    <w:p w:rsidR="003C5A9A" w:rsidRPr="005C1E48" w:rsidRDefault="003C5A9A" w:rsidP="003C5A9A">
      <w:pPr>
        <w:pStyle w:val="BodyText"/>
        <w:numPr>
          <w:ilvl w:val="4"/>
          <w:numId w:val="2"/>
        </w:numPr>
        <w:shd w:val="clear" w:color="auto" w:fill="auto"/>
        <w:tabs>
          <w:tab w:val="left" w:pos="426"/>
        </w:tabs>
        <w:spacing w:after="0" w:line="240" w:lineRule="auto"/>
        <w:ind w:firstLine="0"/>
        <w:rPr>
          <w:sz w:val="24"/>
          <w:szCs w:val="24"/>
        </w:rPr>
      </w:pPr>
      <w:r w:rsidRPr="005C1E48">
        <w:rPr>
          <w:sz w:val="24"/>
          <w:szCs w:val="24"/>
          <w:lang w:eastAsia="ro-RO"/>
        </w:rPr>
        <w:t xml:space="preserve">formularul de solicitare a finanţării conform Anexei </w:t>
      </w:r>
      <w:r w:rsidRPr="005C1E48">
        <w:rPr>
          <w:sz w:val="24"/>
          <w:szCs w:val="24"/>
          <w:lang w:val="es-ES_tradnl" w:eastAsia="es-ES_tradnl"/>
        </w:rPr>
        <w:t xml:space="preserve">1 </w:t>
      </w:r>
      <w:r w:rsidRPr="005C1E48">
        <w:rPr>
          <w:sz w:val="24"/>
          <w:szCs w:val="24"/>
          <w:lang w:eastAsia="ro-RO"/>
        </w:rPr>
        <w:t>a Ghidului;</w:t>
      </w:r>
    </w:p>
    <w:p w:rsidR="003C5A9A" w:rsidRPr="005C1E48" w:rsidRDefault="003C5A9A" w:rsidP="003C5A9A">
      <w:pPr>
        <w:pStyle w:val="BodyText"/>
        <w:numPr>
          <w:ilvl w:val="4"/>
          <w:numId w:val="2"/>
        </w:numPr>
        <w:shd w:val="clear" w:color="auto" w:fill="auto"/>
        <w:tabs>
          <w:tab w:val="left" w:pos="426"/>
        </w:tabs>
        <w:spacing w:after="0" w:line="240" w:lineRule="auto"/>
        <w:ind w:firstLine="0"/>
        <w:rPr>
          <w:sz w:val="24"/>
          <w:szCs w:val="24"/>
        </w:rPr>
      </w:pPr>
      <w:r w:rsidRPr="005C1E48">
        <w:rPr>
          <w:sz w:val="24"/>
          <w:szCs w:val="24"/>
          <w:lang w:eastAsia="ro-RO"/>
        </w:rPr>
        <w:t>bugetul de venituri şi cheltuieli al programului/proiectului, Anexa 4;</w:t>
      </w:r>
    </w:p>
    <w:p w:rsidR="003C5A9A" w:rsidRPr="005C1E48" w:rsidRDefault="003C5A9A" w:rsidP="003C5A9A">
      <w:pPr>
        <w:pStyle w:val="BodyText"/>
        <w:numPr>
          <w:ilvl w:val="4"/>
          <w:numId w:val="2"/>
        </w:numPr>
        <w:shd w:val="clear" w:color="auto" w:fill="auto"/>
        <w:tabs>
          <w:tab w:val="left" w:pos="426"/>
        </w:tabs>
        <w:spacing w:after="0" w:line="240" w:lineRule="auto"/>
        <w:ind w:right="820" w:firstLine="0"/>
        <w:rPr>
          <w:sz w:val="24"/>
          <w:szCs w:val="24"/>
        </w:rPr>
      </w:pPr>
      <w:r w:rsidRPr="005C1E48">
        <w:rPr>
          <w:sz w:val="24"/>
          <w:szCs w:val="24"/>
          <w:lang w:eastAsia="ro-RO"/>
        </w:rPr>
        <w:t xml:space="preserve">dovada existenţei surselor de finanţare proprii sau oferite de terţi, din care să rezulte </w:t>
      </w:r>
      <w:r w:rsidRPr="005C1E48">
        <w:rPr>
          <w:sz w:val="24"/>
          <w:szCs w:val="24"/>
          <w:lang w:val="fr-FR" w:eastAsia="ro-RO"/>
        </w:rPr>
        <w:t xml:space="preserve">   </w:t>
      </w:r>
    </w:p>
    <w:p w:rsidR="003C5A9A" w:rsidRPr="005C1E48" w:rsidRDefault="003C5A9A" w:rsidP="003C5A9A">
      <w:pPr>
        <w:pStyle w:val="BodyText"/>
        <w:shd w:val="clear" w:color="auto" w:fill="auto"/>
        <w:tabs>
          <w:tab w:val="left" w:pos="426"/>
        </w:tabs>
        <w:spacing w:after="0" w:line="240" w:lineRule="auto"/>
        <w:ind w:right="820" w:firstLine="0"/>
        <w:rPr>
          <w:sz w:val="24"/>
          <w:szCs w:val="24"/>
          <w:lang w:val="fr-FR" w:eastAsia="ro-RO"/>
        </w:rPr>
      </w:pPr>
      <w:r w:rsidRPr="005C1E48">
        <w:rPr>
          <w:sz w:val="24"/>
          <w:szCs w:val="24"/>
          <w:lang w:val="fr-FR" w:eastAsia="ro-RO"/>
        </w:rPr>
        <w:t xml:space="preserve">       </w:t>
      </w:r>
      <w:r w:rsidRPr="005C1E48">
        <w:rPr>
          <w:sz w:val="24"/>
          <w:szCs w:val="24"/>
          <w:lang w:eastAsia="ro-RO"/>
        </w:rPr>
        <w:t>deţinerea disponibilităţilor băneşti reprezentând cota proprie de finanţare a</w:t>
      </w:r>
      <w:r w:rsidRPr="005C1E48">
        <w:rPr>
          <w:sz w:val="24"/>
          <w:szCs w:val="24"/>
          <w:lang w:val="fr-FR" w:eastAsia="ro-RO"/>
        </w:rPr>
        <w:t xml:space="preserve">      </w:t>
      </w:r>
    </w:p>
    <w:p w:rsidR="003C5A9A" w:rsidRPr="005C1E48" w:rsidRDefault="003C5A9A" w:rsidP="003C5A9A">
      <w:pPr>
        <w:pStyle w:val="BodyText"/>
        <w:shd w:val="clear" w:color="auto" w:fill="auto"/>
        <w:tabs>
          <w:tab w:val="left" w:pos="426"/>
        </w:tabs>
        <w:spacing w:after="0" w:line="240" w:lineRule="auto"/>
        <w:ind w:right="820" w:firstLine="0"/>
        <w:rPr>
          <w:sz w:val="24"/>
          <w:szCs w:val="24"/>
          <w:lang w:val="fr-FR" w:eastAsia="ro-RO"/>
        </w:rPr>
      </w:pPr>
      <w:r w:rsidRPr="005C1E48">
        <w:rPr>
          <w:sz w:val="24"/>
          <w:szCs w:val="24"/>
          <w:lang w:val="fr-FR" w:eastAsia="ro-RO"/>
        </w:rPr>
        <w:t xml:space="preserve">       </w:t>
      </w:r>
      <w:r w:rsidRPr="005C1E48">
        <w:rPr>
          <w:sz w:val="24"/>
          <w:szCs w:val="24"/>
          <w:lang w:eastAsia="ro-RO"/>
        </w:rPr>
        <w:t>aplicantului;</w:t>
      </w:r>
      <w:r w:rsidRPr="005C1E48">
        <w:rPr>
          <w:sz w:val="24"/>
          <w:szCs w:val="24"/>
          <w:lang w:val="fr-FR" w:eastAsia="ro-RO"/>
        </w:rPr>
        <w:t xml:space="preserve"> </w:t>
      </w:r>
    </w:p>
    <w:p w:rsidR="003C5A9A" w:rsidRPr="005C1E48" w:rsidRDefault="003C5A9A" w:rsidP="003C5A9A">
      <w:pPr>
        <w:pStyle w:val="BodyText"/>
        <w:shd w:val="clear" w:color="auto" w:fill="auto"/>
        <w:tabs>
          <w:tab w:val="left" w:pos="0"/>
        </w:tabs>
        <w:spacing w:after="0" w:line="240" w:lineRule="auto"/>
        <w:ind w:right="40" w:firstLine="0"/>
        <w:rPr>
          <w:sz w:val="24"/>
          <w:szCs w:val="24"/>
        </w:rPr>
      </w:pPr>
      <w:r w:rsidRPr="005C1E48">
        <w:rPr>
          <w:sz w:val="24"/>
          <w:szCs w:val="24"/>
          <w:lang w:val="fr-FR" w:eastAsia="ro-RO"/>
        </w:rPr>
        <w:t xml:space="preserve">d)    </w:t>
      </w:r>
      <w:r w:rsidRPr="005C1E48">
        <w:rPr>
          <w:sz w:val="24"/>
          <w:szCs w:val="24"/>
          <w:lang w:eastAsia="ro-RO"/>
        </w:rPr>
        <w:t>declaraţia consiliului director al organizaţiei fără scop lucrativ solicitante, conform Anexei</w:t>
      </w:r>
      <w:r w:rsidRPr="005C1E48">
        <w:rPr>
          <w:sz w:val="24"/>
          <w:szCs w:val="24"/>
          <w:lang w:val="fr-FR" w:eastAsia="ro-RO"/>
        </w:rPr>
        <w:t xml:space="preserve"> </w:t>
      </w:r>
      <w:r w:rsidRPr="005C1E48">
        <w:rPr>
          <w:sz w:val="24"/>
          <w:szCs w:val="24"/>
          <w:lang w:eastAsia="ro-RO"/>
        </w:rPr>
        <w:t>3</w:t>
      </w:r>
      <w:r w:rsidRPr="005C1E48">
        <w:rPr>
          <w:rStyle w:val="BodytextMSMincho"/>
          <w:rFonts w:ascii="Times New Roman" w:cs="Times New Roman"/>
          <w:sz w:val="24"/>
          <w:szCs w:val="24"/>
        </w:rPr>
        <w:t xml:space="preserve"> ;</w:t>
      </w:r>
    </w:p>
    <w:p w:rsidR="003C5A9A" w:rsidRPr="005C1E48" w:rsidRDefault="003C5A9A" w:rsidP="003C5A9A">
      <w:pPr>
        <w:pStyle w:val="BodyText"/>
        <w:numPr>
          <w:ilvl w:val="2"/>
          <w:numId w:val="2"/>
        </w:numPr>
        <w:shd w:val="clear" w:color="auto" w:fill="auto"/>
        <w:tabs>
          <w:tab w:val="left" w:pos="426"/>
        </w:tabs>
        <w:spacing w:after="0" w:line="240" w:lineRule="auto"/>
        <w:ind w:left="380" w:right="40" w:hanging="380"/>
        <w:rPr>
          <w:sz w:val="24"/>
          <w:szCs w:val="24"/>
        </w:rPr>
      </w:pPr>
      <w:r w:rsidRPr="005C1E48">
        <w:rPr>
          <w:sz w:val="24"/>
          <w:szCs w:val="24"/>
          <w:lang w:eastAsia="ro-RO"/>
        </w:rPr>
        <w:t>actul constitutiv, statutul, sentinţa civilă sau hotărârea autorităţii tutelare în baza căreia a fost înfiinţată persoana juridică de drept public, după caz, şi certificatul de înregistrare fiscală/</w:t>
      </w:r>
      <w:r w:rsidRPr="005C1E48">
        <w:t xml:space="preserve"> CI pt persoane fizice</w:t>
      </w:r>
      <w:r w:rsidRPr="005C1E48">
        <w:rPr>
          <w:sz w:val="24"/>
          <w:szCs w:val="24"/>
          <w:lang w:eastAsia="ro-RO"/>
        </w:rPr>
        <w:t>, actele doveditoare ale sediului organizaţiei solicitante şi actele adiţionale, după caz;</w:t>
      </w:r>
      <w:r w:rsidRPr="005C1E48">
        <w:t xml:space="preserve"> Forma de atestare din punct de vedere profesional pentru persoane fizice</w:t>
      </w:r>
      <w:r w:rsidRPr="005C1E48">
        <w:rPr>
          <w:sz w:val="24"/>
          <w:szCs w:val="24"/>
          <w:lang w:eastAsia="ro-RO"/>
        </w:rPr>
        <w:t>;</w:t>
      </w:r>
    </w:p>
    <w:p w:rsidR="003C5A9A" w:rsidRPr="005C1E48" w:rsidRDefault="003C5A9A" w:rsidP="003C5A9A">
      <w:pPr>
        <w:pStyle w:val="BodyText"/>
        <w:numPr>
          <w:ilvl w:val="2"/>
          <w:numId w:val="2"/>
        </w:numPr>
        <w:shd w:val="clear" w:color="auto" w:fill="auto"/>
        <w:tabs>
          <w:tab w:val="left" w:pos="426"/>
        </w:tabs>
        <w:spacing w:after="0" w:line="240" w:lineRule="auto"/>
        <w:ind w:left="380" w:right="40" w:hanging="380"/>
        <w:rPr>
          <w:sz w:val="24"/>
          <w:szCs w:val="24"/>
        </w:rPr>
      </w:pPr>
      <w:r w:rsidRPr="005C1E48">
        <w:rPr>
          <w:sz w:val="24"/>
          <w:szCs w:val="24"/>
          <w:lang w:eastAsia="ro-RO"/>
        </w:rPr>
        <w:lastRenderedPageBreak/>
        <w:t xml:space="preserve">situaţiile financiare anuale la data de </w:t>
      </w:r>
      <w:r w:rsidRPr="005C1E48">
        <w:rPr>
          <w:sz w:val="24"/>
          <w:szCs w:val="24"/>
          <w:lang w:val="es-ES_tradnl" w:eastAsia="es-ES_tradnl"/>
        </w:rPr>
        <w:t xml:space="preserve">31 </w:t>
      </w:r>
      <w:r w:rsidRPr="005C1E48">
        <w:rPr>
          <w:sz w:val="24"/>
          <w:szCs w:val="24"/>
          <w:lang w:eastAsia="ro-RO"/>
        </w:rPr>
        <w:t>decembrie a anului precedent, înregistrate la administraţia finanţelor publice a judeţului Argeş; în cazul în care acestea nu sunt finalizate, se vor depune situaţiile aferente exerciţiului financiar anterior;</w:t>
      </w:r>
    </w:p>
    <w:p w:rsidR="003C5A9A" w:rsidRPr="005C1E48" w:rsidRDefault="003C5A9A" w:rsidP="003C5A9A">
      <w:pPr>
        <w:pStyle w:val="BodyText"/>
        <w:numPr>
          <w:ilvl w:val="2"/>
          <w:numId w:val="2"/>
        </w:numPr>
        <w:shd w:val="clear" w:color="auto" w:fill="auto"/>
        <w:tabs>
          <w:tab w:val="left" w:pos="426"/>
        </w:tabs>
        <w:spacing w:after="0" w:line="240" w:lineRule="auto"/>
        <w:ind w:left="380" w:right="40" w:hanging="380"/>
        <w:rPr>
          <w:sz w:val="24"/>
          <w:szCs w:val="24"/>
        </w:rPr>
      </w:pPr>
      <w:r w:rsidRPr="005C1E48">
        <w:rPr>
          <w:sz w:val="24"/>
          <w:szCs w:val="24"/>
          <w:lang w:eastAsia="ro-RO"/>
        </w:rPr>
        <w:t>documente privind colaborarea sau parteneriatul cu alte consilii locale sau cu organizaţii      guvernamentale şi neguvernamentale, dacă este cazul;</w:t>
      </w:r>
    </w:p>
    <w:p w:rsidR="003C5A9A" w:rsidRPr="005C1E48" w:rsidRDefault="003C5A9A" w:rsidP="003C5A9A">
      <w:pPr>
        <w:pStyle w:val="BodyText"/>
        <w:numPr>
          <w:ilvl w:val="2"/>
          <w:numId w:val="2"/>
        </w:numPr>
        <w:shd w:val="clear" w:color="auto" w:fill="auto"/>
        <w:tabs>
          <w:tab w:val="left" w:pos="426"/>
        </w:tabs>
        <w:spacing w:after="0" w:line="240" w:lineRule="auto"/>
        <w:ind w:left="380" w:right="40" w:hanging="380"/>
        <w:rPr>
          <w:sz w:val="24"/>
          <w:szCs w:val="24"/>
        </w:rPr>
      </w:pPr>
      <w:r w:rsidRPr="005C1E48">
        <w:rPr>
          <w:sz w:val="24"/>
          <w:szCs w:val="24"/>
          <w:lang w:eastAsia="ro-RO"/>
        </w:rPr>
        <w:t>CV-ul coordonatorului de proiect (model Europass);</w:t>
      </w:r>
      <w:r w:rsidRPr="005C1E48">
        <w:rPr>
          <w:sz w:val="24"/>
          <w:szCs w:val="24"/>
          <w:lang w:val="fr-FR" w:eastAsia="ro-RO"/>
        </w:rPr>
        <w:t xml:space="preserve"> </w:t>
      </w:r>
    </w:p>
    <w:p w:rsidR="003C5A9A" w:rsidRPr="005C1E48" w:rsidRDefault="003C5A9A" w:rsidP="003C5A9A">
      <w:pPr>
        <w:pStyle w:val="BodyText"/>
        <w:numPr>
          <w:ilvl w:val="2"/>
          <w:numId w:val="2"/>
        </w:numPr>
        <w:shd w:val="clear" w:color="auto" w:fill="auto"/>
        <w:tabs>
          <w:tab w:val="left" w:pos="426"/>
        </w:tabs>
        <w:spacing w:after="0" w:line="240" w:lineRule="auto"/>
        <w:ind w:left="380" w:right="40" w:hanging="380"/>
        <w:rPr>
          <w:sz w:val="24"/>
          <w:szCs w:val="24"/>
        </w:rPr>
      </w:pPr>
      <w:r w:rsidRPr="005C1E48">
        <w:rPr>
          <w:sz w:val="24"/>
          <w:szCs w:val="24"/>
          <w:lang w:eastAsia="ro-RO"/>
        </w:rPr>
        <w:t>certificate fiscale din care să rezulte că solicitantul nu are datorii către stat şi către bugetul local,</w:t>
      </w:r>
      <w:r w:rsidRPr="005C1E48">
        <w:t xml:space="preserve"> valabile la data depunerii proiectului</w:t>
      </w:r>
      <w:r w:rsidRPr="005C1E48">
        <w:rPr>
          <w:sz w:val="24"/>
          <w:szCs w:val="24"/>
          <w:lang w:eastAsia="ro-RO"/>
        </w:rPr>
        <w:t>;</w:t>
      </w:r>
    </w:p>
    <w:p w:rsidR="003C5A9A" w:rsidRPr="005C1E48" w:rsidRDefault="003C5A9A" w:rsidP="003C5A9A">
      <w:pPr>
        <w:pStyle w:val="BodyText"/>
        <w:numPr>
          <w:ilvl w:val="2"/>
          <w:numId w:val="2"/>
        </w:numPr>
        <w:shd w:val="clear" w:color="auto" w:fill="auto"/>
        <w:tabs>
          <w:tab w:val="left" w:pos="426"/>
        </w:tabs>
        <w:spacing w:after="0" w:line="240" w:lineRule="auto"/>
        <w:ind w:left="380" w:right="40" w:hanging="380"/>
        <w:rPr>
          <w:sz w:val="24"/>
          <w:szCs w:val="24"/>
        </w:rPr>
      </w:pPr>
      <w:r w:rsidRPr="005C1E48">
        <w:rPr>
          <w:sz w:val="24"/>
          <w:szCs w:val="24"/>
          <w:lang w:eastAsia="ro-RO"/>
        </w:rPr>
        <w:t>declaraţia de imparţialitate, Anexa 6;</w:t>
      </w:r>
    </w:p>
    <w:p w:rsidR="003C5A9A" w:rsidRPr="005C1E48" w:rsidRDefault="003C5A9A" w:rsidP="003C5A9A">
      <w:pPr>
        <w:pStyle w:val="BodyText"/>
        <w:numPr>
          <w:ilvl w:val="2"/>
          <w:numId w:val="2"/>
        </w:numPr>
        <w:shd w:val="clear" w:color="auto" w:fill="auto"/>
        <w:tabs>
          <w:tab w:val="left" w:pos="426"/>
        </w:tabs>
        <w:spacing w:after="0" w:line="240" w:lineRule="auto"/>
        <w:ind w:left="380" w:right="40" w:hanging="380"/>
        <w:rPr>
          <w:sz w:val="24"/>
          <w:szCs w:val="24"/>
        </w:rPr>
      </w:pPr>
      <w:r w:rsidRPr="005C1E48">
        <w:rPr>
          <w:sz w:val="24"/>
          <w:szCs w:val="24"/>
          <w:lang w:eastAsia="ro-RO"/>
        </w:rPr>
        <w:t xml:space="preserve">buget narativ </w:t>
      </w:r>
      <w:r w:rsidRPr="005C1E48">
        <w:rPr>
          <w:sz w:val="24"/>
          <w:szCs w:val="24"/>
          <w:lang w:val="es-ES_tradnl" w:eastAsia="es-ES_tradnl"/>
        </w:rPr>
        <w:t xml:space="preserve">- </w:t>
      </w:r>
      <w:r w:rsidRPr="005C1E48">
        <w:rPr>
          <w:sz w:val="24"/>
          <w:szCs w:val="24"/>
          <w:lang w:eastAsia="ro-RO"/>
        </w:rPr>
        <w:t>buget prin care vor fi fundamentate toate categoriile de cheltuieli prevăzute</w:t>
      </w:r>
      <w:r w:rsidRPr="005C1E48">
        <w:rPr>
          <w:sz w:val="24"/>
          <w:szCs w:val="24"/>
          <w:lang w:val="en-US" w:eastAsia="ro-RO"/>
        </w:rPr>
        <w:t>.</w:t>
      </w:r>
    </w:p>
    <w:p w:rsidR="003C5A9A" w:rsidRPr="005C1E48" w:rsidRDefault="003C5A9A" w:rsidP="003C5A9A">
      <w:pPr>
        <w:pStyle w:val="Bodytext1"/>
        <w:shd w:val="clear" w:color="auto" w:fill="auto"/>
        <w:spacing w:after="0" w:line="276" w:lineRule="auto"/>
        <w:ind w:firstLine="380"/>
        <w:jc w:val="both"/>
        <w:rPr>
          <w:sz w:val="24"/>
          <w:szCs w:val="24"/>
        </w:rPr>
      </w:pPr>
      <w:bookmarkStart w:id="8" w:name="bookmark10"/>
      <w:r w:rsidRPr="005C1E48">
        <w:rPr>
          <w:sz w:val="24"/>
          <w:szCs w:val="24"/>
        </w:rPr>
        <w:t>Solicitanţii trebuie să păstreze un exemplar complet din Cererea de finanţare depusă.</w:t>
      </w:r>
    </w:p>
    <w:p w:rsidR="003C5A9A" w:rsidRPr="005C1E48" w:rsidRDefault="003C5A9A" w:rsidP="003C5A9A">
      <w:pPr>
        <w:spacing w:line="276" w:lineRule="auto"/>
        <w:ind w:firstLine="380"/>
        <w:jc w:val="both"/>
        <w:rPr>
          <w:rFonts w:ascii="Times New Roman" w:hAnsi="Times New Roman" w:cs="Times New Roman"/>
          <w:color w:val="auto"/>
        </w:rPr>
      </w:pPr>
      <w:r w:rsidRPr="005C1E48">
        <w:rPr>
          <w:rFonts w:ascii="Times New Roman" w:hAnsi="Times New Roman" w:cs="Times New Roman"/>
          <w:color w:val="auto"/>
        </w:rPr>
        <w:t xml:space="preserve">Documentaţia şi formularele necesare pentru solicitarea finanţării nerambursabile pot fi consultate pe site-ul instituţiei, </w:t>
      </w:r>
      <w:hyperlink r:id="rId7" w:history="1">
        <w:r w:rsidRPr="005C1E48">
          <w:rPr>
            <w:rStyle w:val="Hyperlink"/>
            <w:rFonts w:ascii="Times New Roman" w:hAnsi="Times New Roman"/>
            <w:color w:val="auto"/>
          </w:rPr>
          <w:t>www.cjarges.ro</w:t>
        </w:r>
      </w:hyperlink>
      <w:r w:rsidRPr="005C1E48">
        <w:rPr>
          <w:rFonts w:ascii="Times New Roman" w:hAnsi="Times New Roman" w:cs="Times New Roman"/>
          <w:color w:val="auto"/>
        </w:rPr>
        <w:t>,  secţiunea „</w:t>
      </w:r>
      <w:r w:rsidRPr="007B552F">
        <w:rPr>
          <w:rFonts w:ascii="Times New Roman" w:hAnsi="Times New Roman" w:cs="Times New Roman"/>
          <w:i/>
          <w:color w:val="auto"/>
        </w:rPr>
        <w:t>Activitate</w:t>
      </w:r>
      <w:r w:rsidRPr="005C1E48">
        <w:rPr>
          <w:rFonts w:ascii="Times New Roman" w:hAnsi="Times New Roman" w:cs="Times New Roman"/>
          <w:color w:val="auto"/>
        </w:rPr>
        <w:t xml:space="preserve">” – </w:t>
      </w:r>
      <w:r w:rsidRPr="007B552F">
        <w:rPr>
          <w:rFonts w:ascii="Times New Roman" w:hAnsi="Times New Roman" w:cs="Times New Roman"/>
          <w:i/>
          <w:color w:val="auto"/>
        </w:rPr>
        <w:t>Cultură, culte, învățământ și tineret</w:t>
      </w:r>
      <w:r>
        <w:rPr>
          <w:rFonts w:ascii="Times New Roman" w:hAnsi="Times New Roman" w:cs="Times New Roman"/>
          <w:color w:val="auto"/>
        </w:rPr>
        <w:t xml:space="preserve"> - </w:t>
      </w:r>
      <w:r w:rsidRPr="005C1E48">
        <w:rPr>
          <w:rFonts w:ascii="Times New Roman" w:hAnsi="Times New Roman" w:cs="Times New Roman"/>
          <w:i/>
          <w:color w:val="auto"/>
        </w:rPr>
        <w:t xml:space="preserve">Finanțări </w:t>
      </w:r>
      <w:r>
        <w:rPr>
          <w:rFonts w:ascii="Times New Roman" w:hAnsi="Times New Roman" w:cs="Times New Roman"/>
          <w:i/>
          <w:color w:val="auto"/>
        </w:rPr>
        <w:t>cultură sport și tineret</w:t>
      </w:r>
      <w:r w:rsidRPr="005C1E48">
        <w:rPr>
          <w:rFonts w:ascii="Times New Roman" w:hAnsi="Times New Roman" w:cs="Times New Roman"/>
          <w:color w:val="auto"/>
        </w:rPr>
        <w:t>.</w:t>
      </w:r>
    </w:p>
    <w:p w:rsidR="003C5A9A" w:rsidRPr="005C1E48" w:rsidRDefault="003C5A9A" w:rsidP="003C5A9A">
      <w:pPr>
        <w:pStyle w:val="Heading61"/>
        <w:keepNext/>
        <w:keepLines/>
        <w:shd w:val="clear" w:color="auto" w:fill="auto"/>
        <w:spacing w:after="188" w:line="240" w:lineRule="auto"/>
        <w:ind w:firstLine="380"/>
        <w:jc w:val="both"/>
        <w:rPr>
          <w:b w:val="0"/>
          <w:w w:val="102"/>
          <w:sz w:val="24"/>
          <w:szCs w:val="24"/>
        </w:rPr>
      </w:pPr>
      <w:r w:rsidRPr="005C1E48">
        <w:rPr>
          <w:b w:val="0"/>
          <w:sz w:val="24"/>
          <w:szCs w:val="24"/>
        </w:rPr>
        <w:t>Cererea de finanţare cu anexele aferente se depun obligatoriu în original, iar restul documentelor se vor prezenta în original, în copie legalizată sau copie lizibilă semnată şi ştampilată</w:t>
      </w:r>
      <w:r w:rsidRPr="005C1E48">
        <w:rPr>
          <w:b w:val="0"/>
          <w:w w:val="102"/>
          <w:sz w:val="24"/>
          <w:szCs w:val="24"/>
        </w:rPr>
        <w:t xml:space="preserve"> pentru “conformitate cu originalul” de către reprezentantul legal al solicitantului.</w:t>
      </w:r>
    </w:p>
    <w:p w:rsidR="003C5A9A" w:rsidRPr="005C1E48" w:rsidRDefault="003C5A9A" w:rsidP="003C5A9A">
      <w:pPr>
        <w:pStyle w:val="Heading61"/>
        <w:keepNext/>
        <w:keepLines/>
        <w:shd w:val="clear" w:color="auto" w:fill="auto"/>
        <w:spacing w:after="188" w:line="240" w:lineRule="auto"/>
        <w:ind w:firstLine="380"/>
        <w:jc w:val="both"/>
        <w:rPr>
          <w:sz w:val="24"/>
          <w:szCs w:val="24"/>
        </w:rPr>
      </w:pPr>
      <w:r w:rsidRPr="005C1E48">
        <w:rPr>
          <w:sz w:val="24"/>
          <w:szCs w:val="24"/>
          <w:lang w:eastAsia="ro-RO"/>
        </w:rPr>
        <w:t>Capitolul III- Condiţii şi criterii de acordare a finanţărilor nerambursabile</w:t>
      </w:r>
      <w:bookmarkEnd w:id="8"/>
    </w:p>
    <w:p w:rsidR="003C5A9A" w:rsidRPr="005C1E48" w:rsidRDefault="003C5A9A" w:rsidP="003C5A9A">
      <w:pPr>
        <w:pStyle w:val="BodyText"/>
        <w:shd w:val="clear" w:color="auto" w:fill="auto"/>
        <w:spacing w:after="0" w:line="240" w:lineRule="auto"/>
        <w:ind w:right="40" w:firstLine="0"/>
        <w:rPr>
          <w:sz w:val="24"/>
          <w:szCs w:val="24"/>
        </w:rPr>
      </w:pPr>
      <w:r w:rsidRPr="005C1E48">
        <w:rPr>
          <w:rStyle w:val="BodytextBold21"/>
          <w:sz w:val="24"/>
          <w:szCs w:val="24"/>
          <w:lang w:eastAsia="ro-RO"/>
        </w:rPr>
        <w:t>Art.</w:t>
      </w:r>
      <w:r w:rsidRPr="005C1E48">
        <w:rPr>
          <w:sz w:val="24"/>
          <w:szCs w:val="24"/>
          <w:lang w:eastAsia="ro-RO"/>
        </w:rPr>
        <w:t xml:space="preserve"> </w:t>
      </w:r>
      <w:r w:rsidRPr="005C1E48">
        <w:rPr>
          <w:b/>
          <w:sz w:val="24"/>
          <w:szCs w:val="24"/>
          <w:lang w:eastAsia="ro-RO"/>
        </w:rPr>
        <w:t>22</w:t>
      </w:r>
      <w:r w:rsidRPr="005C1E48">
        <w:rPr>
          <w:sz w:val="24"/>
          <w:szCs w:val="24"/>
          <w:lang w:eastAsia="ro-RO"/>
        </w:rPr>
        <w:t xml:space="preserve">. </w:t>
      </w:r>
      <w:r w:rsidRPr="005C1E48">
        <w:rPr>
          <w:sz w:val="24"/>
          <w:szCs w:val="24"/>
          <w:shd w:val="clear" w:color="auto" w:fill="FFFFFF"/>
        </w:rPr>
        <w:t xml:space="preserve"> Orice persoană fizică sau persoanã juridică fãrã scop patrimonial care desfãşoară activitãţi nonprofit menite sã sprijine realizarea unor obiective de interes public general, regional sau local are dreptul de a participa, în condiţiile prezentului ghid, la procedura pentru atribuirea contractului de finanţare nerambursabilã. </w:t>
      </w:r>
      <w:r w:rsidRPr="005C1E48">
        <w:rPr>
          <w:sz w:val="24"/>
          <w:szCs w:val="24"/>
          <w:lang w:eastAsia="ro-RO"/>
        </w:rPr>
        <w:t>Criteriile specifice de evaluare sunt stabilite la Capitolul V - Procedura evaluării şi selecţionării proiectelor.</w:t>
      </w:r>
    </w:p>
    <w:p w:rsidR="003C5A9A" w:rsidRPr="005C1E48" w:rsidRDefault="003C5A9A" w:rsidP="003C5A9A">
      <w:pPr>
        <w:pStyle w:val="BodyText"/>
        <w:shd w:val="clear" w:color="auto" w:fill="auto"/>
        <w:spacing w:after="0" w:line="240" w:lineRule="auto"/>
        <w:ind w:firstLine="0"/>
        <w:rPr>
          <w:rStyle w:val="BodytextBold21"/>
          <w:sz w:val="24"/>
          <w:szCs w:val="24"/>
          <w:lang w:eastAsia="ro-RO"/>
        </w:rPr>
      </w:pPr>
    </w:p>
    <w:p w:rsidR="003C5A9A" w:rsidRPr="005C1E48" w:rsidRDefault="003C5A9A" w:rsidP="003C5A9A">
      <w:pPr>
        <w:pStyle w:val="BodyText"/>
        <w:shd w:val="clear" w:color="auto" w:fill="auto"/>
        <w:spacing w:after="0" w:line="240" w:lineRule="auto"/>
        <w:ind w:firstLine="0"/>
        <w:rPr>
          <w:sz w:val="24"/>
          <w:szCs w:val="24"/>
        </w:rPr>
      </w:pPr>
      <w:r w:rsidRPr="005C1E48">
        <w:rPr>
          <w:rStyle w:val="BodytextBold21"/>
          <w:sz w:val="24"/>
          <w:szCs w:val="24"/>
          <w:lang w:eastAsia="ro-RO"/>
        </w:rPr>
        <w:t>Art.</w:t>
      </w:r>
      <w:r w:rsidRPr="005C1E48">
        <w:rPr>
          <w:sz w:val="24"/>
          <w:szCs w:val="24"/>
          <w:lang w:eastAsia="ro-RO"/>
        </w:rPr>
        <w:t xml:space="preserve"> </w:t>
      </w:r>
      <w:r w:rsidRPr="005C1E48">
        <w:rPr>
          <w:b/>
          <w:sz w:val="24"/>
          <w:szCs w:val="24"/>
          <w:lang w:eastAsia="ro-RO"/>
        </w:rPr>
        <w:t>23.</w:t>
      </w:r>
      <w:r w:rsidRPr="005C1E48">
        <w:rPr>
          <w:sz w:val="24"/>
          <w:szCs w:val="24"/>
          <w:lang w:eastAsia="ro-RO"/>
        </w:rPr>
        <w:t xml:space="preserve"> (1) Nu sunt selectate cererile de finanţare aflate în una dintre următoarele situaţii:</w:t>
      </w:r>
    </w:p>
    <w:p w:rsidR="003C5A9A" w:rsidRPr="005C1E48" w:rsidRDefault="003C5A9A" w:rsidP="003C5A9A">
      <w:pPr>
        <w:pStyle w:val="BodyText"/>
        <w:numPr>
          <w:ilvl w:val="4"/>
          <w:numId w:val="2"/>
        </w:numPr>
        <w:shd w:val="clear" w:color="auto" w:fill="auto"/>
        <w:tabs>
          <w:tab w:val="left" w:pos="625"/>
        </w:tabs>
        <w:spacing w:after="0" w:line="240" w:lineRule="auto"/>
        <w:ind w:left="380" w:firstLine="0"/>
        <w:rPr>
          <w:sz w:val="24"/>
          <w:szCs w:val="24"/>
        </w:rPr>
      </w:pPr>
      <w:r w:rsidRPr="005C1E48">
        <w:rPr>
          <w:sz w:val="24"/>
          <w:szCs w:val="24"/>
          <w:lang w:eastAsia="ro-RO"/>
        </w:rPr>
        <w:t>documentaţia prezentată este incompletă şi nu respectă prevederile art. 21 din Ghid;</w:t>
      </w:r>
    </w:p>
    <w:p w:rsidR="003C5A9A" w:rsidRPr="005C1E48" w:rsidRDefault="003C5A9A" w:rsidP="003C5A9A">
      <w:pPr>
        <w:pStyle w:val="BodyText"/>
        <w:numPr>
          <w:ilvl w:val="4"/>
          <w:numId w:val="2"/>
        </w:numPr>
        <w:shd w:val="clear" w:color="auto" w:fill="auto"/>
        <w:tabs>
          <w:tab w:val="left" w:pos="658"/>
        </w:tabs>
        <w:spacing w:after="0" w:line="240" w:lineRule="auto"/>
        <w:ind w:left="380" w:firstLine="0"/>
        <w:rPr>
          <w:sz w:val="24"/>
          <w:szCs w:val="24"/>
        </w:rPr>
      </w:pPr>
      <w:r w:rsidRPr="005C1E48">
        <w:rPr>
          <w:sz w:val="24"/>
          <w:szCs w:val="24"/>
          <w:lang w:eastAsia="ro-RO"/>
        </w:rPr>
        <w:t>solicitanţii au conturile bancare blocate;</w:t>
      </w:r>
    </w:p>
    <w:p w:rsidR="003C5A9A" w:rsidRPr="005C1E48" w:rsidRDefault="003C5A9A" w:rsidP="003C5A9A">
      <w:pPr>
        <w:pStyle w:val="BodyText"/>
        <w:numPr>
          <w:ilvl w:val="4"/>
          <w:numId w:val="2"/>
        </w:numPr>
        <w:shd w:val="clear" w:color="auto" w:fill="auto"/>
        <w:tabs>
          <w:tab w:val="left" w:pos="663"/>
        </w:tabs>
        <w:spacing w:after="0" w:line="240" w:lineRule="auto"/>
        <w:ind w:left="380" w:right="40" w:firstLine="0"/>
        <w:rPr>
          <w:sz w:val="24"/>
          <w:szCs w:val="24"/>
        </w:rPr>
      </w:pPr>
      <w:r w:rsidRPr="005C1E48">
        <w:rPr>
          <w:sz w:val="24"/>
          <w:szCs w:val="24"/>
          <w:lang w:eastAsia="ro-RO"/>
        </w:rPr>
        <w:t>solicitanţii nu au respectat un contract de finanţare anterior (în acest caz le va fi suspendat dreptul de a participa la atribuirea de finanţare pe o perioadă de un an);</w:t>
      </w:r>
    </w:p>
    <w:p w:rsidR="003C5A9A" w:rsidRPr="005C1E48" w:rsidRDefault="003C5A9A" w:rsidP="003C5A9A">
      <w:pPr>
        <w:pStyle w:val="BodyText"/>
        <w:numPr>
          <w:ilvl w:val="4"/>
          <w:numId w:val="2"/>
        </w:numPr>
        <w:shd w:val="clear" w:color="auto" w:fill="auto"/>
        <w:tabs>
          <w:tab w:val="left" w:pos="658"/>
        </w:tabs>
        <w:spacing w:after="0" w:line="240" w:lineRule="auto"/>
        <w:ind w:left="380" w:firstLine="0"/>
        <w:rPr>
          <w:sz w:val="24"/>
          <w:szCs w:val="24"/>
        </w:rPr>
      </w:pPr>
      <w:r w:rsidRPr="005C1E48">
        <w:rPr>
          <w:sz w:val="24"/>
          <w:szCs w:val="24"/>
          <w:lang w:eastAsia="ro-RO"/>
        </w:rPr>
        <w:t>solicitanţii au prezentat declaraţii inexacte la o participare anterioară;</w:t>
      </w:r>
    </w:p>
    <w:p w:rsidR="003C5A9A" w:rsidRPr="005C1E48" w:rsidRDefault="003C5A9A" w:rsidP="003C5A9A">
      <w:pPr>
        <w:pStyle w:val="BodyText"/>
        <w:numPr>
          <w:ilvl w:val="4"/>
          <w:numId w:val="2"/>
        </w:numPr>
        <w:shd w:val="clear" w:color="auto" w:fill="auto"/>
        <w:tabs>
          <w:tab w:val="left" w:pos="630"/>
        </w:tabs>
        <w:spacing w:after="0" w:line="240" w:lineRule="auto"/>
        <w:ind w:left="380" w:right="40" w:firstLine="0"/>
        <w:rPr>
          <w:sz w:val="24"/>
          <w:szCs w:val="24"/>
        </w:rPr>
      </w:pPr>
      <w:r w:rsidRPr="005C1E48">
        <w:rPr>
          <w:sz w:val="24"/>
          <w:szCs w:val="24"/>
          <w:lang w:eastAsia="ro-RO"/>
        </w:rPr>
        <w:t>solicitanţii nu şi-au îndeplinit obligaţiile de plată exigibile a impozitelor, taxelor şi contribuţiilor către bugetul stat, bugetul local, precum şi bugetul asigurărilor sociale de stat</w:t>
      </w:r>
      <w:r w:rsidRPr="005C1E48">
        <w:rPr>
          <w:sz w:val="24"/>
          <w:szCs w:val="24"/>
          <w:lang w:val="en-US" w:eastAsia="ro-RO"/>
        </w:rPr>
        <w:t>;</w:t>
      </w:r>
    </w:p>
    <w:p w:rsidR="003C5A9A" w:rsidRPr="005C1E48" w:rsidRDefault="003C5A9A" w:rsidP="003C5A9A">
      <w:pPr>
        <w:pStyle w:val="BodyText"/>
        <w:numPr>
          <w:ilvl w:val="4"/>
          <w:numId w:val="2"/>
        </w:numPr>
        <w:shd w:val="clear" w:color="auto" w:fill="auto"/>
        <w:tabs>
          <w:tab w:val="left" w:pos="654"/>
        </w:tabs>
        <w:spacing w:after="0" w:line="240" w:lineRule="auto"/>
        <w:ind w:left="380" w:firstLine="0"/>
        <w:rPr>
          <w:sz w:val="24"/>
          <w:szCs w:val="24"/>
        </w:rPr>
      </w:pPr>
      <w:r w:rsidRPr="005C1E48">
        <w:rPr>
          <w:sz w:val="24"/>
          <w:szCs w:val="24"/>
          <w:lang w:eastAsia="ro-RO"/>
        </w:rPr>
        <w:t>solicitanţii furnizează informaţii false în documentele prezentate;</w:t>
      </w:r>
    </w:p>
    <w:p w:rsidR="003C5A9A" w:rsidRPr="005C1E48" w:rsidRDefault="003C5A9A" w:rsidP="003C5A9A">
      <w:pPr>
        <w:pStyle w:val="BodyText"/>
        <w:numPr>
          <w:ilvl w:val="4"/>
          <w:numId w:val="2"/>
        </w:numPr>
        <w:shd w:val="clear" w:color="auto" w:fill="auto"/>
        <w:tabs>
          <w:tab w:val="left" w:pos="673"/>
        </w:tabs>
        <w:spacing w:after="0" w:line="240" w:lineRule="auto"/>
        <w:ind w:left="380" w:right="40" w:firstLine="0"/>
        <w:rPr>
          <w:sz w:val="24"/>
          <w:szCs w:val="24"/>
        </w:rPr>
      </w:pPr>
      <w:r w:rsidRPr="005C1E48">
        <w:rPr>
          <w:sz w:val="24"/>
          <w:szCs w:val="24"/>
          <w:lang w:eastAsia="ro-RO"/>
        </w:rPr>
        <w:t>a comis o gravă greşeală</w:t>
      </w:r>
      <w:r w:rsidRPr="005C1E48">
        <w:rPr>
          <w:sz w:val="24"/>
          <w:szCs w:val="24"/>
          <w:lang w:val="en-US" w:eastAsia="ro-RO"/>
        </w:rPr>
        <w:t>;</w:t>
      </w:r>
    </w:p>
    <w:p w:rsidR="003C5A9A" w:rsidRPr="005C1E48" w:rsidRDefault="003C5A9A" w:rsidP="003C5A9A">
      <w:pPr>
        <w:pStyle w:val="BodyText"/>
        <w:numPr>
          <w:ilvl w:val="4"/>
          <w:numId w:val="2"/>
        </w:numPr>
        <w:shd w:val="clear" w:color="auto" w:fill="auto"/>
        <w:tabs>
          <w:tab w:val="left" w:pos="673"/>
        </w:tabs>
        <w:spacing w:after="0" w:line="240" w:lineRule="auto"/>
        <w:ind w:left="380" w:right="40" w:firstLine="0"/>
        <w:rPr>
          <w:sz w:val="24"/>
          <w:szCs w:val="24"/>
        </w:rPr>
      </w:pPr>
      <w:r w:rsidRPr="005C1E48">
        <w:rPr>
          <w:sz w:val="24"/>
          <w:szCs w:val="24"/>
          <w:lang w:eastAsia="ro-RO"/>
        </w:rPr>
        <w:t>în materie profesională sau nu şi-a îndeplinit obligaţiile asumate printr-un alt contract de finanţare nerambursabilă, în măsura în care autoritatea finanţatoare poate aduce ca dovadă mijloace probante în acest sens;</w:t>
      </w:r>
    </w:p>
    <w:p w:rsidR="003C5A9A" w:rsidRPr="005C1E48" w:rsidRDefault="003C5A9A" w:rsidP="003C5A9A">
      <w:pPr>
        <w:pStyle w:val="BodyText"/>
        <w:numPr>
          <w:ilvl w:val="4"/>
          <w:numId w:val="2"/>
        </w:numPr>
        <w:shd w:val="clear" w:color="auto" w:fill="auto"/>
        <w:tabs>
          <w:tab w:val="left" w:pos="750"/>
        </w:tabs>
        <w:spacing w:after="0" w:line="240" w:lineRule="auto"/>
        <w:ind w:left="380" w:right="40" w:firstLine="0"/>
        <w:rPr>
          <w:sz w:val="24"/>
          <w:szCs w:val="24"/>
        </w:rPr>
      </w:pPr>
      <w:r w:rsidRPr="005C1E48">
        <w:rPr>
          <w:sz w:val="24"/>
          <w:szCs w:val="24"/>
          <w:lang w:eastAsia="ro-RO"/>
        </w:rPr>
        <w:t>face obiectul unei proceduri de dizolvare sau de lichidare ori se află deja în stare de dizolvare sau de lichidare, în conformitate cu prevederile legale în vigoare;</w:t>
      </w:r>
    </w:p>
    <w:p w:rsidR="003C5A9A" w:rsidRPr="005C1E48" w:rsidRDefault="003C5A9A" w:rsidP="003C5A9A">
      <w:pPr>
        <w:pStyle w:val="BodyText"/>
        <w:numPr>
          <w:ilvl w:val="4"/>
          <w:numId w:val="2"/>
        </w:numPr>
        <w:shd w:val="clear" w:color="auto" w:fill="auto"/>
        <w:tabs>
          <w:tab w:val="left" w:pos="750"/>
        </w:tabs>
        <w:spacing w:after="0" w:line="240" w:lineRule="auto"/>
        <w:ind w:left="380" w:right="40" w:firstLine="0"/>
        <w:rPr>
          <w:sz w:val="24"/>
          <w:szCs w:val="24"/>
        </w:rPr>
      </w:pPr>
      <w:r w:rsidRPr="005C1E48">
        <w:rPr>
          <w:sz w:val="24"/>
          <w:szCs w:val="24"/>
          <w:lang w:eastAsia="ro-RO"/>
        </w:rPr>
        <w:t>solicitanţii nu au prevăzut în statutul organizaţiei activitatea corespunzătoare domeniului la care doresc să participe;</w:t>
      </w:r>
    </w:p>
    <w:p w:rsidR="003C5A9A" w:rsidRPr="005C1E48" w:rsidRDefault="003C5A9A" w:rsidP="003C5A9A">
      <w:pPr>
        <w:pStyle w:val="BodyText"/>
        <w:shd w:val="clear" w:color="auto" w:fill="auto"/>
        <w:spacing w:after="530" w:line="240" w:lineRule="auto"/>
        <w:ind w:left="360" w:right="40" w:firstLine="491"/>
        <w:rPr>
          <w:sz w:val="24"/>
          <w:szCs w:val="24"/>
          <w:lang w:eastAsia="ro-RO"/>
        </w:rPr>
      </w:pPr>
      <w:r w:rsidRPr="005C1E48">
        <w:rPr>
          <w:sz w:val="24"/>
          <w:szCs w:val="24"/>
          <w:lang w:eastAsia="ro-RO"/>
        </w:rPr>
        <w:t xml:space="preserve"> (2) Autoritatea finanţatoare are dreptul de a cere solicitanţilor prezentarea de documente care dovedesc eligibilitatea în sensul prevederilor alin. (1), precum şi documente edificatoare care să dovedească o formă de înregistrare ca persoană juridică</w:t>
      </w:r>
      <w:r w:rsidRPr="005C1E48">
        <w:rPr>
          <w:sz w:val="24"/>
          <w:szCs w:val="24"/>
          <w:lang w:val="en-US" w:eastAsia="ro-RO"/>
        </w:rPr>
        <w:t>/ fizică</w:t>
      </w:r>
      <w:r w:rsidRPr="005C1E48">
        <w:rPr>
          <w:sz w:val="24"/>
          <w:szCs w:val="24"/>
          <w:lang w:eastAsia="ro-RO"/>
        </w:rPr>
        <w:t xml:space="preserve"> sau de înregistrare/ atestare ori apartenenţa din punct de vedere profesional, în conformitate cu prevederile legale din România.</w:t>
      </w:r>
      <w:bookmarkStart w:id="9" w:name="bookmark11"/>
      <w:r w:rsidRPr="005C1E48">
        <w:t xml:space="preserve"> Autoritatea Contractantă își rezervă dreptul de a nu acorda întreaga sumă disponibilă.</w:t>
      </w:r>
    </w:p>
    <w:p w:rsidR="003C5A9A" w:rsidRPr="005C1E48" w:rsidRDefault="003C5A9A" w:rsidP="003C5A9A">
      <w:pPr>
        <w:pStyle w:val="BodyText"/>
        <w:shd w:val="clear" w:color="auto" w:fill="auto"/>
        <w:spacing w:after="0" w:line="240" w:lineRule="auto"/>
        <w:ind w:right="40" w:firstLine="0"/>
        <w:rPr>
          <w:b/>
          <w:sz w:val="24"/>
          <w:szCs w:val="24"/>
          <w:lang w:eastAsia="ro-RO"/>
        </w:rPr>
      </w:pPr>
      <w:r w:rsidRPr="005C1E48">
        <w:rPr>
          <w:b/>
          <w:sz w:val="24"/>
          <w:szCs w:val="24"/>
          <w:lang w:eastAsia="ro-RO"/>
        </w:rPr>
        <w:t>Capitolul IV - Organizarea şi funcţionarea comisiei de evaluare a proiectelor</w:t>
      </w:r>
      <w:bookmarkEnd w:id="9"/>
    </w:p>
    <w:p w:rsidR="003C5A9A" w:rsidRPr="005C1E48" w:rsidRDefault="003C5A9A" w:rsidP="003C5A9A">
      <w:pPr>
        <w:pStyle w:val="BodyText"/>
        <w:shd w:val="clear" w:color="auto" w:fill="auto"/>
        <w:spacing w:after="0" w:line="240" w:lineRule="auto"/>
        <w:ind w:right="40" w:firstLine="0"/>
        <w:rPr>
          <w:b/>
          <w:sz w:val="24"/>
          <w:szCs w:val="24"/>
        </w:rPr>
      </w:pPr>
    </w:p>
    <w:p w:rsidR="003C5A9A" w:rsidRPr="005C1E48" w:rsidRDefault="003C5A9A" w:rsidP="003C5A9A">
      <w:pPr>
        <w:pStyle w:val="NoSpacing"/>
        <w:jc w:val="both"/>
        <w:rPr>
          <w:rFonts w:ascii="Times New Roman" w:hAnsi="Times New Roman" w:cs="Times New Roman"/>
          <w:color w:val="auto"/>
        </w:rPr>
      </w:pPr>
      <w:r w:rsidRPr="005C1E48">
        <w:rPr>
          <w:rStyle w:val="BodytextBold20"/>
          <w:color w:val="auto"/>
          <w:sz w:val="24"/>
          <w:szCs w:val="24"/>
        </w:rPr>
        <w:lastRenderedPageBreak/>
        <w:t>Art. 24.</w:t>
      </w:r>
      <w:r w:rsidRPr="005C1E48">
        <w:rPr>
          <w:rFonts w:ascii="Times New Roman" w:hAnsi="Times New Roman" w:cs="Times New Roman"/>
          <w:color w:val="auto"/>
        </w:rPr>
        <w:t xml:space="preserve"> Comisia de evaluare a proiectelor </w:t>
      </w:r>
      <w:r w:rsidRPr="005C1E48">
        <w:rPr>
          <w:rFonts w:ascii="Times New Roman" w:hAnsi="Times New Roman" w:cs="Times New Roman"/>
          <w:color w:val="auto"/>
          <w:lang w:val="en-US"/>
        </w:rPr>
        <w:t>constituit</w:t>
      </w:r>
      <w:r w:rsidRPr="005C1E48">
        <w:rPr>
          <w:rFonts w:ascii="Times New Roman" w:hAnsi="Times New Roman" w:cs="Times New Roman"/>
          <w:color w:val="auto"/>
        </w:rPr>
        <w:t>ă prin Dispoziţie a Preşedintelui, are următoarele atribuţii:</w:t>
      </w:r>
    </w:p>
    <w:p w:rsidR="003C5A9A" w:rsidRPr="005C1E48" w:rsidRDefault="003C5A9A" w:rsidP="003C5A9A">
      <w:pPr>
        <w:pStyle w:val="NoSpacing"/>
        <w:numPr>
          <w:ilvl w:val="0"/>
          <w:numId w:val="27"/>
        </w:numPr>
        <w:jc w:val="both"/>
        <w:rPr>
          <w:rFonts w:ascii="Times New Roman" w:hAnsi="Times New Roman" w:cs="Times New Roman"/>
          <w:color w:val="auto"/>
        </w:rPr>
      </w:pPr>
      <w:r w:rsidRPr="005C1E48">
        <w:rPr>
          <w:rFonts w:ascii="Times New Roman" w:hAnsi="Times New Roman" w:cs="Times New Roman"/>
          <w:color w:val="auto"/>
        </w:rPr>
        <w:t xml:space="preserve"> analizează, evaluează şi notează proiectele depuse, potrivit criteriilor stabilite de prezentul Ghid.</w:t>
      </w:r>
    </w:p>
    <w:p w:rsidR="003C5A9A" w:rsidRPr="005C1E48" w:rsidRDefault="003C5A9A" w:rsidP="003C5A9A">
      <w:pPr>
        <w:pStyle w:val="NoSpacing"/>
        <w:numPr>
          <w:ilvl w:val="0"/>
          <w:numId w:val="27"/>
        </w:numPr>
        <w:jc w:val="both"/>
        <w:rPr>
          <w:rFonts w:ascii="Times New Roman" w:hAnsi="Times New Roman" w:cs="Times New Roman"/>
          <w:color w:val="auto"/>
        </w:rPr>
      </w:pPr>
      <w:r w:rsidRPr="005C1E48">
        <w:rPr>
          <w:rFonts w:ascii="Times New Roman" w:hAnsi="Times New Roman" w:cs="Times New Roman"/>
          <w:color w:val="auto"/>
        </w:rPr>
        <w:t xml:space="preserve"> hotărăşte prin votul majorităţii simple a membrilor proiectele care vor fi propuse spre aprobare plenului consiliului judeţean.</w:t>
      </w:r>
    </w:p>
    <w:p w:rsidR="003C5A9A" w:rsidRPr="005C1E48" w:rsidRDefault="003C5A9A" w:rsidP="003C5A9A">
      <w:pPr>
        <w:pStyle w:val="NoSpacing"/>
        <w:numPr>
          <w:ilvl w:val="0"/>
          <w:numId w:val="27"/>
        </w:numPr>
        <w:jc w:val="both"/>
        <w:rPr>
          <w:rFonts w:ascii="Times New Roman" w:hAnsi="Times New Roman" w:cs="Times New Roman"/>
          <w:color w:val="auto"/>
        </w:rPr>
      </w:pPr>
      <w:r w:rsidRPr="005C1E48">
        <w:rPr>
          <w:rFonts w:ascii="Times New Roman" w:hAnsi="Times New Roman" w:cs="Times New Roman"/>
          <w:color w:val="auto"/>
        </w:rPr>
        <w:t xml:space="preserve"> întocmeşte procesul- verbal în urma evaluării proiectelor, însoţit de rapoartele de evaluare şi îl înaintează Serviciului de specialitate pentru elaborarea raportului privind proiectul de hotărâre.</w:t>
      </w:r>
    </w:p>
    <w:p w:rsidR="003C5A9A" w:rsidRPr="005C1E48" w:rsidRDefault="003C5A9A" w:rsidP="003C5A9A">
      <w:pPr>
        <w:pStyle w:val="NoSpacing"/>
        <w:numPr>
          <w:ilvl w:val="0"/>
          <w:numId w:val="27"/>
        </w:numPr>
        <w:jc w:val="both"/>
        <w:rPr>
          <w:rFonts w:ascii="Times New Roman" w:hAnsi="Times New Roman" w:cs="Times New Roman"/>
          <w:color w:val="auto"/>
        </w:rPr>
      </w:pPr>
      <w:r w:rsidRPr="005C1E48">
        <w:rPr>
          <w:rFonts w:ascii="Times New Roman" w:hAnsi="Times New Roman" w:cs="Times New Roman"/>
          <w:color w:val="auto"/>
        </w:rPr>
        <w:t>primește prin secretar rapoartele de activitate şi financiare ale beneficiarilor de finanţări nerambursabile privind decontarea; conformitatea documentelor financiare va fi avizată de catre serviciul Contabilitate al CJ Argeş.</w:t>
      </w:r>
    </w:p>
    <w:p w:rsidR="003C5A9A" w:rsidRPr="005C1E48" w:rsidRDefault="003C5A9A" w:rsidP="003C5A9A">
      <w:pPr>
        <w:pStyle w:val="NoSpacing"/>
        <w:numPr>
          <w:ilvl w:val="0"/>
          <w:numId w:val="27"/>
        </w:numPr>
        <w:jc w:val="both"/>
        <w:rPr>
          <w:rFonts w:ascii="Times New Roman" w:hAnsi="Times New Roman" w:cs="Times New Roman"/>
          <w:color w:val="auto"/>
        </w:rPr>
      </w:pPr>
      <w:r w:rsidRPr="005C1E48">
        <w:rPr>
          <w:rFonts w:ascii="Times New Roman" w:hAnsi="Times New Roman" w:cs="Times New Roman"/>
          <w:color w:val="auto"/>
        </w:rPr>
        <w:t>Preşedintele comisiei, prin secretarul comisiei, asigura convocarea şi prezenţa membrilor comisiei.</w:t>
      </w:r>
    </w:p>
    <w:p w:rsidR="003C5A9A" w:rsidRPr="005C1E48" w:rsidRDefault="003C5A9A" w:rsidP="003C5A9A">
      <w:pPr>
        <w:pStyle w:val="NoSpacing"/>
        <w:numPr>
          <w:ilvl w:val="0"/>
          <w:numId w:val="27"/>
        </w:numPr>
        <w:jc w:val="both"/>
        <w:rPr>
          <w:rFonts w:ascii="Times New Roman" w:hAnsi="Times New Roman" w:cs="Times New Roman"/>
          <w:color w:val="auto"/>
        </w:rPr>
      </w:pPr>
      <w:r w:rsidRPr="005C1E48">
        <w:rPr>
          <w:rFonts w:ascii="Times New Roman" w:hAnsi="Times New Roman" w:cs="Times New Roman"/>
          <w:color w:val="auto"/>
        </w:rPr>
        <w:t>Fiecare membru al comisiei are obligaţia de a semna o declaraţie de imparţialitate, potrivit modelului prevăzut în Anexa nr. 8 a Ghidului.</w:t>
      </w:r>
    </w:p>
    <w:p w:rsidR="003C5A9A" w:rsidRPr="005C1E48" w:rsidRDefault="003C5A9A" w:rsidP="003C5A9A">
      <w:pPr>
        <w:pStyle w:val="NoSpacing"/>
        <w:numPr>
          <w:ilvl w:val="0"/>
          <w:numId w:val="27"/>
        </w:numPr>
        <w:jc w:val="both"/>
        <w:rPr>
          <w:rFonts w:ascii="Times New Roman" w:hAnsi="Times New Roman" w:cs="Times New Roman"/>
          <w:color w:val="auto"/>
        </w:rPr>
      </w:pPr>
      <w:r w:rsidRPr="005C1E48">
        <w:rPr>
          <w:rFonts w:ascii="Times New Roman" w:hAnsi="Times New Roman" w:cs="Times New Roman"/>
          <w:color w:val="auto"/>
        </w:rPr>
        <w:t>Serviciul de specialitate completează şi actualizează prezentul Ghid, în funcţie de recomandările organismelor de control (Audit, Curtea de conturi) şi de modificările legislative apărute, după caz.</w:t>
      </w:r>
    </w:p>
    <w:p w:rsidR="003C5A9A" w:rsidRPr="005C1E48" w:rsidRDefault="003C5A9A" w:rsidP="003C5A9A">
      <w:pPr>
        <w:pStyle w:val="NoSpacing"/>
        <w:numPr>
          <w:ilvl w:val="0"/>
          <w:numId w:val="27"/>
        </w:numPr>
        <w:jc w:val="both"/>
        <w:rPr>
          <w:rFonts w:ascii="Times New Roman" w:hAnsi="Times New Roman" w:cs="Times New Roman"/>
          <w:color w:val="auto"/>
        </w:rPr>
      </w:pPr>
      <w:r w:rsidRPr="005C1E48">
        <w:rPr>
          <w:rFonts w:ascii="Times New Roman" w:hAnsi="Times New Roman" w:cs="Times New Roman"/>
          <w:color w:val="auto"/>
        </w:rPr>
        <w:t xml:space="preserve">Secretarul comisiei asigură secretariatul comisiei, arhivează documentele, asigură comunicarea cu membrii comisiei, cu beneficiarii finanţărilor nerambursabile. </w:t>
      </w:r>
    </w:p>
    <w:p w:rsidR="003C5A9A" w:rsidRPr="005C1E48" w:rsidRDefault="003C5A9A" w:rsidP="003C5A9A">
      <w:pPr>
        <w:pStyle w:val="NoSpacing"/>
        <w:jc w:val="both"/>
        <w:rPr>
          <w:rFonts w:ascii="Times New Roman" w:hAnsi="Times New Roman" w:cs="Times New Roman"/>
          <w:color w:val="auto"/>
        </w:rPr>
      </w:pPr>
    </w:p>
    <w:p w:rsidR="003C5A9A" w:rsidRPr="005C1E48" w:rsidRDefault="003C5A9A" w:rsidP="003C5A9A">
      <w:pPr>
        <w:pStyle w:val="Heading61"/>
        <w:keepNext/>
        <w:keepLines/>
        <w:shd w:val="clear" w:color="auto" w:fill="auto"/>
        <w:spacing w:line="240" w:lineRule="auto"/>
        <w:ind w:left="20" w:firstLine="0"/>
        <w:jc w:val="both"/>
        <w:rPr>
          <w:sz w:val="24"/>
          <w:szCs w:val="24"/>
          <w:lang w:eastAsia="ro-RO"/>
        </w:rPr>
      </w:pPr>
      <w:bookmarkStart w:id="10" w:name="bookmark12"/>
      <w:r w:rsidRPr="005C1E48">
        <w:rPr>
          <w:sz w:val="24"/>
          <w:szCs w:val="24"/>
          <w:lang w:eastAsia="ro-RO"/>
        </w:rPr>
        <w:t>Capitolul V - Procedura evaluării şi selecţionării proiectelor</w:t>
      </w:r>
      <w:bookmarkEnd w:id="10"/>
    </w:p>
    <w:p w:rsidR="003C5A9A" w:rsidRPr="005C1E48" w:rsidRDefault="003C5A9A" w:rsidP="003C5A9A">
      <w:pPr>
        <w:pStyle w:val="Heading61"/>
        <w:keepNext/>
        <w:keepLines/>
        <w:shd w:val="clear" w:color="auto" w:fill="auto"/>
        <w:spacing w:line="240" w:lineRule="auto"/>
        <w:ind w:left="20" w:firstLine="0"/>
        <w:jc w:val="both"/>
        <w:rPr>
          <w:sz w:val="24"/>
          <w:szCs w:val="24"/>
        </w:rPr>
      </w:pPr>
    </w:p>
    <w:p w:rsidR="003C5A9A" w:rsidRPr="005C1E48" w:rsidRDefault="003C5A9A" w:rsidP="003C5A9A">
      <w:pPr>
        <w:pStyle w:val="Heading61"/>
        <w:keepNext/>
        <w:keepLines/>
        <w:shd w:val="clear" w:color="auto" w:fill="auto"/>
        <w:spacing w:line="240" w:lineRule="auto"/>
        <w:ind w:left="20" w:firstLine="0"/>
        <w:jc w:val="both"/>
        <w:rPr>
          <w:sz w:val="24"/>
          <w:szCs w:val="24"/>
        </w:rPr>
      </w:pPr>
      <w:bookmarkStart w:id="11" w:name="bookmark13"/>
      <w:r w:rsidRPr="005C1E48">
        <w:rPr>
          <w:sz w:val="24"/>
          <w:szCs w:val="24"/>
          <w:lang w:eastAsia="ro-RO"/>
        </w:rPr>
        <w:t xml:space="preserve">Art. 25. Eligibilitatea programelor/ proiectelor/ acţiunilor culturale </w:t>
      </w:r>
      <w:bookmarkEnd w:id="11"/>
      <w:r w:rsidRPr="005C1E48">
        <w:rPr>
          <w:sz w:val="24"/>
          <w:szCs w:val="24"/>
          <w:lang w:eastAsia="ro-RO"/>
        </w:rPr>
        <w:t xml:space="preserve">şi de tineret </w:t>
      </w:r>
    </w:p>
    <w:p w:rsidR="003C5A9A" w:rsidRPr="005C1E48" w:rsidRDefault="003C5A9A" w:rsidP="003C5A9A">
      <w:pPr>
        <w:pStyle w:val="BodyText"/>
        <w:shd w:val="clear" w:color="auto" w:fill="auto"/>
        <w:spacing w:after="0" w:line="240" w:lineRule="auto"/>
        <w:ind w:right="20" w:firstLine="0"/>
        <w:rPr>
          <w:sz w:val="24"/>
          <w:szCs w:val="24"/>
          <w:lang w:eastAsia="ro-RO"/>
        </w:rPr>
      </w:pPr>
      <w:r w:rsidRPr="005C1E48">
        <w:rPr>
          <w:sz w:val="24"/>
          <w:szCs w:val="24"/>
          <w:lang w:eastAsia="ro-RO"/>
        </w:rPr>
        <w:t>Solicitantul, în elaborarea programelor / proiectelor şi/ sau acţiunilor culturale şi de tineret, va ţine cont de faptul că Judeţul Argeş consideră importantă şi oportună finanţarea proiectelor de anvergură, cu caracter local, regional, naţional şi internaţional, sprijinirea tinerilor şi iniţiativelor adresate acestora pentru a deveni cetăţeni activi în procesul de dezvoltare a comunităţii locale.</w:t>
      </w:r>
      <w:r w:rsidRPr="005C1E48">
        <w:rPr>
          <w:b/>
          <w:sz w:val="24"/>
          <w:szCs w:val="24"/>
        </w:rPr>
        <w:t xml:space="preserve"> Beneficiarii proiectelor (grupul </w:t>
      </w:r>
      <w:r w:rsidRPr="005C1E48">
        <w:rPr>
          <w:b/>
          <w:sz w:val="24"/>
          <w:szCs w:val="24"/>
          <w:lang w:val="en-US"/>
        </w:rPr>
        <w:t>ț</w:t>
      </w:r>
      <w:r w:rsidRPr="005C1E48">
        <w:rPr>
          <w:b/>
          <w:sz w:val="24"/>
          <w:szCs w:val="24"/>
        </w:rPr>
        <w:t>intă) trebuie să fie din judeţul Argeş</w:t>
      </w:r>
      <w:r w:rsidRPr="005C1E48">
        <w:rPr>
          <w:sz w:val="24"/>
          <w:szCs w:val="24"/>
        </w:rPr>
        <w:t xml:space="preserve">. </w:t>
      </w:r>
      <w:r w:rsidRPr="005C1E48">
        <w:rPr>
          <w:b/>
          <w:sz w:val="24"/>
          <w:szCs w:val="24"/>
        </w:rPr>
        <w:t>Domeniul activităților proiectului pentru care se solicită finanțare trebuie să fie inclus în statutul organizației</w:t>
      </w:r>
      <w:r w:rsidRPr="005C1E48">
        <w:rPr>
          <w:sz w:val="24"/>
          <w:szCs w:val="24"/>
        </w:rPr>
        <w:t>.</w:t>
      </w:r>
    </w:p>
    <w:p w:rsidR="003C5A9A" w:rsidRPr="005C1E48" w:rsidRDefault="003C5A9A" w:rsidP="003C5A9A">
      <w:pPr>
        <w:pStyle w:val="BodyText"/>
        <w:shd w:val="clear" w:color="auto" w:fill="auto"/>
        <w:spacing w:after="0" w:line="240" w:lineRule="auto"/>
        <w:ind w:right="20" w:firstLine="0"/>
        <w:rPr>
          <w:sz w:val="24"/>
          <w:szCs w:val="24"/>
          <w:lang w:eastAsia="ro-RO"/>
        </w:rPr>
      </w:pPr>
    </w:p>
    <w:p w:rsidR="003C5A9A" w:rsidRPr="005C1E48" w:rsidRDefault="003C5A9A" w:rsidP="003C5A9A">
      <w:pPr>
        <w:pStyle w:val="BodyText"/>
        <w:shd w:val="clear" w:color="auto" w:fill="auto"/>
        <w:spacing w:after="0" w:line="240" w:lineRule="auto"/>
        <w:ind w:left="20" w:right="20" w:firstLine="0"/>
        <w:rPr>
          <w:sz w:val="24"/>
          <w:szCs w:val="24"/>
          <w:lang w:eastAsia="ro-RO"/>
        </w:rPr>
      </w:pPr>
      <w:r w:rsidRPr="00195303">
        <w:rPr>
          <w:sz w:val="24"/>
          <w:szCs w:val="24"/>
          <w:lang w:eastAsia="ro-RO"/>
        </w:rPr>
        <w:t>Pot fi finanţate, fără a se limita la acestea, proiecte din domeniile artelor spectacolului (teatru, dans, muzică, operă etc), artelor vizuale, literaturii, filmului, patrimoniului material</w:t>
      </w:r>
      <w:r w:rsidRPr="00195303">
        <w:rPr>
          <w:rStyle w:val="Bodytext105pt2"/>
          <w:sz w:val="24"/>
          <w:szCs w:val="24"/>
          <w:lang w:eastAsia="ro-RO"/>
        </w:rPr>
        <w:t xml:space="preserve"> şi</w:t>
      </w:r>
      <w:r w:rsidRPr="00195303">
        <w:rPr>
          <w:sz w:val="24"/>
          <w:szCs w:val="24"/>
          <w:lang w:eastAsia="ro-RO"/>
        </w:rPr>
        <w:t xml:space="preserve"> imaterial, educaţie culturală, intervenţie culturală, promovare culturală și turistică,</w:t>
      </w:r>
      <w:r>
        <w:rPr>
          <w:sz w:val="24"/>
          <w:szCs w:val="24"/>
          <w:lang w:eastAsia="ro-RO"/>
        </w:rPr>
        <w:t xml:space="preserve"> </w:t>
      </w:r>
      <w:r w:rsidRPr="005C1E48">
        <w:rPr>
          <w:sz w:val="24"/>
          <w:szCs w:val="24"/>
          <w:lang w:eastAsia="ro-RO"/>
        </w:rPr>
        <w:t>precum şi proiecte interdisciplinare.</w:t>
      </w:r>
    </w:p>
    <w:p w:rsidR="003C5A9A" w:rsidRPr="005C1E48" w:rsidRDefault="003C5A9A" w:rsidP="003C5A9A">
      <w:pPr>
        <w:pStyle w:val="BodyText"/>
        <w:shd w:val="clear" w:color="auto" w:fill="auto"/>
        <w:spacing w:after="0" w:line="240" w:lineRule="auto"/>
        <w:ind w:left="20" w:right="20" w:firstLine="0"/>
        <w:rPr>
          <w:sz w:val="24"/>
          <w:szCs w:val="24"/>
          <w:lang w:eastAsia="ro-RO"/>
        </w:rPr>
      </w:pPr>
    </w:p>
    <w:p w:rsidR="003C5A9A" w:rsidRPr="005C1E48" w:rsidRDefault="003C5A9A" w:rsidP="003C5A9A">
      <w:pPr>
        <w:pStyle w:val="BodyText"/>
        <w:shd w:val="clear" w:color="auto" w:fill="auto"/>
        <w:spacing w:after="0" w:line="240" w:lineRule="auto"/>
        <w:ind w:left="20" w:right="20" w:firstLine="0"/>
        <w:rPr>
          <w:rStyle w:val="BodytextBold20"/>
          <w:sz w:val="24"/>
          <w:szCs w:val="24"/>
          <w:lang w:eastAsia="ro-RO"/>
        </w:rPr>
      </w:pPr>
      <w:r w:rsidRPr="005C1E48">
        <w:rPr>
          <w:sz w:val="24"/>
          <w:szCs w:val="24"/>
          <w:lang w:eastAsia="ro-RO"/>
        </w:rPr>
        <w:t>Proiectele culturale şi de tineret depuse spre a fi selectate vor contribui la îndeplinirea următoarelor</w:t>
      </w:r>
      <w:r w:rsidRPr="005C1E48">
        <w:rPr>
          <w:rStyle w:val="BodytextBold20"/>
          <w:sz w:val="24"/>
          <w:szCs w:val="24"/>
          <w:lang w:eastAsia="ro-RO"/>
        </w:rPr>
        <w:t xml:space="preserve"> obiective </w:t>
      </w:r>
      <w:r w:rsidRPr="005C1E48">
        <w:rPr>
          <w:rStyle w:val="BodytextBold20"/>
          <w:sz w:val="24"/>
          <w:szCs w:val="24"/>
          <w:lang w:val="fr-FR" w:eastAsia="ro-RO"/>
        </w:rPr>
        <w:t>specifice</w:t>
      </w:r>
      <w:r>
        <w:rPr>
          <w:rStyle w:val="BodytextBold20"/>
          <w:sz w:val="24"/>
          <w:szCs w:val="24"/>
          <w:lang w:val="fr-FR" w:eastAsia="ro-RO"/>
        </w:rPr>
        <w:t xml:space="preserve">, </w:t>
      </w:r>
      <w:r w:rsidRPr="00B83D1A">
        <w:rPr>
          <w:rStyle w:val="BodytextBold20"/>
          <w:b w:val="0"/>
          <w:sz w:val="24"/>
          <w:szCs w:val="24"/>
          <w:lang w:val="fr-FR" w:eastAsia="ro-RO"/>
        </w:rPr>
        <w:t>care au fost stabilite în acord cu obiectivele principale stabilite de Comisia Europeană pentru 2022 - Anul European al Tineretului</w:t>
      </w:r>
      <w:r>
        <w:rPr>
          <w:rStyle w:val="BodytextBold20"/>
          <w:sz w:val="24"/>
          <w:szCs w:val="24"/>
          <w:lang w:val="fr-FR" w:eastAsia="ro-RO"/>
        </w:rPr>
        <w:t xml:space="preserve"> </w:t>
      </w:r>
      <w:r w:rsidRPr="005C1E48">
        <w:rPr>
          <w:rStyle w:val="BodytextBold20"/>
          <w:sz w:val="24"/>
          <w:szCs w:val="24"/>
          <w:lang w:eastAsia="ro-RO"/>
        </w:rPr>
        <w:t>:</w:t>
      </w:r>
    </w:p>
    <w:p w:rsidR="003C5A9A" w:rsidRPr="005C1E48" w:rsidRDefault="003C5A9A" w:rsidP="003C5A9A">
      <w:pPr>
        <w:pStyle w:val="BodyText"/>
        <w:numPr>
          <w:ilvl w:val="0"/>
          <w:numId w:val="43"/>
        </w:numPr>
        <w:shd w:val="clear" w:color="auto" w:fill="auto"/>
        <w:spacing w:after="0" w:line="240" w:lineRule="auto"/>
        <w:rPr>
          <w:sz w:val="24"/>
          <w:szCs w:val="24"/>
        </w:rPr>
      </w:pPr>
      <w:r w:rsidRPr="005C1E48">
        <w:rPr>
          <w:sz w:val="24"/>
          <w:szCs w:val="24"/>
          <w:lang w:eastAsia="ro-RO"/>
        </w:rPr>
        <w:t>încurajarea creaţiei artistice;</w:t>
      </w:r>
    </w:p>
    <w:p w:rsidR="003C5A9A" w:rsidRPr="005C1E48" w:rsidRDefault="003C5A9A" w:rsidP="003C5A9A">
      <w:pPr>
        <w:pStyle w:val="BodyText"/>
        <w:numPr>
          <w:ilvl w:val="0"/>
          <w:numId w:val="43"/>
        </w:numPr>
        <w:shd w:val="clear" w:color="auto" w:fill="auto"/>
        <w:spacing w:after="0" w:line="240" w:lineRule="auto"/>
        <w:rPr>
          <w:sz w:val="24"/>
          <w:szCs w:val="24"/>
        </w:rPr>
      </w:pPr>
      <w:r w:rsidRPr="005C1E48">
        <w:rPr>
          <w:sz w:val="24"/>
          <w:szCs w:val="24"/>
          <w:lang w:eastAsia="ro-RO"/>
        </w:rPr>
        <w:t>sprijinirea dezvoltării sectorului cultural argeşean;</w:t>
      </w:r>
    </w:p>
    <w:p w:rsidR="003C5A9A" w:rsidRPr="005C1E48" w:rsidRDefault="003C5A9A" w:rsidP="003C5A9A">
      <w:pPr>
        <w:pStyle w:val="BodyText"/>
        <w:numPr>
          <w:ilvl w:val="0"/>
          <w:numId w:val="43"/>
        </w:numPr>
        <w:shd w:val="clear" w:color="auto" w:fill="auto"/>
        <w:spacing w:after="0" w:line="240" w:lineRule="auto"/>
        <w:rPr>
          <w:sz w:val="24"/>
          <w:szCs w:val="24"/>
          <w:lang w:eastAsia="ro-RO"/>
        </w:rPr>
      </w:pPr>
      <w:r w:rsidRPr="005C1E48">
        <w:rPr>
          <w:sz w:val="24"/>
          <w:szCs w:val="24"/>
          <w:lang w:eastAsia="ro-RO"/>
        </w:rPr>
        <w:t xml:space="preserve">dezvoltarea sinergiilor între domeniul cultural şi alte domenii ale vieţii publice argeşene -educaţie, cercetare, coeziune socială etc; </w:t>
      </w:r>
    </w:p>
    <w:p w:rsidR="003C5A9A" w:rsidRPr="005C1E48" w:rsidRDefault="003C5A9A" w:rsidP="003C5A9A">
      <w:pPr>
        <w:pStyle w:val="BodyText"/>
        <w:numPr>
          <w:ilvl w:val="0"/>
          <w:numId w:val="43"/>
        </w:numPr>
        <w:shd w:val="clear" w:color="auto" w:fill="auto"/>
        <w:spacing w:after="0" w:line="240" w:lineRule="auto"/>
        <w:rPr>
          <w:sz w:val="24"/>
          <w:szCs w:val="24"/>
          <w:lang w:eastAsia="ro-RO"/>
        </w:rPr>
      </w:pPr>
      <w:r w:rsidRPr="005C1E48">
        <w:rPr>
          <w:sz w:val="24"/>
          <w:szCs w:val="24"/>
          <w:lang w:eastAsia="ro-RO"/>
        </w:rPr>
        <w:t xml:space="preserve">promovarea dialogului intercultural şi punerea în valoare a diversităţii etno-culturale; </w:t>
      </w:r>
    </w:p>
    <w:p w:rsidR="003C5A9A" w:rsidRPr="005C1E48" w:rsidRDefault="003C5A9A" w:rsidP="003C5A9A">
      <w:pPr>
        <w:pStyle w:val="BodyText"/>
        <w:numPr>
          <w:ilvl w:val="0"/>
          <w:numId w:val="43"/>
        </w:numPr>
        <w:shd w:val="clear" w:color="auto" w:fill="auto"/>
        <w:spacing w:after="0" w:line="240" w:lineRule="auto"/>
        <w:rPr>
          <w:sz w:val="24"/>
          <w:szCs w:val="24"/>
          <w:lang w:eastAsia="ro-RO"/>
        </w:rPr>
      </w:pPr>
      <w:r w:rsidRPr="005C1E48">
        <w:rPr>
          <w:sz w:val="24"/>
          <w:szCs w:val="24"/>
          <w:lang w:eastAsia="ro-RO"/>
        </w:rPr>
        <w:t xml:space="preserve">încurajarea iniţiativelor exprimentale, inovatoare, originale; </w:t>
      </w:r>
    </w:p>
    <w:p w:rsidR="003C5A9A" w:rsidRPr="005C1E48" w:rsidRDefault="003C5A9A" w:rsidP="003C5A9A">
      <w:pPr>
        <w:pStyle w:val="BodyText"/>
        <w:numPr>
          <w:ilvl w:val="0"/>
          <w:numId w:val="43"/>
        </w:numPr>
        <w:shd w:val="clear" w:color="auto" w:fill="auto"/>
        <w:spacing w:after="0" w:line="240" w:lineRule="auto"/>
        <w:rPr>
          <w:sz w:val="24"/>
          <w:szCs w:val="24"/>
        </w:rPr>
      </w:pPr>
      <w:r w:rsidRPr="005C1E48">
        <w:rPr>
          <w:sz w:val="24"/>
          <w:szCs w:val="24"/>
          <w:lang w:eastAsia="ro-RO"/>
        </w:rPr>
        <w:t>păstrarea şi punerea în valoare a patrimoniului şi a valorilor culturale tradiţionale;</w:t>
      </w:r>
    </w:p>
    <w:p w:rsidR="003C5A9A" w:rsidRPr="005C1E48" w:rsidRDefault="003C5A9A" w:rsidP="003C5A9A">
      <w:pPr>
        <w:pStyle w:val="Bodytext21"/>
        <w:numPr>
          <w:ilvl w:val="0"/>
          <w:numId w:val="43"/>
        </w:numPr>
        <w:shd w:val="clear" w:color="auto" w:fill="auto"/>
        <w:spacing w:after="0" w:line="240" w:lineRule="auto"/>
        <w:ind w:right="-125"/>
        <w:rPr>
          <w:sz w:val="24"/>
          <w:szCs w:val="24"/>
        </w:rPr>
      </w:pPr>
      <w:r w:rsidRPr="005C1E48">
        <w:rPr>
          <w:sz w:val="24"/>
          <w:szCs w:val="24"/>
          <w:lang w:eastAsia="ro-RO"/>
        </w:rPr>
        <w:t>încurajarea schimburilor culturale, creşterea mobilităţii creatorilor şi a produselor culturale;</w:t>
      </w:r>
    </w:p>
    <w:p w:rsidR="003C5A9A" w:rsidRPr="005C1E48" w:rsidRDefault="003C5A9A" w:rsidP="003C5A9A">
      <w:pPr>
        <w:pStyle w:val="Bodytext21"/>
        <w:numPr>
          <w:ilvl w:val="0"/>
          <w:numId w:val="43"/>
        </w:numPr>
        <w:shd w:val="clear" w:color="auto" w:fill="auto"/>
        <w:spacing w:after="0" w:line="240" w:lineRule="auto"/>
        <w:rPr>
          <w:sz w:val="24"/>
          <w:szCs w:val="24"/>
        </w:rPr>
      </w:pPr>
      <w:r w:rsidRPr="005C1E48">
        <w:rPr>
          <w:sz w:val="24"/>
          <w:szCs w:val="24"/>
          <w:lang w:eastAsia="ro-RO"/>
        </w:rPr>
        <w:t>dezvoltarea cooperării locale, regionale, naţionale şi internaţionale;</w:t>
      </w:r>
    </w:p>
    <w:p w:rsidR="003C5A9A" w:rsidRPr="005C1E48" w:rsidRDefault="003C5A9A" w:rsidP="003C5A9A">
      <w:pPr>
        <w:pStyle w:val="Bodytext21"/>
        <w:numPr>
          <w:ilvl w:val="0"/>
          <w:numId w:val="43"/>
        </w:numPr>
        <w:shd w:val="clear" w:color="auto" w:fill="auto"/>
        <w:spacing w:after="0" w:line="240" w:lineRule="auto"/>
        <w:rPr>
          <w:sz w:val="24"/>
          <w:szCs w:val="24"/>
          <w:lang w:eastAsia="ro-RO"/>
        </w:rPr>
      </w:pPr>
      <w:r w:rsidRPr="005C1E48">
        <w:rPr>
          <w:sz w:val="24"/>
          <w:szCs w:val="24"/>
          <w:lang w:eastAsia="ro-RO"/>
        </w:rPr>
        <w:t>dezvoltarea publicului şi creşterea accesului la actul de cultură, sprijinirea educaţiei</w:t>
      </w:r>
      <w:r w:rsidRPr="005C1E48">
        <w:rPr>
          <w:sz w:val="24"/>
          <w:szCs w:val="24"/>
        </w:rPr>
        <w:t xml:space="preserve"> </w:t>
      </w:r>
      <w:r w:rsidRPr="005C1E48">
        <w:rPr>
          <w:sz w:val="24"/>
          <w:szCs w:val="24"/>
          <w:lang w:eastAsia="ro-RO"/>
        </w:rPr>
        <w:t>culturale pe întreg parcursul vieţii;</w:t>
      </w:r>
    </w:p>
    <w:p w:rsidR="003C5A9A" w:rsidRPr="00195303" w:rsidRDefault="003C5A9A" w:rsidP="003C5A9A">
      <w:pPr>
        <w:pStyle w:val="Bodytext21"/>
        <w:numPr>
          <w:ilvl w:val="0"/>
          <w:numId w:val="43"/>
        </w:numPr>
        <w:shd w:val="clear" w:color="auto" w:fill="auto"/>
        <w:spacing w:after="0" w:line="240" w:lineRule="auto"/>
        <w:rPr>
          <w:sz w:val="24"/>
          <w:szCs w:val="24"/>
          <w:lang w:eastAsia="ro-RO"/>
        </w:rPr>
      </w:pPr>
      <w:r w:rsidRPr="005C1E48">
        <w:rPr>
          <w:sz w:val="24"/>
          <w:szCs w:val="24"/>
          <w:lang w:eastAsia="ro-RO"/>
        </w:rPr>
        <w:t xml:space="preserve">creşterea vizibilităţii şi notorietăţii judeţului Argeş </w:t>
      </w:r>
      <w:r w:rsidRPr="00195303">
        <w:rPr>
          <w:sz w:val="24"/>
          <w:szCs w:val="24"/>
          <w:lang w:eastAsia="ro-RO"/>
        </w:rPr>
        <w:t xml:space="preserve">din punct de vedere cultural și turistic; </w:t>
      </w:r>
    </w:p>
    <w:p w:rsidR="003C5A9A" w:rsidRPr="00195303" w:rsidRDefault="003C5A9A" w:rsidP="003C5A9A">
      <w:pPr>
        <w:pStyle w:val="Bodytext21"/>
        <w:numPr>
          <w:ilvl w:val="0"/>
          <w:numId w:val="43"/>
        </w:numPr>
        <w:shd w:val="clear" w:color="auto" w:fill="auto"/>
        <w:spacing w:after="0" w:line="240" w:lineRule="auto"/>
        <w:rPr>
          <w:sz w:val="24"/>
          <w:szCs w:val="24"/>
          <w:lang w:eastAsia="ro-RO"/>
        </w:rPr>
      </w:pPr>
      <w:r w:rsidRPr="00195303">
        <w:rPr>
          <w:sz w:val="24"/>
          <w:szCs w:val="24"/>
          <w:lang w:eastAsia="ro-RO"/>
        </w:rPr>
        <w:lastRenderedPageBreak/>
        <w:t>creşterea expertizei şi profesionalismului sectorului cultural și turistic, sprijinirea dezvoltării organizaţionale a  operatorilor culturali și turistici argeşeni;</w:t>
      </w:r>
    </w:p>
    <w:p w:rsidR="003C5A9A" w:rsidRPr="005C1E48" w:rsidRDefault="003C5A9A" w:rsidP="003C5A9A">
      <w:pPr>
        <w:pStyle w:val="BodyText"/>
        <w:numPr>
          <w:ilvl w:val="0"/>
          <w:numId w:val="43"/>
        </w:numPr>
        <w:shd w:val="clear" w:color="auto" w:fill="auto"/>
        <w:tabs>
          <w:tab w:val="left" w:pos="280"/>
        </w:tabs>
        <w:spacing w:after="0" w:line="240" w:lineRule="auto"/>
        <w:ind w:right="-125"/>
        <w:rPr>
          <w:sz w:val="24"/>
          <w:szCs w:val="24"/>
        </w:rPr>
      </w:pPr>
      <w:r w:rsidRPr="005C1E48">
        <w:rPr>
          <w:sz w:val="24"/>
          <w:szCs w:val="24"/>
          <w:lang w:val="fr-FR" w:eastAsia="ro-RO"/>
        </w:rPr>
        <w:t>c</w:t>
      </w:r>
      <w:r w:rsidRPr="005C1E48">
        <w:rPr>
          <w:sz w:val="24"/>
          <w:szCs w:val="24"/>
          <w:lang w:eastAsia="ro-RO"/>
        </w:rPr>
        <w:t>reşterea gradului de implicare a tinerilor în activităţi de promovare a artelor: muzică, dans, teatru, operă, arte vizuale şi arte plastice;</w:t>
      </w:r>
    </w:p>
    <w:p w:rsidR="003C5A9A" w:rsidRPr="005C1E48" w:rsidRDefault="003C5A9A" w:rsidP="003C5A9A">
      <w:pPr>
        <w:pStyle w:val="BodyText"/>
        <w:numPr>
          <w:ilvl w:val="0"/>
          <w:numId w:val="44"/>
        </w:numPr>
        <w:shd w:val="clear" w:color="auto" w:fill="auto"/>
        <w:tabs>
          <w:tab w:val="left" w:pos="270"/>
        </w:tabs>
        <w:spacing w:after="0" w:line="240" w:lineRule="auto"/>
        <w:ind w:right="-125"/>
        <w:rPr>
          <w:sz w:val="24"/>
          <w:szCs w:val="24"/>
        </w:rPr>
      </w:pPr>
      <w:r w:rsidRPr="005C1E48">
        <w:rPr>
          <w:sz w:val="24"/>
          <w:szCs w:val="24"/>
          <w:lang w:val="fr-FR" w:eastAsia="ro-RO"/>
        </w:rPr>
        <w:t>c</w:t>
      </w:r>
      <w:r w:rsidRPr="005C1E48">
        <w:rPr>
          <w:sz w:val="24"/>
          <w:szCs w:val="24"/>
          <w:lang w:eastAsia="ro-RO"/>
        </w:rPr>
        <w:t xml:space="preserve">reşterea nivelului de informare </w:t>
      </w:r>
      <w:proofErr w:type="gramStart"/>
      <w:r w:rsidRPr="005C1E48">
        <w:rPr>
          <w:sz w:val="24"/>
          <w:szCs w:val="24"/>
          <w:lang w:eastAsia="ro-RO"/>
        </w:rPr>
        <w:t>a</w:t>
      </w:r>
      <w:proofErr w:type="gramEnd"/>
      <w:r w:rsidRPr="005C1E48">
        <w:rPr>
          <w:sz w:val="24"/>
          <w:szCs w:val="24"/>
          <w:lang w:eastAsia="ro-RO"/>
        </w:rPr>
        <w:t xml:space="preserve"> tinerilor cu privire la valorile tradiţiei, istoriei, ştiinţei şi artei locale, naţionale şi universale;</w:t>
      </w:r>
    </w:p>
    <w:p w:rsidR="003C5A9A" w:rsidRPr="00195303" w:rsidRDefault="003C5A9A" w:rsidP="003C5A9A">
      <w:pPr>
        <w:pStyle w:val="BodyText"/>
        <w:numPr>
          <w:ilvl w:val="0"/>
          <w:numId w:val="44"/>
        </w:numPr>
        <w:shd w:val="clear" w:color="auto" w:fill="auto"/>
        <w:tabs>
          <w:tab w:val="left" w:pos="280"/>
        </w:tabs>
        <w:spacing w:after="0" w:line="240" w:lineRule="auto"/>
        <w:ind w:right="-125"/>
        <w:contextualSpacing/>
        <w:rPr>
          <w:sz w:val="24"/>
          <w:szCs w:val="24"/>
        </w:rPr>
      </w:pPr>
      <w:r w:rsidRPr="00590BE4">
        <w:rPr>
          <w:sz w:val="24"/>
          <w:szCs w:val="24"/>
          <w:lang w:val="en-GB" w:eastAsia="ro-RO"/>
        </w:rPr>
        <w:t>c</w:t>
      </w:r>
      <w:r w:rsidRPr="005C1E48">
        <w:rPr>
          <w:sz w:val="24"/>
          <w:szCs w:val="24"/>
          <w:lang w:eastAsia="ro-RO"/>
        </w:rPr>
        <w:t>reşterea implicării tinerilor în organizarea de proiecte şi activităţi extracurriculare, cum ar fi cele de protejare a naturi</w:t>
      </w:r>
      <w:r>
        <w:rPr>
          <w:sz w:val="24"/>
          <w:szCs w:val="24"/>
          <w:lang w:eastAsia="ro-RO"/>
        </w:rPr>
        <w:t>i şi a unui mediu urban sănătos</w:t>
      </w:r>
      <w:r w:rsidRPr="005A4067">
        <w:rPr>
          <w:color w:val="FF0000"/>
        </w:rPr>
        <w:t xml:space="preserve"> </w:t>
      </w:r>
      <w:r w:rsidRPr="00195303">
        <w:rPr>
          <w:sz w:val="24"/>
          <w:szCs w:val="24"/>
        </w:rPr>
        <w:t>pentru o Europă verde și durabilă</w:t>
      </w:r>
      <w:r w:rsidRPr="00195303">
        <w:rPr>
          <w:sz w:val="24"/>
          <w:szCs w:val="24"/>
          <w:lang w:val="en-US"/>
        </w:rPr>
        <w:t>;</w:t>
      </w:r>
      <w:r w:rsidRPr="00195303">
        <w:t xml:space="preserve">  </w:t>
      </w:r>
    </w:p>
    <w:p w:rsidR="003C5A9A" w:rsidRPr="00195303" w:rsidRDefault="003C5A9A" w:rsidP="003C5A9A">
      <w:pPr>
        <w:pStyle w:val="ListParagraph"/>
        <w:numPr>
          <w:ilvl w:val="0"/>
          <w:numId w:val="44"/>
        </w:numPr>
        <w:contextualSpacing/>
        <w:jc w:val="both"/>
        <w:rPr>
          <w:rFonts w:ascii="Times New Roman" w:hAnsi="Times New Roman"/>
          <w:color w:val="auto"/>
        </w:rPr>
      </w:pPr>
      <w:r w:rsidRPr="00195303">
        <w:rPr>
          <w:rFonts w:ascii="Times New Roman" w:hAnsi="Times New Roman"/>
          <w:color w:val="auto"/>
        </w:rPr>
        <w:t>conectarea tinerilor cu principiile, valorile și modul de funcționare al Uniunii Europene;</w:t>
      </w:r>
    </w:p>
    <w:p w:rsidR="003C5A9A" w:rsidRPr="00195303" w:rsidRDefault="003C5A9A" w:rsidP="003C5A9A">
      <w:pPr>
        <w:pStyle w:val="ListParagraph"/>
        <w:numPr>
          <w:ilvl w:val="0"/>
          <w:numId w:val="44"/>
        </w:numPr>
        <w:contextualSpacing/>
        <w:jc w:val="both"/>
        <w:rPr>
          <w:rStyle w:val="Emphasis"/>
          <w:rFonts w:ascii="Times New Roman" w:hAnsi="Times New Roman" w:cs="Times New Roman"/>
          <w:i w:val="0"/>
          <w:iCs w:val="0"/>
          <w:color w:val="auto"/>
        </w:rPr>
      </w:pPr>
      <w:r w:rsidRPr="00195303">
        <w:rPr>
          <w:rStyle w:val="Emphasis"/>
          <w:rFonts w:ascii="Times New Roman" w:hAnsi="Times New Roman" w:cs="Times New Roman"/>
          <w:i w:val="0"/>
          <w:color w:val="auto"/>
        </w:rPr>
        <w:t>asigurarea egalității dintre toate genurile și promovarea comportamentelor nondiscriminatoare cu privire la gen în toate contextele vieții tinerilor;</w:t>
      </w:r>
    </w:p>
    <w:p w:rsidR="003C5A9A" w:rsidRPr="00195303" w:rsidRDefault="003C5A9A" w:rsidP="003C5A9A">
      <w:pPr>
        <w:pStyle w:val="ListParagraph"/>
        <w:numPr>
          <w:ilvl w:val="0"/>
          <w:numId w:val="44"/>
        </w:numPr>
        <w:contextualSpacing/>
        <w:jc w:val="both"/>
        <w:rPr>
          <w:rFonts w:ascii="Times New Roman" w:hAnsi="Times New Roman"/>
          <w:color w:val="auto"/>
        </w:rPr>
      </w:pPr>
      <w:r w:rsidRPr="00195303">
        <w:rPr>
          <w:rFonts w:ascii="Times New Roman" w:hAnsi="Times New Roman"/>
          <w:color w:val="auto"/>
        </w:rPr>
        <w:t>informarea și dialogul constructiv în rândul tinerilor;</w:t>
      </w:r>
    </w:p>
    <w:p w:rsidR="003C5A9A" w:rsidRPr="00195303" w:rsidRDefault="003C5A9A" w:rsidP="003C5A9A">
      <w:pPr>
        <w:pStyle w:val="ListParagraph"/>
        <w:numPr>
          <w:ilvl w:val="0"/>
          <w:numId w:val="44"/>
        </w:numPr>
        <w:contextualSpacing/>
        <w:jc w:val="both"/>
        <w:rPr>
          <w:rFonts w:ascii="Times New Roman" w:hAnsi="Times New Roman"/>
          <w:color w:val="auto"/>
        </w:rPr>
      </w:pPr>
      <w:r w:rsidRPr="00195303">
        <w:rPr>
          <w:rFonts w:ascii="Times New Roman" w:hAnsi="Times New Roman"/>
          <w:color w:val="auto"/>
        </w:rPr>
        <w:t>dezvoltarea potențialului tinerilor din mediul rural;</w:t>
      </w:r>
    </w:p>
    <w:p w:rsidR="003C5A9A" w:rsidRPr="005C1E48" w:rsidRDefault="003C5A9A" w:rsidP="003C5A9A">
      <w:pPr>
        <w:pStyle w:val="BodyText"/>
        <w:numPr>
          <w:ilvl w:val="0"/>
          <w:numId w:val="44"/>
        </w:numPr>
        <w:shd w:val="clear" w:color="auto" w:fill="auto"/>
        <w:tabs>
          <w:tab w:val="left" w:pos="275"/>
        </w:tabs>
        <w:spacing w:after="0" w:line="240" w:lineRule="auto"/>
        <w:ind w:right="-125"/>
        <w:rPr>
          <w:sz w:val="24"/>
          <w:szCs w:val="24"/>
        </w:rPr>
      </w:pPr>
      <w:r w:rsidRPr="00AE743A">
        <w:rPr>
          <w:sz w:val="24"/>
          <w:szCs w:val="24"/>
          <w:lang w:eastAsia="ro-RO"/>
        </w:rPr>
        <w:t>c</w:t>
      </w:r>
      <w:r w:rsidRPr="005C1E48">
        <w:rPr>
          <w:sz w:val="24"/>
          <w:szCs w:val="24"/>
          <w:lang w:eastAsia="ro-RO"/>
        </w:rPr>
        <w:t>reşterea gradului de informare şi sensibilizare asupra vieţii comunităţii şi dezvoltarea unei atitudini civice a tinerilor;</w:t>
      </w:r>
    </w:p>
    <w:p w:rsidR="003C5A9A" w:rsidRPr="005C1E48" w:rsidRDefault="003C5A9A" w:rsidP="003C5A9A">
      <w:pPr>
        <w:pStyle w:val="BodyText"/>
        <w:numPr>
          <w:ilvl w:val="0"/>
          <w:numId w:val="44"/>
        </w:numPr>
        <w:shd w:val="clear" w:color="auto" w:fill="auto"/>
        <w:tabs>
          <w:tab w:val="left" w:pos="280"/>
        </w:tabs>
        <w:spacing w:after="0" w:line="240" w:lineRule="auto"/>
        <w:ind w:right="-125"/>
        <w:rPr>
          <w:sz w:val="24"/>
          <w:szCs w:val="24"/>
        </w:rPr>
      </w:pPr>
      <w:r w:rsidRPr="005C1E48">
        <w:rPr>
          <w:sz w:val="24"/>
          <w:szCs w:val="24"/>
          <w:lang w:val="fr-FR" w:eastAsia="ro-RO"/>
        </w:rPr>
        <w:t>p</w:t>
      </w:r>
      <w:r w:rsidRPr="005C1E48">
        <w:rPr>
          <w:sz w:val="24"/>
          <w:szCs w:val="24"/>
          <w:lang w:eastAsia="ro-RO"/>
        </w:rPr>
        <w:t>romovarea ideii de voluntariat în rândul tinerilor şi creşterea numărului de voluntari;</w:t>
      </w:r>
    </w:p>
    <w:p w:rsidR="003C5A9A" w:rsidRPr="005C1E48" w:rsidRDefault="003C5A9A" w:rsidP="003C5A9A">
      <w:pPr>
        <w:pStyle w:val="BodyText"/>
        <w:numPr>
          <w:ilvl w:val="0"/>
          <w:numId w:val="44"/>
        </w:numPr>
        <w:shd w:val="clear" w:color="auto" w:fill="auto"/>
        <w:tabs>
          <w:tab w:val="left" w:pos="280"/>
        </w:tabs>
        <w:spacing w:after="0" w:line="240" w:lineRule="auto"/>
        <w:ind w:right="-267"/>
        <w:rPr>
          <w:sz w:val="24"/>
          <w:szCs w:val="24"/>
        </w:rPr>
      </w:pPr>
      <w:r w:rsidRPr="005C1E48">
        <w:rPr>
          <w:sz w:val="24"/>
          <w:szCs w:val="24"/>
          <w:lang w:val="en-GB" w:eastAsia="ro-RO"/>
        </w:rPr>
        <w:t>c</w:t>
      </w:r>
      <w:r w:rsidRPr="005C1E48">
        <w:rPr>
          <w:sz w:val="24"/>
          <w:szCs w:val="24"/>
          <w:lang w:eastAsia="ro-RO"/>
        </w:rPr>
        <w:t>onştientizarea necesităţii de implicare în procesul de luare a deciziilor în rândul tinerilor;</w:t>
      </w:r>
    </w:p>
    <w:p w:rsidR="003C5A9A" w:rsidRPr="005C1E48" w:rsidRDefault="003C5A9A" w:rsidP="003C5A9A">
      <w:pPr>
        <w:pStyle w:val="BodyText"/>
        <w:numPr>
          <w:ilvl w:val="0"/>
          <w:numId w:val="44"/>
        </w:numPr>
        <w:shd w:val="clear" w:color="auto" w:fill="auto"/>
        <w:tabs>
          <w:tab w:val="left" w:pos="280"/>
        </w:tabs>
        <w:spacing w:after="0" w:line="240" w:lineRule="auto"/>
        <w:ind w:right="-267"/>
        <w:rPr>
          <w:sz w:val="24"/>
          <w:szCs w:val="24"/>
        </w:rPr>
      </w:pPr>
      <w:r w:rsidRPr="005C1E48">
        <w:rPr>
          <w:sz w:val="24"/>
          <w:szCs w:val="24"/>
          <w:lang w:val="en-GB" w:eastAsia="ro-RO"/>
        </w:rPr>
        <w:t>i</w:t>
      </w:r>
      <w:r w:rsidRPr="005C1E48">
        <w:rPr>
          <w:sz w:val="24"/>
          <w:szCs w:val="24"/>
          <w:lang w:eastAsia="ro-RO"/>
        </w:rPr>
        <w:t>mbunătăţirea nivelului de informare şi educaţie a tinerilor asupra normelor şi principiilor de îngrijire a sănătăţii, prevenirea şi reducerea consumului de droguri în rândul tinerilor;</w:t>
      </w:r>
    </w:p>
    <w:p w:rsidR="003C5A9A" w:rsidRPr="005C1E48" w:rsidRDefault="003C5A9A" w:rsidP="003C5A9A">
      <w:pPr>
        <w:pStyle w:val="BodyText"/>
        <w:numPr>
          <w:ilvl w:val="0"/>
          <w:numId w:val="44"/>
        </w:numPr>
        <w:shd w:val="clear" w:color="auto" w:fill="auto"/>
        <w:tabs>
          <w:tab w:val="left" w:pos="280"/>
        </w:tabs>
        <w:spacing w:after="0" w:line="240" w:lineRule="auto"/>
        <w:ind w:right="-125"/>
        <w:rPr>
          <w:sz w:val="24"/>
          <w:szCs w:val="24"/>
        </w:rPr>
      </w:pPr>
      <w:r w:rsidRPr="005C1E48">
        <w:rPr>
          <w:sz w:val="24"/>
          <w:szCs w:val="24"/>
          <w:lang w:val="en-GB" w:eastAsia="ro-RO"/>
        </w:rPr>
        <w:t>c</w:t>
      </w:r>
      <w:r w:rsidRPr="005C1E48">
        <w:rPr>
          <w:sz w:val="24"/>
          <w:szCs w:val="24"/>
          <w:lang w:eastAsia="ro-RO"/>
        </w:rPr>
        <w:t>reşterea gradului de informare şi educare a tinerilor privind beneficiile mişcării, a practicării sportului, planificarea familială;</w:t>
      </w:r>
    </w:p>
    <w:p w:rsidR="003C5A9A" w:rsidRPr="005C1E48" w:rsidRDefault="003C5A9A" w:rsidP="003C5A9A">
      <w:pPr>
        <w:pStyle w:val="BodyText"/>
        <w:numPr>
          <w:ilvl w:val="0"/>
          <w:numId w:val="44"/>
        </w:numPr>
        <w:shd w:val="clear" w:color="auto" w:fill="auto"/>
        <w:tabs>
          <w:tab w:val="left" w:pos="280"/>
        </w:tabs>
        <w:spacing w:after="0" w:line="240" w:lineRule="auto"/>
        <w:ind w:right="-125"/>
        <w:rPr>
          <w:sz w:val="24"/>
          <w:szCs w:val="24"/>
        </w:rPr>
      </w:pPr>
      <w:r w:rsidRPr="005C1E48">
        <w:rPr>
          <w:sz w:val="24"/>
          <w:szCs w:val="24"/>
          <w:lang w:val="fr-FR" w:eastAsia="ro-RO"/>
        </w:rPr>
        <w:t>d</w:t>
      </w:r>
      <w:r w:rsidRPr="005C1E48">
        <w:rPr>
          <w:sz w:val="24"/>
          <w:szCs w:val="24"/>
          <w:lang w:eastAsia="ro-RO"/>
        </w:rPr>
        <w:t>ezvoltarea parteneriatului între organizaţiile de tineret la nivel local, naţional şi internaţional;</w:t>
      </w:r>
    </w:p>
    <w:p w:rsidR="003C5A9A" w:rsidRPr="00574C33" w:rsidRDefault="003C5A9A" w:rsidP="003C5A9A">
      <w:pPr>
        <w:pStyle w:val="BodyText"/>
        <w:numPr>
          <w:ilvl w:val="0"/>
          <w:numId w:val="44"/>
        </w:numPr>
        <w:shd w:val="clear" w:color="auto" w:fill="auto"/>
        <w:tabs>
          <w:tab w:val="left" w:pos="280"/>
        </w:tabs>
        <w:spacing w:after="0" w:line="240" w:lineRule="auto"/>
        <w:ind w:right="580"/>
        <w:rPr>
          <w:sz w:val="24"/>
          <w:szCs w:val="24"/>
          <w:lang w:val="fr-FR"/>
        </w:rPr>
      </w:pPr>
      <w:r w:rsidRPr="005C1E48">
        <w:rPr>
          <w:sz w:val="24"/>
          <w:szCs w:val="24"/>
          <w:lang w:val="fr-FR" w:eastAsia="ro-RO"/>
        </w:rPr>
        <w:t>d</w:t>
      </w:r>
      <w:r w:rsidRPr="005C1E48">
        <w:rPr>
          <w:sz w:val="24"/>
          <w:szCs w:val="24"/>
          <w:lang w:eastAsia="ro-RO"/>
        </w:rPr>
        <w:t>ezvoltarea paletei de servicii pentru petrecerea timpului liber al tinerilor din Argeş</w:t>
      </w:r>
      <w:r w:rsidRPr="00574C33">
        <w:rPr>
          <w:sz w:val="24"/>
          <w:szCs w:val="24"/>
          <w:lang w:val="fr-FR" w:eastAsia="ro-RO"/>
        </w:rPr>
        <w:t>;</w:t>
      </w:r>
    </w:p>
    <w:p w:rsidR="003C5A9A" w:rsidRPr="00195303" w:rsidRDefault="003C5A9A" w:rsidP="003C5A9A">
      <w:pPr>
        <w:pStyle w:val="BodyText"/>
        <w:numPr>
          <w:ilvl w:val="0"/>
          <w:numId w:val="44"/>
        </w:numPr>
        <w:shd w:val="clear" w:color="auto" w:fill="auto"/>
        <w:tabs>
          <w:tab w:val="left" w:pos="280"/>
        </w:tabs>
        <w:spacing w:after="0" w:line="240" w:lineRule="auto"/>
        <w:ind w:right="580"/>
        <w:rPr>
          <w:sz w:val="24"/>
          <w:szCs w:val="24"/>
          <w:lang w:val="fr-FR"/>
        </w:rPr>
      </w:pPr>
      <w:r w:rsidRPr="00195303">
        <w:rPr>
          <w:sz w:val="24"/>
          <w:szCs w:val="24"/>
          <w:lang w:val="fr-FR" w:eastAsia="ro-RO"/>
        </w:rPr>
        <w:t>dezvoltarea și promovarea potențialului turistic și cultural al județului Argeș</w:t>
      </w:r>
      <w:r w:rsidRPr="00195303">
        <w:rPr>
          <w:sz w:val="24"/>
          <w:szCs w:val="24"/>
          <w:lang w:val="en-US" w:eastAsia="ro-RO"/>
        </w:rPr>
        <w:t xml:space="preserve">; </w:t>
      </w:r>
    </w:p>
    <w:p w:rsidR="003C5A9A" w:rsidRPr="00574C33" w:rsidRDefault="003C5A9A" w:rsidP="003C5A9A">
      <w:pPr>
        <w:pStyle w:val="BodyText"/>
        <w:shd w:val="clear" w:color="auto" w:fill="auto"/>
        <w:tabs>
          <w:tab w:val="left" w:pos="280"/>
        </w:tabs>
        <w:spacing w:after="0" w:line="240" w:lineRule="auto"/>
        <w:ind w:left="720" w:right="580" w:firstLine="0"/>
        <w:rPr>
          <w:color w:val="FF0000"/>
          <w:sz w:val="24"/>
          <w:szCs w:val="24"/>
          <w:lang w:val="fr-FR"/>
        </w:rPr>
      </w:pPr>
    </w:p>
    <w:p w:rsidR="003C5A9A" w:rsidRPr="005C1E48" w:rsidRDefault="003C5A9A" w:rsidP="003C5A9A">
      <w:pPr>
        <w:pStyle w:val="Bodytext21"/>
        <w:shd w:val="clear" w:color="auto" w:fill="auto"/>
        <w:spacing w:after="0" w:line="240" w:lineRule="auto"/>
        <w:ind w:firstLine="0"/>
        <w:rPr>
          <w:sz w:val="24"/>
          <w:szCs w:val="24"/>
          <w:lang w:eastAsia="ro-RO"/>
        </w:rPr>
      </w:pP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b/>
          <w:color w:val="auto"/>
        </w:rPr>
        <w:t>Art. 26</w:t>
      </w:r>
      <w:r w:rsidRPr="005C1E48">
        <w:rPr>
          <w:rFonts w:ascii="Times New Roman" w:hAnsi="Times New Roman" w:cs="Times New Roman"/>
          <w:color w:val="auto"/>
        </w:rPr>
        <w:t>. Durata activităţilor programelor/ proiectelor/ acţiunilor finanţate potrivit prezentului ghid:</w:t>
      </w:r>
    </w:p>
    <w:p w:rsidR="003C5A9A" w:rsidRPr="00901C61" w:rsidRDefault="003C5A9A" w:rsidP="003C5A9A">
      <w:pPr>
        <w:jc w:val="both"/>
        <w:rPr>
          <w:rFonts w:ascii="Times New Roman" w:hAnsi="Times New Roman" w:cs="Times New Roman"/>
          <w:i/>
          <w:iCs/>
          <w:color w:val="auto"/>
        </w:rPr>
      </w:pPr>
      <w:r w:rsidRPr="005C1E48">
        <w:rPr>
          <w:rFonts w:ascii="Times New Roman" w:hAnsi="Times New Roman" w:cs="Times New Roman"/>
          <w:color w:val="auto"/>
        </w:rPr>
        <w:t xml:space="preserve">finanţarea nerambursabilă a programelor, proiectelor şi acţiunilor se aprobă pentru activităţile derulate în intervalul de la data semnării contractului de finanţare până cel târziu </w:t>
      </w:r>
      <w:r>
        <w:rPr>
          <w:rFonts w:ascii="Times New Roman" w:hAnsi="Times New Roman" w:cs="Times New Roman"/>
          <w:color w:val="auto"/>
        </w:rPr>
        <w:t>a doua săptămână a lunii decembrie</w:t>
      </w:r>
      <w:r w:rsidRPr="005C1E48">
        <w:rPr>
          <w:rFonts w:ascii="Times New Roman" w:hAnsi="Times New Roman" w:cs="Times New Roman"/>
          <w:color w:val="auto"/>
        </w:rPr>
        <w:t xml:space="preserve"> şi poate sprijini una sau mai multe componente ale acestora, numai pentru nevoi temeinic justificate prin</w:t>
      </w:r>
      <w:r w:rsidRPr="005C1E48">
        <w:rPr>
          <w:rStyle w:val="BodytextItalic15"/>
          <w:color w:val="auto"/>
          <w:sz w:val="24"/>
          <w:szCs w:val="24"/>
        </w:rPr>
        <w:t xml:space="preserve"> cererea de finanţare.</w:t>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b/>
          <w:color w:val="auto"/>
        </w:rPr>
      </w:pPr>
      <w:r w:rsidRPr="005C1E48">
        <w:rPr>
          <w:rStyle w:val="BodytextBold18"/>
          <w:color w:val="auto"/>
          <w:sz w:val="24"/>
          <w:szCs w:val="24"/>
        </w:rPr>
        <w:t xml:space="preserve">Art. 27. </w:t>
      </w:r>
      <w:r w:rsidRPr="005C1E48">
        <w:rPr>
          <w:rFonts w:ascii="Times New Roman" w:hAnsi="Times New Roman" w:cs="Times New Roman"/>
          <w:b/>
          <w:color w:val="auto"/>
        </w:rPr>
        <w:t>Cofinanţare</w:t>
      </w: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color w:val="auto"/>
        </w:rPr>
      </w:pPr>
      <w:r w:rsidRPr="005C1E48">
        <w:rPr>
          <w:rStyle w:val="BodytextBold18"/>
          <w:color w:val="auto"/>
          <w:sz w:val="24"/>
          <w:szCs w:val="24"/>
        </w:rPr>
        <w:t>CONSILIUL JUDEŢEAN ARGEŞ</w:t>
      </w:r>
      <w:r w:rsidRPr="005C1E48">
        <w:rPr>
          <w:rFonts w:ascii="Times New Roman" w:hAnsi="Times New Roman" w:cs="Times New Roman"/>
          <w:color w:val="auto"/>
        </w:rPr>
        <w:t xml:space="preserve"> acordă finanţări nerambursabile pentru programe, proiecte şi acţiuni prevăzute la art. 6 alin. 3 din prezentul ghid în limita creditelor bugetare alocate cu această destinaţie.  </w:t>
      </w:r>
    </w:p>
    <w:p w:rsidR="003C5A9A" w:rsidRPr="005C1E48" w:rsidRDefault="003C5A9A" w:rsidP="003C5A9A">
      <w:pPr>
        <w:pStyle w:val="BodyText"/>
        <w:numPr>
          <w:ilvl w:val="0"/>
          <w:numId w:val="17"/>
        </w:numPr>
        <w:shd w:val="clear" w:color="auto" w:fill="auto"/>
        <w:spacing w:after="0" w:line="240" w:lineRule="auto"/>
        <w:ind w:right="20"/>
        <w:rPr>
          <w:sz w:val="24"/>
          <w:szCs w:val="24"/>
          <w:lang w:eastAsia="ro-RO"/>
        </w:rPr>
      </w:pPr>
      <w:r w:rsidRPr="005C1E48">
        <w:rPr>
          <w:sz w:val="24"/>
          <w:szCs w:val="24"/>
          <w:lang w:eastAsia="ro-RO"/>
        </w:rPr>
        <w:t>Orice finanţare nerambursabilă nu poate depăşi maxim 90% din bugetul total al programului, proiectului sau acţiunii. Diferenţa se acoperă din resursele proprii ale solicitantului sau ale partenerilor sau din alte surse, în afara celor ale consiliului judeţean.</w:t>
      </w:r>
    </w:p>
    <w:p w:rsidR="003C5A9A" w:rsidRPr="005C1E48" w:rsidRDefault="003C5A9A" w:rsidP="003C5A9A">
      <w:pPr>
        <w:pStyle w:val="Bodytext1"/>
        <w:numPr>
          <w:ilvl w:val="0"/>
          <w:numId w:val="17"/>
        </w:numPr>
        <w:shd w:val="clear" w:color="auto" w:fill="auto"/>
        <w:tabs>
          <w:tab w:val="left" w:pos="370"/>
          <w:tab w:val="left" w:pos="720"/>
          <w:tab w:val="left" w:pos="1134"/>
        </w:tabs>
        <w:spacing w:after="0" w:line="240" w:lineRule="auto"/>
        <w:ind w:right="20"/>
        <w:jc w:val="both"/>
        <w:rPr>
          <w:sz w:val="24"/>
          <w:szCs w:val="24"/>
        </w:rPr>
      </w:pPr>
      <w:r w:rsidRPr="005C1E48">
        <w:rPr>
          <w:sz w:val="24"/>
          <w:szCs w:val="24"/>
        </w:rPr>
        <w:t>Criteriul de acordare a finanțării este punctajul total cel mai mare al proiectului. Desemnarea proiectelor câștigătoare se va face în ordinea descrescătoare a punctajelor, în limita bugetului aprobat.</w:t>
      </w:r>
    </w:p>
    <w:p w:rsidR="003C5A9A" w:rsidRPr="005C1E48" w:rsidRDefault="003C5A9A" w:rsidP="003C5A9A">
      <w:pPr>
        <w:pStyle w:val="BodyText"/>
        <w:numPr>
          <w:ilvl w:val="0"/>
          <w:numId w:val="17"/>
        </w:numPr>
        <w:shd w:val="clear" w:color="auto" w:fill="auto"/>
        <w:spacing w:after="0" w:line="240" w:lineRule="auto"/>
        <w:ind w:right="20"/>
        <w:rPr>
          <w:sz w:val="24"/>
          <w:szCs w:val="24"/>
        </w:rPr>
      </w:pPr>
      <w:r w:rsidRPr="005C1E48">
        <w:rPr>
          <w:sz w:val="24"/>
          <w:szCs w:val="24"/>
          <w:lang w:eastAsia="ro-RO"/>
        </w:rPr>
        <w:t>Solicitanţii şi/ sau partenerii asigură contribuţia minimă de 10% din costul total al programului, proiectului şi/ sau acţiunii propus/e spre finanţare sub forma contribuţiei în numerar şi/ sau natură; aportul în natură se cuantifică prin documente justificative.</w:t>
      </w:r>
    </w:p>
    <w:p w:rsidR="003C5A9A" w:rsidRPr="005C1E48" w:rsidRDefault="003C5A9A" w:rsidP="003C5A9A">
      <w:pPr>
        <w:pStyle w:val="BodyText"/>
        <w:numPr>
          <w:ilvl w:val="0"/>
          <w:numId w:val="17"/>
        </w:numPr>
        <w:shd w:val="clear" w:color="auto" w:fill="auto"/>
        <w:spacing w:after="0" w:line="240" w:lineRule="auto"/>
        <w:ind w:right="20"/>
        <w:rPr>
          <w:sz w:val="24"/>
          <w:szCs w:val="24"/>
        </w:rPr>
      </w:pPr>
      <w:r w:rsidRPr="005C1E48">
        <w:rPr>
          <w:sz w:val="24"/>
          <w:szCs w:val="24"/>
          <w:lang w:eastAsia="ro-RO"/>
        </w:rPr>
        <w:t>Cofinanţarea din surse atrase se poate constitui din sponsorizări, parteneriate, alte finanţări etc., pentru care beneficiarul va încheia contracte în condiţiile legii.</w:t>
      </w:r>
    </w:p>
    <w:p w:rsidR="003C5A9A" w:rsidRPr="005C1E48" w:rsidRDefault="003C5A9A" w:rsidP="003C5A9A">
      <w:pPr>
        <w:pStyle w:val="BodyText"/>
        <w:numPr>
          <w:ilvl w:val="0"/>
          <w:numId w:val="17"/>
        </w:numPr>
        <w:shd w:val="clear" w:color="auto" w:fill="auto"/>
        <w:spacing w:after="0" w:line="240" w:lineRule="auto"/>
        <w:rPr>
          <w:sz w:val="24"/>
          <w:szCs w:val="24"/>
        </w:rPr>
      </w:pPr>
      <w:r w:rsidRPr="005C1E48">
        <w:rPr>
          <w:sz w:val="24"/>
          <w:szCs w:val="24"/>
          <w:lang w:eastAsia="ro-RO"/>
        </w:rPr>
        <w:t>Sursele de finanţare în natură ale beneficiarului pot fi: cuantificări în lei ale contravalorii spaţiilor utilizate (birouri, spaţii pentru evenimente culturale), ale activităţilor realizate de voluntarii</w:t>
      </w:r>
      <w:r w:rsidRPr="005C1E48">
        <w:rPr>
          <w:sz w:val="24"/>
          <w:szCs w:val="24"/>
        </w:rPr>
        <w:t xml:space="preserve"> </w:t>
      </w:r>
      <w:r w:rsidRPr="005C1E48">
        <w:rPr>
          <w:sz w:val="24"/>
          <w:szCs w:val="24"/>
          <w:lang w:eastAsia="ro-RO"/>
        </w:rPr>
        <w:t xml:space="preserve">beneficiarului finanţării, ale echipamentelor de birou şi de scenă (echipamente </w:t>
      </w:r>
      <w:r w:rsidRPr="005C1E48">
        <w:rPr>
          <w:sz w:val="24"/>
          <w:szCs w:val="24"/>
          <w:lang w:eastAsia="ro-RO"/>
        </w:rPr>
        <w:lastRenderedPageBreak/>
        <w:t>de sunet, lumini,</w:t>
      </w:r>
      <w:r w:rsidRPr="005C1E48">
        <w:rPr>
          <w:sz w:val="24"/>
          <w:szCs w:val="24"/>
        </w:rPr>
        <w:t xml:space="preserve"> </w:t>
      </w:r>
      <w:r w:rsidRPr="005C1E48">
        <w:rPr>
          <w:sz w:val="24"/>
          <w:szCs w:val="24"/>
          <w:lang w:eastAsia="ro-RO"/>
        </w:rPr>
        <w:t>videoproiecţie, altele similare), respectiv transportul participanţilor şi al echipamentelor.</w:t>
      </w:r>
    </w:p>
    <w:p w:rsidR="003C5A9A" w:rsidRPr="005C1E48" w:rsidRDefault="003C5A9A" w:rsidP="003C5A9A">
      <w:pPr>
        <w:pStyle w:val="BodyText"/>
        <w:shd w:val="clear" w:color="auto" w:fill="auto"/>
        <w:spacing w:after="0" w:line="240" w:lineRule="auto"/>
        <w:ind w:firstLine="0"/>
        <w:rPr>
          <w:sz w:val="24"/>
          <w:szCs w:val="24"/>
          <w:lang w:eastAsia="ro-RO"/>
        </w:rPr>
      </w:pPr>
      <w:r w:rsidRPr="005C1E48">
        <w:rPr>
          <w:rStyle w:val="BodytextBold18"/>
          <w:sz w:val="24"/>
          <w:szCs w:val="24"/>
          <w:lang w:eastAsia="ro-RO"/>
        </w:rPr>
        <w:t>Art. 2</w:t>
      </w:r>
      <w:r w:rsidRPr="005C1E48">
        <w:rPr>
          <w:rStyle w:val="BodytextBold18"/>
          <w:sz w:val="24"/>
          <w:szCs w:val="24"/>
          <w:lang w:val="en-GB" w:eastAsia="ro-RO"/>
        </w:rPr>
        <w:t>8</w:t>
      </w:r>
      <w:r w:rsidRPr="005C1E48">
        <w:rPr>
          <w:rStyle w:val="BodytextBold18"/>
          <w:sz w:val="24"/>
          <w:szCs w:val="24"/>
          <w:lang w:eastAsia="ro-RO"/>
        </w:rPr>
        <w:t>.</w:t>
      </w:r>
      <w:r w:rsidRPr="005C1E48">
        <w:rPr>
          <w:sz w:val="24"/>
          <w:szCs w:val="24"/>
          <w:lang w:eastAsia="ro-RO"/>
        </w:rPr>
        <w:t xml:space="preserve"> Cererea de finanţare este însoţită de toate anexele menţionate în Ghid. </w:t>
      </w:r>
    </w:p>
    <w:p w:rsidR="003C5A9A" w:rsidRPr="005C1E48" w:rsidRDefault="003C5A9A" w:rsidP="003C5A9A">
      <w:pPr>
        <w:pStyle w:val="BodyText"/>
        <w:shd w:val="clear" w:color="auto" w:fill="auto"/>
        <w:spacing w:after="0" w:line="240" w:lineRule="auto"/>
        <w:ind w:firstLine="0"/>
        <w:rPr>
          <w:sz w:val="24"/>
          <w:szCs w:val="24"/>
          <w:lang w:eastAsia="ro-RO"/>
        </w:rPr>
      </w:pPr>
      <w:r w:rsidRPr="005C1E48">
        <w:rPr>
          <w:rStyle w:val="BodytextBold18"/>
          <w:sz w:val="24"/>
          <w:szCs w:val="24"/>
          <w:lang w:eastAsia="ro-RO"/>
        </w:rPr>
        <w:t xml:space="preserve">Art. </w:t>
      </w:r>
      <w:r w:rsidRPr="005C1E48">
        <w:rPr>
          <w:rStyle w:val="BodytextBold18"/>
          <w:sz w:val="24"/>
          <w:szCs w:val="24"/>
          <w:lang w:val="en-GB" w:eastAsia="ro-RO"/>
        </w:rPr>
        <w:t>29</w:t>
      </w:r>
      <w:r w:rsidRPr="005C1E48">
        <w:rPr>
          <w:rStyle w:val="BodytextBold18"/>
          <w:sz w:val="24"/>
          <w:szCs w:val="24"/>
          <w:lang w:eastAsia="ro-RO"/>
        </w:rPr>
        <w:t>.</w:t>
      </w:r>
      <w:r w:rsidRPr="005C1E48">
        <w:rPr>
          <w:sz w:val="24"/>
          <w:szCs w:val="24"/>
          <w:lang w:eastAsia="ro-RO"/>
        </w:rPr>
        <w:t xml:space="preserve"> Rezultatul selecţiei, precum şi fondurile propuse a fi alocate vor fi publicate pe site-ul </w:t>
      </w:r>
      <w:hyperlink r:id="rId8" w:history="1">
        <w:r w:rsidRPr="005C1E48">
          <w:rPr>
            <w:rStyle w:val="Hyperlink"/>
            <w:color w:val="auto"/>
            <w:sz w:val="24"/>
            <w:szCs w:val="24"/>
          </w:rPr>
          <w:t>www.cjarges.ro</w:t>
        </w:r>
      </w:hyperlink>
      <w:r w:rsidRPr="005C1E48">
        <w:rPr>
          <w:sz w:val="24"/>
          <w:szCs w:val="24"/>
        </w:rPr>
        <w:t xml:space="preserve">., prin grija </w:t>
      </w:r>
      <w:r w:rsidRPr="005C1E48">
        <w:rPr>
          <w:sz w:val="24"/>
          <w:szCs w:val="24"/>
          <w:lang w:eastAsia="ro-RO"/>
        </w:rPr>
        <w:t xml:space="preserve">secretarului comisiei, care </w:t>
      </w:r>
      <w:proofErr w:type="gramStart"/>
      <w:r w:rsidRPr="005C1E48">
        <w:rPr>
          <w:sz w:val="24"/>
          <w:szCs w:val="24"/>
          <w:lang w:eastAsia="ro-RO"/>
        </w:rPr>
        <w:t>va</w:t>
      </w:r>
      <w:proofErr w:type="gramEnd"/>
      <w:r w:rsidRPr="005C1E48">
        <w:rPr>
          <w:sz w:val="24"/>
          <w:szCs w:val="24"/>
          <w:lang w:eastAsia="ro-RO"/>
        </w:rPr>
        <w:t xml:space="preserve"> comunica și în scris aplicanţilor rezultatele selecției. </w:t>
      </w:r>
    </w:p>
    <w:p w:rsidR="003C5A9A" w:rsidRPr="00901C61" w:rsidRDefault="003C5A9A" w:rsidP="003C5A9A">
      <w:pPr>
        <w:pStyle w:val="BodyText"/>
        <w:shd w:val="clear" w:color="auto" w:fill="auto"/>
        <w:spacing w:after="0" w:line="240" w:lineRule="auto"/>
        <w:ind w:right="20" w:firstLine="0"/>
        <w:rPr>
          <w:sz w:val="24"/>
          <w:szCs w:val="24"/>
          <w:lang w:eastAsia="ro-RO"/>
        </w:rPr>
      </w:pPr>
      <w:r w:rsidRPr="005C1E48">
        <w:rPr>
          <w:rStyle w:val="BodytextBold18"/>
          <w:sz w:val="24"/>
          <w:szCs w:val="24"/>
          <w:lang w:eastAsia="ro-RO"/>
        </w:rPr>
        <w:t>Art. 3</w:t>
      </w:r>
      <w:r w:rsidRPr="005C1E48">
        <w:rPr>
          <w:rStyle w:val="BodytextBold18"/>
          <w:sz w:val="24"/>
          <w:szCs w:val="24"/>
          <w:lang w:val="en-GB" w:eastAsia="ro-RO"/>
        </w:rPr>
        <w:t>0</w:t>
      </w:r>
      <w:r w:rsidRPr="005C1E48">
        <w:rPr>
          <w:rStyle w:val="BodytextBold18"/>
          <w:sz w:val="24"/>
          <w:szCs w:val="24"/>
          <w:lang w:eastAsia="ro-RO"/>
        </w:rPr>
        <w:t>.</w:t>
      </w:r>
      <w:r w:rsidRPr="005C1E48">
        <w:rPr>
          <w:sz w:val="24"/>
          <w:szCs w:val="24"/>
          <w:lang w:eastAsia="ro-RO"/>
        </w:rPr>
        <w:t xml:space="preserve"> Toate cererile selecţionate sunt supuse evaluării pe baza grile</w:t>
      </w:r>
      <w:r w:rsidRPr="005C1E48">
        <w:rPr>
          <w:sz w:val="24"/>
          <w:szCs w:val="24"/>
          <w:lang w:val="en-US" w:eastAsia="ro-RO"/>
        </w:rPr>
        <w:t>i</w:t>
      </w:r>
      <w:r w:rsidRPr="005C1E48">
        <w:rPr>
          <w:sz w:val="24"/>
          <w:szCs w:val="24"/>
          <w:lang w:eastAsia="ro-RO"/>
        </w:rPr>
        <w:t xml:space="preserve"> de evaluare</w:t>
      </w:r>
      <w:r w:rsidRPr="005C1E48">
        <w:rPr>
          <w:sz w:val="24"/>
          <w:szCs w:val="24"/>
          <w:lang w:val="en-US" w:eastAsia="ro-RO"/>
        </w:rPr>
        <w:t xml:space="preserve"> din Ghid.</w:t>
      </w:r>
    </w:p>
    <w:p w:rsidR="003C5A9A" w:rsidRPr="005C1E48" w:rsidRDefault="003C5A9A" w:rsidP="003C5A9A">
      <w:pPr>
        <w:pStyle w:val="Bodytext51"/>
        <w:shd w:val="clear" w:color="auto" w:fill="auto"/>
        <w:spacing w:before="337" w:after="0" w:line="240" w:lineRule="auto"/>
        <w:ind w:firstLine="0"/>
        <w:rPr>
          <w:sz w:val="24"/>
          <w:szCs w:val="24"/>
          <w:lang w:eastAsia="ro-RO"/>
        </w:rPr>
      </w:pPr>
      <w:r w:rsidRPr="005C1E48">
        <w:rPr>
          <w:sz w:val="24"/>
          <w:szCs w:val="24"/>
          <w:lang w:eastAsia="ro-RO"/>
        </w:rPr>
        <w:t>Capitolul VI – Depunerea și soluționarea contestațiilor</w:t>
      </w:r>
    </w:p>
    <w:p w:rsidR="003C5A9A" w:rsidRPr="005C1E48" w:rsidRDefault="003C5A9A" w:rsidP="003C5A9A">
      <w:pPr>
        <w:pStyle w:val="Bodytext51"/>
        <w:shd w:val="clear" w:color="auto" w:fill="auto"/>
        <w:spacing w:before="337" w:after="0" w:line="240" w:lineRule="auto"/>
        <w:ind w:firstLine="0"/>
        <w:rPr>
          <w:b w:val="0"/>
          <w:sz w:val="24"/>
          <w:szCs w:val="24"/>
          <w:lang w:eastAsia="ro-RO"/>
        </w:rPr>
      </w:pPr>
      <w:r w:rsidRPr="002B740D">
        <w:rPr>
          <w:sz w:val="24"/>
          <w:szCs w:val="24"/>
          <w:lang w:eastAsia="ro-RO"/>
        </w:rPr>
        <w:t>Art. 31.</w:t>
      </w:r>
      <w:r w:rsidRPr="005C1E48">
        <w:rPr>
          <w:sz w:val="24"/>
          <w:szCs w:val="24"/>
          <w:lang w:eastAsia="ro-RO"/>
        </w:rPr>
        <w:t xml:space="preserve"> </w:t>
      </w:r>
      <w:r w:rsidRPr="005C1E48">
        <w:rPr>
          <w:b w:val="0"/>
          <w:sz w:val="24"/>
          <w:szCs w:val="24"/>
          <w:lang w:eastAsia="ro-RO"/>
        </w:rPr>
        <w:t>Solicitanții de finanțări nerambursabile de la bugetul local al județului Argeș nemulțumiți de modul de respectare a procedurii privind organizarea și desfășurarea selecției de oferte pot depune contestații asupra rezultatului, în termen de 48 de ore de la data aducerii la cunoștință.</w:t>
      </w:r>
    </w:p>
    <w:p w:rsidR="003C5A9A" w:rsidRPr="005C1E48" w:rsidRDefault="003C5A9A" w:rsidP="003C5A9A">
      <w:pPr>
        <w:pStyle w:val="Bodytext51"/>
        <w:shd w:val="clear" w:color="auto" w:fill="auto"/>
        <w:spacing w:before="0" w:after="0" w:line="240" w:lineRule="auto"/>
        <w:ind w:firstLine="0"/>
        <w:rPr>
          <w:b w:val="0"/>
          <w:sz w:val="24"/>
          <w:szCs w:val="24"/>
          <w:lang w:eastAsia="ro-RO"/>
        </w:rPr>
      </w:pPr>
      <w:r w:rsidRPr="002B740D">
        <w:rPr>
          <w:sz w:val="24"/>
          <w:szCs w:val="24"/>
          <w:lang w:eastAsia="ro-RO"/>
        </w:rPr>
        <w:t>Art. 32.</w:t>
      </w:r>
      <w:r w:rsidRPr="005C1E48">
        <w:rPr>
          <w:sz w:val="24"/>
          <w:szCs w:val="24"/>
          <w:lang w:eastAsia="ro-RO"/>
        </w:rPr>
        <w:t xml:space="preserve"> </w:t>
      </w:r>
      <w:r w:rsidRPr="005C1E48">
        <w:rPr>
          <w:b w:val="0"/>
          <w:sz w:val="24"/>
          <w:szCs w:val="24"/>
          <w:lang w:eastAsia="ro-RO"/>
        </w:rPr>
        <w:t>Soluționarea contestațiilor se va realiza de către o comisie alcătuită din 5 membri, numită prin Dispoziție a Președintelui Consiliului Județean Argeș.</w:t>
      </w:r>
    </w:p>
    <w:p w:rsidR="003C5A9A" w:rsidRPr="005C1E48" w:rsidRDefault="003C5A9A" w:rsidP="003C5A9A">
      <w:pPr>
        <w:pStyle w:val="Bodytext51"/>
        <w:shd w:val="clear" w:color="auto" w:fill="auto"/>
        <w:spacing w:before="0" w:after="0" w:line="240" w:lineRule="auto"/>
        <w:ind w:firstLine="0"/>
        <w:rPr>
          <w:b w:val="0"/>
          <w:sz w:val="24"/>
          <w:szCs w:val="24"/>
          <w:lang w:eastAsia="ro-RO"/>
        </w:rPr>
      </w:pPr>
      <w:r w:rsidRPr="005C1E48">
        <w:rPr>
          <w:sz w:val="24"/>
          <w:szCs w:val="24"/>
          <w:lang w:eastAsia="ro-RO"/>
        </w:rPr>
        <w:t>Art.</w:t>
      </w:r>
      <w:r>
        <w:rPr>
          <w:sz w:val="24"/>
          <w:szCs w:val="24"/>
          <w:lang w:eastAsia="ro-RO"/>
        </w:rPr>
        <w:t xml:space="preserve"> 3</w:t>
      </w:r>
      <w:r w:rsidRPr="005C1E48">
        <w:rPr>
          <w:sz w:val="24"/>
          <w:szCs w:val="24"/>
          <w:lang w:eastAsia="ro-RO"/>
        </w:rPr>
        <w:t>3</w:t>
      </w:r>
      <w:r>
        <w:rPr>
          <w:sz w:val="24"/>
          <w:szCs w:val="24"/>
          <w:lang w:eastAsia="ro-RO"/>
        </w:rPr>
        <w:t>.</w:t>
      </w:r>
      <w:r w:rsidRPr="005C1E48">
        <w:rPr>
          <w:b w:val="0"/>
          <w:sz w:val="24"/>
          <w:szCs w:val="24"/>
          <w:lang w:eastAsia="ro-RO"/>
        </w:rPr>
        <w:t xml:space="preserve"> În componența comisiei de soluționare a contestațiilor nu sunt numiți membri care au făcut parte din Comisia de evaluare și selecție a contestațiilor.</w:t>
      </w:r>
    </w:p>
    <w:p w:rsidR="003C5A9A" w:rsidRPr="005C1E48" w:rsidRDefault="003C5A9A" w:rsidP="003C5A9A">
      <w:pPr>
        <w:pStyle w:val="Bodytext51"/>
        <w:shd w:val="clear" w:color="auto" w:fill="auto"/>
        <w:spacing w:before="0" w:after="0" w:line="240" w:lineRule="auto"/>
        <w:ind w:firstLine="0"/>
        <w:rPr>
          <w:b w:val="0"/>
          <w:sz w:val="24"/>
          <w:szCs w:val="24"/>
          <w:lang w:eastAsia="ro-RO"/>
        </w:rPr>
      </w:pPr>
      <w:r w:rsidRPr="005C1E48">
        <w:rPr>
          <w:sz w:val="24"/>
          <w:szCs w:val="24"/>
          <w:lang w:eastAsia="ro-RO"/>
        </w:rPr>
        <w:t>Art.</w:t>
      </w:r>
      <w:r>
        <w:rPr>
          <w:sz w:val="24"/>
          <w:szCs w:val="24"/>
          <w:lang w:eastAsia="ro-RO"/>
        </w:rPr>
        <w:t xml:space="preserve"> 3</w:t>
      </w:r>
      <w:r w:rsidRPr="005C1E48">
        <w:rPr>
          <w:sz w:val="24"/>
          <w:szCs w:val="24"/>
          <w:lang w:eastAsia="ro-RO"/>
        </w:rPr>
        <w:t>4</w:t>
      </w:r>
      <w:r>
        <w:rPr>
          <w:sz w:val="24"/>
          <w:szCs w:val="24"/>
          <w:lang w:eastAsia="ro-RO"/>
        </w:rPr>
        <w:t>.</w:t>
      </w:r>
      <w:r w:rsidRPr="005C1E48">
        <w:rPr>
          <w:b w:val="0"/>
          <w:sz w:val="24"/>
          <w:szCs w:val="24"/>
          <w:lang w:eastAsia="ro-RO"/>
        </w:rPr>
        <w:t xml:space="preserve"> Contestațiile vor fi soluționate în termen de 72h de la primirea contestațiilor de către Comisia de soluționare a contestațiilor.</w:t>
      </w:r>
    </w:p>
    <w:p w:rsidR="003C5A9A" w:rsidRPr="005C1E48" w:rsidRDefault="003C5A9A" w:rsidP="003C5A9A">
      <w:pPr>
        <w:pStyle w:val="Bodytext51"/>
        <w:shd w:val="clear" w:color="auto" w:fill="auto"/>
        <w:spacing w:before="337" w:after="0" w:line="240" w:lineRule="auto"/>
        <w:ind w:firstLine="0"/>
        <w:rPr>
          <w:b w:val="0"/>
          <w:sz w:val="24"/>
          <w:szCs w:val="24"/>
          <w:lang w:val="fr-FR" w:eastAsia="ro-RO"/>
        </w:rPr>
      </w:pPr>
      <w:r w:rsidRPr="005C1E48">
        <w:rPr>
          <w:sz w:val="24"/>
          <w:szCs w:val="24"/>
          <w:lang w:eastAsia="ro-RO"/>
        </w:rPr>
        <w:t>Art.</w:t>
      </w:r>
      <w:r>
        <w:rPr>
          <w:sz w:val="24"/>
          <w:szCs w:val="24"/>
          <w:lang w:eastAsia="ro-RO"/>
        </w:rPr>
        <w:t xml:space="preserve"> 3</w:t>
      </w:r>
      <w:r w:rsidRPr="005C1E48">
        <w:rPr>
          <w:sz w:val="24"/>
          <w:szCs w:val="24"/>
          <w:lang w:eastAsia="ro-RO"/>
        </w:rPr>
        <w:t>5</w:t>
      </w:r>
      <w:r>
        <w:rPr>
          <w:sz w:val="24"/>
          <w:szCs w:val="24"/>
          <w:lang w:eastAsia="ro-RO"/>
        </w:rPr>
        <w:t>.</w:t>
      </w:r>
      <w:r w:rsidRPr="005C1E48">
        <w:rPr>
          <w:b w:val="0"/>
          <w:sz w:val="24"/>
          <w:szCs w:val="24"/>
          <w:lang w:eastAsia="ro-RO"/>
        </w:rPr>
        <w:t xml:space="preserve"> Contestația se formulează în scris și va conține următoarele</w:t>
      </w:r>
      <w:r w:rsidRPr="005C1E48">
        <w:rPr>
          <w:b w:val="0"/>
          <w:sz w:val="24"/>
          <w:szCs w:val="24"/>
          <w:lang w:val="fr-FR" w:eastAsia="ro-RO"/>
        </w:rPr>
        <w:t>:</w:t>
      </w:r>
    </w:p>
    <w:p w:rsidR="003C5A9A" w:rsidRPr="005C1E48" w:rsidRDefault="003C5A9A" w:rsidP="003C5A9A">
      <w:pPr>
        <w:pStyle w:val="Bodytext51"/>
        <w:numPr>
          <w:ilvl w:val="0"/>
          <w:numId w:val="41"/>
        </w:numPr>
        <w:shd w:val="clear" w:color="auto" w:fill="auto"/>
        <w:spacing w:before="0" w:after="0" w:line="240" w:lineRule="auto"/>
        <w:rPr>
          <w:b w:val="0"/>
          <w:sz w:val="24"/>
          <w:szCs w:val="24"/>
          <w:lang w:val="fr-FR" w:eastAsia="ro-RO"/>
        </w:rPr>
      </w:pPr>
      <w:r w:rsidRPr="005C1E48">
        <w:rPr>
          <w:b w:val="0"/>
          <w:sz w:val="24"/>
          <w:szCs w:val="24"/>
          <w:lang w:val="fr-FR" w:eastAsia="ro-RO"/>
        </w:rPr>
        <w:t xml:space="preserve">Date </w:t>
      </w:r>
      <w:proofErr w:type="gramStart"/>
      <w:r w:rsidRPr="005C1E48">
        <w:rPr>
          <w:b w:val="0"/>
          <w:sz w:val="24"/>
          <w:szCs w:val="24"/>
          <w:lang w:val="fr-FR" w:eastAsia="ro-RO"/>
        </w:rPr>
        <w:t>de identificare</w:t>
      </w:r>
      <w:proofErr w:type="gramEnd"/>
      <w:r w:rsidRPr="005C1E48">
        <w:rPr>
          <w:b w:val="0"/>
          <w:sz w:val="24"/>
          <w:szCs w:val="24"/>
          <w:lang w:val="fr-FR" w:eastAsia="ro-RO"/>
        </w:rPr>
        <w:t xml:space="preserve"> ale contestatorului ;</w:t>
      </w:r>
    </w:p>
    <w:p w:rsidR="003C5A9A" w:rsidRPr="005C1E48" w:rsidRDefault="003C5A9A" w:rsidP="003C5A9A">
      <w:pPr>
        <w:pStyle w:val="Bodytext51"/>
        <w:numPr>
          <w:ilvl w:val="0"/>
          <w:numId w:val="41"/>
        </w:numPr>
        <w:shd w:val="clear" w:color="auto" w:fill="auto"/>
        <w:spacing w:before="0" w:after="0" w:line="240" w:lineRule="auto"/>
        <w:rPr>
          <w:b w:val="0"/>
          <w:sz w:val="24"/>
          <w:szCs w:val="24"/>
          <w:lang w:val="fr-FR" w:eastAsia="ro-RO"/>
        </w:rPr>
      </w:pPr>
      <w:r w:rsidRPr="005C1E48">
        <w:rPr>
          <w:b w:val="0"/>
          <w:sz w:val="24"/>
          <w:szCs w:val="24"/>
          <w:lang w:val="fr-FR" w:eastAsia="ro-RO"/>
        </w:rPr>
        <w:t>Numărul de referință al cererii de finanțare și titlul proiectului ;</w:t>
      </w:r>
    </w:p>
    <w:p w:rsidR="003C5A9A" w:rsidRPr="005C1E48" w:rsidRDefault="003C5A9A" w:rsidP="003C5A9A">
      <w:pPr>
        <w:pStyle w:val="Bodytext51"/>
        <w:numPr>
          <w:ilvl w:val="0"/>
          <w:numId w:val="41"/>
        </w:numPr>
        <w:shd w:val="clear" w:color="auto" w:fill="auto"/>
        <w:spacing w:before="0" w:after="0" w:line="240" w:lineRule="auto"/>
        <w:rPr>
          <w:b w:val="0"/>
          <w:sz w:val="24"/>
          <w:szCs w:val="24"/>
          <w:lang w:val="fr-FR" w:eastAsia="ro-RO"/>
        </w:rPr>
      </w:pPr>
      <w:r w:rsidRPr="005C1E48">
        <w:rPr>
          <w:b w:val="0"/>
          <w:sz w:val="24"/>
          <w:szCs w:val="24"/>
          <w:lang w:val="fr-FR" w:eastAsia="ro-RO"/>
        </w:rPr>
        <w:t>Obiectul contestației ;</w:t>
      </w:r>
    </w:p>
    <w:p w:rsidR="003C5A9A" w:rsidRPr="005C1E48" w:rsidRDefault="003C5A9A" w:rsidP="003C5A9A">
      <w:pPr>
        <w:pStyle w:val="Bodytext51"/>
        <w:numPr>
          <w:ilvl w:val="0"/>
          <w:numId w:val="41"/>
        </w:numPr>
        <w:shd w:val="clear" w:color="auto" w:fill="auto"/>
        <w:spacing w:before="0" w:after="0" w:line="240" w:lineRule="auto"/>
        <w:rPr>
          <w:b w:val="0"/>
          <w:sz w:val="24"/>
          <w:szCs w:val="24"/>
          <w:lang w:val="fr-FR" w:eastAsia="ro-RO"/>
        </w:rPr>
      </w:pPr>
      <w:r w:rsidRPr="005C1E48">
        <w:rPr>
          <w:b w:val="0"/>
          <w:sz w:val="24"/>
          <w:szCs w:val="24"/>
          <w:lang w:val="fr-FR" w:eastAsia="ro-RO"/>
        </w:rPr>
        <w:t>Motivele de fapt și de drept ;</w:t>
      </w:r>
    </w:p>
    <w:p w:rsidR="003C5A9A" w:rsidRPr="005C1E48" w:rsidRDefault="003C5A9A" w:rsidP="003C5A9A">
      <w:pPr>
        <w:pStyle w:val="Bodytext51"/>
        <w:numPr>
          <w:ilvl w:val="0"/>
          <w:numId w:val="41"/>
        </w:numPr>
        <w:shd w:val="clear" w:color="auto" w:fill="auto"/>
        <w:spacing w:before="0" w:after="0" w:line="240" w:lineRule="auto"/>
        <w:rPr>
          <w:b w:val="0"/>
          <w:sz w:val="24"/>
          <w:szCs w:val="24"/>
          <w:lang w:val="fr-FR" w:eastAsia="ro-RO"/>
        </w:rPr>
      </w:pPr>
      <w:r w:rsidRPr="005C1E48">
        <w:rPr>
          <w:b w:val="0"/>
          <w:sz w:val="24"/>
          <w:szCs w:val="24"/>
          <w:lang w:val="fr-FR" w:eastAsia="ro-RO"/>
        </w:rPr>
        <w:t>Dovezile pe care se întemeiază ;</w:t>
      </w:r>
    </w:p>
    <w:p w:rsidR="003C5A9A" w:rsidRPr="005C1E48" w:rsidRDefault="003C5A9A" w:rsidP="003C5A9A">
      <w:pPr>
        <w:pStyle w:val="Bodytext51"/>
        <w:numPr>
          <w:ilvl w:val="0"/>
          <w:numId w:val="41"/>
        </w:numPr>
        <w:shd w:val="clear" w:color="auto" w:fill="auto"/>
        <w:spacing w:before="0" w:after="0" w:line="240" w:lineRule="auto"/>
        <w:rPr>
          <w:b w:val="0"/>
          <w:sz w:val="24"/>
          <w:szCs w:val="24"/>
          <w:lang w:val="fr-FR" w:eastAsia="ro-RO"/>
        </w:rPr>
      </w:pPr>
      <w:r w:rsidRPr="005C1E48">
        <w:rPr>
          <w:b w:val="0"/>
          <w:sz w:val="24"/>
          <w:szCs w:val="24"/>
          <w:lang w:val="fr-FR" w:eastAsia="ro-RO"/>
        </w:rPr>
        <w:t>Semnătura contestatorului sau a împuternicitului acestuia, precum și ștampila.</w:t>
      </w:r>
    </w:p>
    <w:p w:rsidR="003C5A9A" w:rsidRPr="00490EE4" w:rsidRDefault="003C5A9A" w:rsidP="003C5A9A">
      <w:pPr>
        <w:pStyle w:val="Bodytext51"/>
        <w:shd w:val="clear" w:color="auto" w:fill="auto"/>
        <w:spacing w:before="337" w:after="0" w:line="240" w:lineRule="auto"/>
        <w:ind w:firstLine="0"/>
        <w:rPr>
          <w:b w:val="0"/>
          <w:sz w:val="24"/>
          <w:szCs w:val="24"/>
          <w:lang w:val="fr-FR" w:eastAsia="ro-RO"/>
        </w:rPr>
      </w:pPr>
      <w:r w:rsidRPr="00490EE4">
        <w:rPr>
          <w:sz w:val="24"/>
          <w:szCs w:val="24"/>
          <w:lang w:val="fr-FR" w:eastAsia="ro-RO"/>
        </w:rPr>
        <w:t>Art. 36.</w:t>
      </w:r>
      <w:r w:rsidRPr="00490EE4">
        <w:rPr>
          <w:b w:val="0"/>
          <w:sz w:val="24"/>
          <w:szCs w:val="24"/>
          <w:lang w:val="fr-FR" w:eastAsia="ro-RO"/>
        </w:rPr>
        <w:t xml:space="preserve"> Comisia de soluționare a contestațiilor are următoarele atribuții:</w:t>
      </w:r>
    </w:p>
    <w:p w:rsidR="003C5A9A" w:rsidRPr="005C1E48" w:rsidRDefault="003C5A9A" w:rsidP="003C5A9A">
      <w:pPr>
        <w:pStyle w:val="Bodytext51"/>
        <w:numPr>
          <w:ilvl w:val="0"/>
          <w:numId w:val="42"/>
        </w:numPr>
        <w:shd w:val="clear" w:color="auto" w:fill="auto"/>
        <w:spacing w:before="0" w:after="0" w:line="240" w:lineRule="auto"/>
        <w:rPr>
          <w:b w:val="0"/>
          <w:sz w:val="24"/>
          <w:szCs w:val="24"/>
          <w:lang w:val="fr-FR" w:eastAsia="ro-RO"/>
        </w:rPr>
      </w:pPr>
      <w:r w:rsidRPr="005C1E48">
        <w:rPr>
          <w:b w:val="0"/>
          <w:sz w:val="24"/>
          <w:szCs w:val="24"/>
          <w:lang w:val="fr-FR" w:eastAsia="ro-RO"/>
        </w:rPr>
        <w:t>Îș</w:t>
      </w:r>
      <w:r w:rsidRPr="005C1E48">
        <w:rPr>
          <w:b w:val="0"/>
          <w:sz w:val="24"/>
          <w:szCs w:val="24"/>
          <w:lang w:eastAsia="ro-RO"/>
        </w:rPr>
        <w:t>i alege dintre membrii săi un președinte;</w:t>
      </w:r>
    </w:p>
    <w:p w:rsidR="003C5A9A" w:rsidRPr="005C1E48" w:rsidRDefault="003C5A9A" w:rsidP="003C5A9A">
      <w:pPr>
        <w:pStyle w:val="Bodytext51"/>
        <w:numPr>
          <w:ilvl w:val="0"/>
          <w:numId w:val="42"/>
        </w:numPr>
        <w:shd w:val="clear" w:color="auto" w:fill="auto"/>
        <w:spacing w:before="0" w:after="0" w:line="240" w:lineRule="auto"/>
        <w:rPr>
          <w:b w:val="0"/>
          <w:sz w:val="24"/>
          <w:szCs w:val="24"/>
          <w:lang w:val="fr-FR" w:eastAsia="ro-RO"/>
        </w:rPr>
      </w:pPr>
      <w:r w:rsidRPr="005C1E48">
        <w:rPr>
          <w:b w:val="0"/>
          <w:sz w:val="24"/>
          <w:szCs w:val="24"/>
          <w:lang w:eastAsia="ro-RO"/>
        </w:rPr>
        <w:t>Verifică respectarea termenului prevăzut pentru depunerea contestației;</w:t>
      </w:r>
    </w:p>
    <w:p w:rsidR="003C5A9A" w:rsidRPr="005C1E48" w:rsidRDefault="003C5A9A" w:rsidP="003C5A9A">
      <w:pPr>
        <w:pStyle w:val="Bodytext51"/>
        <w:numPr>
          <w:ilvl w:val="0"/>
          <w:numId w:val="42"/>
        </w:numPr>
        <w:shd w:val="clear" w:color="auto" w:fill="auto"/>
        <w:spacing w:before="0" w:after="0" w:line="240" w:lineRule="auto"/>
        <w:rPr>
          <w:b w:val="0"/>
          <w:sz w:val="24"/>
          <w:szCs w:val="24"/>
          <w:lang w:val="fr-FR" w:eastAsia="ro-RO"/>
        </w:rPr>
      </w:pPr>
      <w:r w:rsidRPr="005C1E48">
        <w:rPr>
          <w:b w:val="0"/>
          <w:sz w:val="24"/>
          <w:szCs w:val="24"/>
          <w:lang w:val="fr-FR" w:eastAsia="ro-RO"/>
        </w:rPr>
        <w:t xml:space="preserve">Verifică masura în care contestația este formulată cu privire la modul de respectare </w:t>
      </w:r>
      <w:proofErr w:type="gramStart"/>
      <w:r w:rsidRPr="005C1E48">
        <w:rPr>
          <w:b w:val="0"/>
          <w:sz w:val="24"/>
          <w:szCs w:val="24"/>
          <w:lang w:val="fr-FR" w:eastAsia="ro-RO"/>
        </w:rPr>
        <w:t>a</w:t>
      </w:r>
      <w:proofErr w:type="gramEnd"/>
      <w:r w:rsidRPr="005C1E48">
        <w:rPr>
          <w:b w:val="0"/>
          <w:sz w:val="24"/>
          <w:szCs w:val="24"/>
          <w:lang w:val="fr-FR" w:eastAsia="ro-RO"/>
        </w:rPr>
        <w:t xml:space="preserve"> procedurii privind organizarea și desfășurarea selecției de oferte ;</w:t>
      </w:r>
    </w:p>
    <w:p w:rsidR="003C5A9A" w:rsidRPr="005C1E48" w:rsidRDefault="003C5A9A" w:rsidP="003C5A9A">
      <w:pPr>
        <w:pStyle w:val="Bodytext51"/>
        <w:numPr>
          <w:ilvl w:val="0"/>
          <w:numId w:val="42"/>
        </w:numPr>
        <w:shd w:val="clear" w:color="auto" w:fill="auto"/>
        <w:spacing w:before="0" w:after="0" w:line="240" w:lineRule="auto"/>
        <w:rPr>
          <w:b w:val="0"/>
          <w:sz w:val="24"/>
          <w:szCs w:val="24"/>
          <w:lang w:val="fr-FR" w:eastAsia="ro-RO"/>
        </w:rPr>
      </w:pPr>
      <w:r w:rsidRPr="005C1E48">
        <w:rPr>
          <w:b w:val="0"/>
          <w:sz w:val="24"/>
          <w:szCs w:val="24"/>
          <w:lang w:val="fr-FR" w:eastAsia="ro-RO"/>
        </w:rPr>
        <w:t>Analizează contestația depusă ;</w:t>
      </w:r>
    </w:p>
    <w:p w:rsidR="003C5A9A" w:rsidRPr="005C1E48" w:rsidRDefault="003C5A9A" w:rsidP="003C5A9A">
      <w:pPr>
        <w:pStyle w:val="Bodytext51"/>
        <w:numPr>
          <w:ilvl w:val="0"/>
          <w:numId w:val="42"/>
        </w:numPr>
        <w:shd w:val="clear" w:color="auto" w:fill="auto"/>
        <w:spacing w:before="0" w:after="0" w:line="240" w:lineRule="auto"/>
        <w:rPr>
          <w:b w:val="0"/>
          <w:sz w:val="24"/>
          <w:szCs w:val="24"/>
          <w:lang w:val="fr-FR" w:eastAsia="ro-RO"/>
        </w:rPr>
      </w:pPr>
      <w:r w:rsidRPr="005C1E48">
        <w:rPr>
          <w:b w:val="0"/>
          <w:sz w:val="24"/>
          <w:szCs w:val="24"/>
          <w:lang w:val="fr-FR" w:eastAsia="ro-RO"/>
        </w:rPr>
        <w:t xml:space="preserve">Intocmește procesul-verbal al ședinței comisiei de soluționare </w:t>
      </w:r>
      <w:proofErr w:type="gramStart"/>
      <w:r w:rsidRPr="005C1E48">
        <w:rPr>
          <w:b w:val="0"/>
          <w:sz w:val="24"/>
          <w:szCs w:val="24"/>
          <w:lang w:val="fr-FR" w:eastAsia="ro-RO"/>
        </w:rPr>
        <w:t>a</w:t>
      </w:r>
      <w:proofErr w:type="gramEnd"/>
      <w:r w:rsidRPr="005C1E48">
        <w:rPr>
          <w:b w:val="0"/>
          <w:sz w:val="24"/>
          <w:szCs w:val="24"/>
          <w:lang w:val="fr-FR" w:eastAsia="ro-RO"/>
        </w:rPr>
        <w:t xml:space="preserve"> contestațiilor ;</w:t>
      </w:r>
    </w:p>
    <w:p w:rsidR="003C5A9A" w:rsidRPr="005C1E48" w:rsidRDefault="003C5A9A" w:rsidP="003C5A9A">
      <w:pPr>
        <w:pStyle w:val="Bodytext51"/>
        <w:numPr>
          <w:ilvl w:val="0"/>
          <w:numId w:val="42"/>
        </w:numPr>
        <w:shd w:val="clear" w:color="auto" w:fill="auto"/>
        <w:spacing w:before="0" w:after="0" w:line="240" w:lineRule="auto"/>
        <w:rPr>
          <w:b w:val="0"/>
          <w:sz w:val="24"/>
          <w:szCs w:val="24"/>
          <w:lang w:val="fr-FR" w:eastAsia="ro-RO"/>
        </w:rPr>
      </w:pPr>
      <w:r w:rsidRPr="005C1E48">
        <w:rPr>
          <w:b w:val="0"/>
          <w:sz w:val="24"/>
          <w:szCs w:val="24"/>
          <w:lang w:val="fr-FR" w:eastAsia="ro-RO"/>
        </w:rPr>
        <w:t xml:space="preserve">Asigură comunicarea răspunsului la contestație, în termenul legal, contestatorului, prin președintele comisiei de soluționare </w:t>
      </w:r>
      <w:proofErr w:type="gramStart"/>
      <w:r w:rsidRPr="005C1E48">
        <w:rPr>
          <w:b w:val="0"/>
          <w:sz w:val="24"/>
          <w:szCs w:val="24"/>
          <w:lang w:val="fr-FR" w:eastAsia="ro-RO"/>
        </w:rPr>
        <w:t>a</w:t>
      </w:r>
      <w:proofErr w:type="gramEnd"/>
      <w:r w:rsidRPr="005C1E48">
        <w:rPr>
          <w:b w:val="0"/>
          <w:sz w:val="24"/>
          <w:szCs w:val="24"/>
          <w:lang w:val="fr-FR" w:eastAsia="ro-RO"/>
        </w:rPr>
        <w:t xml:space="preserve"> contestațiilor ;</w:t>
      </w:r>
    </w:p>
    <w:p w:rsidR="003C5A9A" w:rsidRPr="005C1E48" w:rsidRDefault="003C5A9A" w:rsidP="003C5A9A">
      <w:pPr>
        <w:pStyle w:val="Bodytext51"/>
        <w:shd w:val="clear" w:color="auto" w:fill="auto"/>
        <w:spacing w:before="0" w:after="0" w:line="240" w:lineRule="auto"/>
        <w:ind w:left="645" w:firstLine="0"/>
        <w:rPr>
          <w:b w:val="0"/>
          <w:sz w:val="24"/>
          <w:szCs w:val="24"/>
          <w:lang w:val="fr-FR" w:eastAsia="ro-RO"/>
        </w:rPr>
      </w:pPr>
    </w:p>
    <w:p w:rsidR="003C5A9A" w:rsidRPr="005C1E48" w:rsidRDefault="003C5A9A" w:rsidP="003C5A9A">
      <w:pPr>
        <w:pStyle w:val="Bodytext51"/>
        <w:shd w:val="clear" w:color="auto" w:fill="auto"/>
        <w:spacing w:before="0" w:after="0" w:line="240" w:lineRule="auto"/>
        <w:ind w:firstLine="0"/>
        <w:rPr>
          <w:b w:val="0"/>
          <w:sz w:val="24"/>
          <w:szCs w:val="24"/>
          <w:lang w:val="fr-FR" w:eastAsia="ro-RO"/>
        </w:rPr>
      </w:pPr>
      <w:r w:rsidRPr="002B740D">
        <w:rPr>
          <w:sz w:val="24"/>
          <w:szCs w:val="24"/>
          <w:lang w:val="fr-FR" w:eastAsia="ro-RO"/>
        </w:rPr>
        <w:t>Art. 37.</w:t>
      </w:r>
      <w:r w:rsidRPr="005C1E48">
        <w:rPr>
          <w:b w:val="0"/>
          <w:sz w:val="24"/>
          <w:szCs w:val="24"/>
          <w:lang w:val="fr-FR" w:eastAsia="ro-RO"/>
        </w:rPr>
        <w:t xml:space="preserve"> Soluția dată de comisia de soluționare a contestațiilor este definitivă.</w:t>
      </w:r>
    </w:p>
    <w:p w:rsidR="003C5A9A" w:rsidRDefault="003C5A9A" w:rsidP="003C5A9A">
      <w:pPr>
        <w:pStyle w:val="Bodytext51"/>
        <w:shd w:val="clear" w:color="auto" w:fill="auto"/>
        <w:spacing w:before="337" w:after="0" w:line="240" w:lineRule="auto"/>
        <w:ind w:firstLine="0"/>
        <w:rPr>
          <w:sz w:val="24"/>
          <w:szCs w:val="24"/>
          <w:lang w:eastAsia="ro-RO"/>
        </w:rPr>
      </w:pPr>
      <w:r w:rsidRPr="005C1E48">
        <w:rPr>
          <w:sz w:val="24"/>
          <w:szCs w:val="24"/>
          <w:lang w:eastAsia="ro-RO"/>
        </w:rPr>
        <w:t>Capitolul VII - Încheierea contractului de finanţare</w:t>
      </w:r>
    </w:p>
    <w:p w:rsidR="003C5A9A" w:rsidRPr="00490EE4" w:rsidRDefault="003C5A9A" w:rsidP="003C5A9A">
      <w:pPr>
        <w:pStyle w:val="Bodytext51"/>
        <w:shd w:val="clear" w:color="auto" w:fill="auto"/>
        <w:spacing w:before="337" w:after="0" w:line="240" w:lineRule="auto"/>
        <w:ind w:firstLine="0"/>
        <w:rPr>
          <w:sz w:val="24"/>
          <w:szCs w:val="24"/>
          <w:lang w:eastAsia="ro-RO"/>
        </w:rPr>
      </w:pPr>
    </w:p>
    <w:p w:rsidR="003C5A9A" w:rsidRPr="005C1E48" w:rsidRDefault="003C5A9A" w:rsidP="003C5A9A">
      <w:pPr>
        <w:pStyle w:val="BodyText"/>
        <w:shd w:val="clear" w:color="auto" w:fill="auto"/>
        <w:spacing w:after="0" w:line="240" w:lineRule="auto"/>
        <w:ind w:left="20" w:firstLine="0"/>
        <w:rPr>
          <w:sz w:val="24"/>
          <w:szCs w:val="24"/>
          <w:lang w:eastAsia="ro-RO"/>
        </w:rPr>
      </w:pPr>
      <w:r w:rsidRPr="005C1E48">
        <w:rPr>
          <w:rStyle w:val="BodytextBold17"/>
          <w:sz w:val="24"/>
          <w:szCs w:val="24"/>
          <w:lang w:eastAsia="ro-RO"/>
        </w:rPr>
        <w:t>Art. 3</w:t>
      </w:r>
      <w:r>
        <w:rPr>
          <w:rStyle w:val="BodytextBold17"/>
          <w:sz w:val="24"/>
          <w:szCs w:val="24"/>
          <w:lang w:val="fr-FR" w:eastAsia="ro-RO"/>
        </w:rPr>
        <w:t>8</w:t>
      </w:r>
      <w:r w:rsidRPr="005C1E48">
        <w:rPr>
          <w:rStyle w:val="BodytextBold17"/>
          <w:sz w:val="24"/>
          <w:szCs w:val="24"/>
          <w:lang w:eastAsia="ro-RO"/>
        </w:rPr>
        <w:t>.</w:t>
      </w:r>
      <w:r w:rsidRPr="005C1E48">
        <w:rPr>
          <w:sz w:val="24"/>
          <w:szCs w:val="24"/>
          <w:lang w:eastAsia="ro-RO"/>
        </w:rPr>
        <w:t xml:space="preserve"> Contractul se încheie între Judeţul Argeş şi solicitantul selecţionat, în termen de maxim 30 de zile de la data aprobării prin hotărâre de consiliu județean a proiectelor care beneficiază de finanțare nerambursabilă. D</w:t>
      </w:r>
      <w:r w:rsidRPr="005C1E48">
        <w:t xml:space="preserve">ata de începere a proiectului trebuie să fie ulterioară semnării contractului, în mod excepțional proiectul poate fi început cu fonduri proprii.  </w:t>
      </w:r>
    </w:p>
    <w:p w:rsidR="003C5A9A" w:rsidRPr="005C1E48" w:rsidRDefault="003C5A9A" w:rsidP="003C5A9A">
      <w:pPr>
        <w:pStyle w:val="BodyText"/>
        <w:shd w:val="clear" w:color="auto" w:fill="auto"/>
        <w:spacing w:after="0" w:line="240" w:lineRule="auto"/>
        <w:ind w:left="20" w:firstLine="0"/>
        <w:rPr>
          <w:sz w:val="24"/>
          <w:szCs w:val="24"/>
          <w:lang w:val="it-IT" w:eastAsia="ro-RO"/>
        </w:rPr>
      </w:pPr>
    </w:p>
    <w:p w:rsidR="003C5A9A" w:rsidRPr="005C1E48" w:rsidRDefault="003C5A9A" w:rsidP="003C5A9A">
      <w:pPr>
        <w:pStyle w:val="Bodytext1"/>
        <w:shd w:val="clear" w:color="auto" w:fill="auto"/>
        <w:tabs>
          <w:tab w:val="left" w:pos="356"/>
          <w:tab w:val="left" w:pos="993"/>
        </w:tabs>
        <w:spacing w:after="0" w:line="240" w:lineRule="auto"/>
        <w:ind w:right="20" w:firstLine="0"/>
        <w:jc w:val="both"/>
        <w:rPr>
          <w:sz w:val="24"/>
          <w:szCs w:val="24"/>
        </w:rPr>
      </w:pPr>
      <w:r w:rsidRPr="005C1E48">
        <w:rPr>
          <w:rStyle w:val="BodytextBold16"/>
          <w:sz w:val="24"/>
          <w:szCs w:val="24"/>
          <w:lang w:eastAsia="ro-RO"/>
        </w:rPr>
        <w:t>Art. 3</w:t>
      </w:r>
      <w:r>
        <w:rPr>
          <w:rStyle w:val="BodytextBold16"/>
          <w:sz w:val="24"/>
          <w:szCs w:val="24"/>
          <w:lang w:eastAsia="ro-RO"/>
        </w:rPr>
        <w:t>9</w:t>
      </w:r>
      <w:r w:rsidRPr="005C1E48">
        <w:rPr>
          <w:rStyle w:val="BodytextBold16"/>
          <w:sz w:val="24"/>
          <w:szCs w:val="24"/>
          <w:lang w:eastAsia="ro-RO"/>
        </w:rPr>
        <w:t>.</w:t>
      </w:r>
      <w:r w:rsidRPr="005C1E48">
        <w:rPr>
          <w:sz w:val="24"/>
          <w:szCs w:val="24"/>
          <w:lang w:eastAsia="ro-RO"/>
        </w:rPr>
        <w:t xml:space="preserve"> La contract, se vor anexa bugetul de venituri şi cheltuieli al programului/proiectului şi bugetul narativ. </w:t>
      </w:r>
    </w:p>
    <w:p w:rsidR="003C5A9A" w:rsidRPr="005C1E48" w:rsidRDefault="003C5A9A" w:rsidP="003C5A9A">
      <w:pPr>
        <w:pStyle w:val="Heading61"/>
        <w:keepNext/>
        <w:keepLines/>
        <w:shd w:val="clear" w:color="auto" w:fill="auto"/>
        <w:spacing w:line="240" w:lineRule="auto"/>
        <w:ind w:firstLine="0"/>
        <w:jc w:val="both"/>
        <w:rPr>
          <w:sz w:val="24"/>
          <w:szCs w:val="24"/>
          <w:lang w:eastAsia="ro-RO"/>
        </w:rPr>
      </w:pPr>
      <w:bookmarkStart w:id="12" w:name="bookmark15"/>
    </w:p>
    <w:p w:rsidR="003C5A9A" w:rsidRDefault="003C5A9A" w:rsidP="003C5A9A">
      <w:pPr>
        <w:pStyle w:val="Heading61"/>
        <w:keepNext/>
        <w:keepLines/>
        <w:shd w:val="clear" w:color="auto" w:fill="auto"/>
        <w:spacing w:line="240" w:lineRule="auto"/>
        <w:ind w:left="40" w:firstLine="0"/>
        <w:jc w:val="both"/>
        <w:rPr>
          <w:sz w:val="24"/>
          <w:szCs w:val="24"/>
          <w:lang w:eastAsia="ro-RO"/>
        </w:rPr>
      </w:pPr>
      <w:r w:rsidRPr="005C1E48">
        <w:rPr>
          <w:sz w:val="24"/>
          <w:szCs w:val="24"/>
          <w:lang w:eastAsia="ro-RO"/>
        </w:rPr>
        <w:t>Capitolul VIII - Procedura privind derularea contractului de finanţare</w:t>
      </w:r>
      <w:bookmarkEnd w:id="12"/>
    </w:p>
    <w:p w:rsidR="003C5A9A" w:rsidRPr="00490EE4" w:rsidRDefault="003C5A9A" w:rsidP="003C5A9A">
      <w:pPr>
        <w:pStyle w:val="Heading61"/>
        <w:keepNext/>
        <w:keepLines/>
        <w:shd w:val="clear" w:color="auto" w:fill="auto"/>
        <w:spacing w:line="240" w:lineRule="auto"/>
        <w:ind w:left="40" w:firstLine="0"/>
        <w:jc w:val="both"/>
        <w:rPr>
          <w:sz w:val="24"/>
          <w:szCs w:val="24"/>
        </w:rPr>
      </w:pPr>
    </w:p>
    <w:p w:rsidR="003C5A9A" w:rsidRPr="005C1E48" w:rsidRDefault="003C5A9A" w:rsidP="003C5A9A">
      <w:pPr>
        <w:pStyle w:val="BodyText"/>
        <w:shd w:val="clear" w:color="auto" w:fill="auto"/>
        <w:spacing w:after="0" w:line="240" w:lineRule="auto"/>
        <w:ind w:left="40" w:right="20" w:firstLine="0"/>
        <w:rPr>
          <w:sz w:val="24"/>
          <w:szCs w:val="24"/>
          <w:lang w:val="en-US" w:eastAsia="ro-RO"/>
        </w:rPr>
      </w:pPr>
      <w:r>
        <w:rPr>
          <w:rStyle w:val="BodytextBold16"/>
          <w:sz w:val="24"/>
          <w:szCs w:val="24"/>
          <w:lang w:eastAsia="ro-RO"/>
        </w:rPr>
        <w:t>Art.</w:t>
      </w:r>
      <w:r>
        <w:rPr>
          <w:rStyle w:val="BodytextBold16"/>
          <w:sz w:val="24"/>
          <w:szCs w:val="24"/>
          <w:lang w:val="en-US" w:eastAsia="ro-RO"/>
        </w:rPr>
        <w:t xml:space="preserve"> </w:t>
      </w:r>
      <w:r>
        <w:rPr>
          <w:rStyle w:val="BodytextBold16"/>
          <w:sz w:val="24"/>
          <w:szCs w:val="24"/>
          <w:lang w:eastAsia="ro-RO"/>
        </w:rPr>
        <w:t>40</w:t>
      </w:r>
      <w:r w:rsidRPr="005C1E48">
        <w:rPr>
          <w:rStyle w:val="BodytextBold16"/>
          <w:sz w:val="24"/>
          <w:szCs w:val="24"/>
          <w:lang w:eastAsia="ro-RO"/>
        </w:rPr>
        <w:t>.</w:t>
      </w:r>
      <w:r w:rsidRPr="005C1E48">
        <w:rPr>
          <w:sz w:val="24"/>
          <w:szCs w:val="24"/>
          <w:lang w:eastAsia="ro-RO"/>
        </w:rPr>
        <w:t xml:space="preserve"> Cheltuielile eligibile vor putea fi finanţate în baza unui contract de finanţare nerambursabilă numai în masura în care sunt justificate şi oportune şi au fost contractate în perioada executării contractului.</w:t>
      </w:r>
    </w:p>
    <w:p w:rsidR="003C5A9A" w:rsidRPr="005C1E48" w:rsidRDefault="003C5A9A" w:rsidP="003C5A9A">
      <w:pPr>
        <w:pStyle w:val="BodyText"/>
        <w:shd w:val="clear" w:color="auto" w:fill="auto"/>
        <w:spacing w:after="0" w:line="240" w:lineRule="auto"/>
        <w:ind w:left="40" w:right="20" w:firstLine="0"/>
        <w:rPr>
          <w:sz w:val="24"/>
          <w:szCs w:val="24"/>
        </w:rPr>
      </w:pPr>
      <w:r w:rsidRPr="005C1E48">
        <w:rPr>
          <w:rStyle w:val="BodytextBold16"/>
          <w:sz w:val="24"/>
          <w:szCs w:val="24"/>
          <w:lang w:eastAsia="ro-RO"/>
        </w:rPr>
        <w:t xml:space="preserve">Art. </w:t>
      </w:r>
      <w:r>
        <w:rPr>
          <w:rStyle w:val="BodytextBold16"/>
          <w:sz w:val="24"/>
          <w:szCs w:val="24"/>
          <w:lang w:eastAsia="ro-RO"/>
        </w:rPr>
        <w:t>41</w:t>
      </w:r>
      <w:r w:rsidRPr="005C1E48">
        <w:rPr>
          <w:rStyle w:val="BodytextBold16"/>
          <w:sz w:val="24"/>
          <w:szCs w:val="24"/>
          <w:lang w:eastAsia="ro-RO"/>
        </w:rPr>
        <w:t>.</w:t>
      </w:r>
      <w:r w:rsidRPr="005C1E48">
        <w:rPr>
          <w:sz w:val="24"/>
          <w:szCs w:val="24"/>
          <w:lang w:eastAsia="ro-RO"/>
        </w:rPr>
        <w:t xml:space="preserve"> Categoriile de cheltuieli eligibile şi neeligibile sunt cuprinse în </w:t>
      </w:r>
      <w:r w:rsidRPr="005C1E48">
        <w:rPr>
          <w:sz w:val="24"/>
          <w:szCs w:val="24"/>
          <w:lang w:val="fr-FR" w:eastAsia="ro-RO"/>
        </w:rPr>
        <w:t>A</w:t>
      </w:r>
      <w:r w:rsidRPr="005C1E48">
        <w:rPr>
          <w:sz w:val="24"/>
          <w:szCs w:val="24"/>
          <w:lang w:eastAsia="ro-RO"/>
        </w:rPr>
        <w:t>nexa nr. 7 la prezentul ghid.</w:t>
      </w:r>
    </w:p>
    <w:p w:rsidR="003C5A9A" w:rsidRPr="005C1E48" w:rsidRDefault="003C5A9A" w:rsidP="003C5A9A">
      <w:pPr>
        <w:pStyle w:val="BodyText"/>
        <w:shd w:val="clear" w:color="auto" w:fill="auto"/>
        <w:spacing w:after="0" w:line="240" w:lineRule="auto"/>
        <w:ind w:left="40" w:right="20" w:firstLine="0"/>
        <w:rPr>
          <w:sz w:val="24"/>
          <w:szCs w:val="24"/>
        </w:rPr>
      </w:pPr>
      <w:r>
        <w:rPr>
          <w:rStyle w:val="BodytextBold16"/>
          <w:sz w:val="24"/>
          <w:szCs w:val="24"/>
          <w:lang w:eastAsia="ro-RO"/>
        </w:rPr>
        <w:t>Art. 42</w:t>
      </w:r>
      <w:r w:rsidRPr="005C1E48">
        <w:rPr>
          <w:rStyle w:val="BodytextBold16"/>
          <w:sz w:val="24"/>
          <w:szCs w:val="24"/>
          <w:lang w:eastAsia="ro-RO"/>
        </w:rPr>
        <w:t>.</w:t>
      </w:r>
      <w:r w:rsidRPr="005C1E48">
        <w:rPr>
          <w:sz w:val="24"/>
          <w:szCs w:val="24"/>
          <w:lang w:eastAsia="ro-RO"/>
        </w:rPr>
        <w:t xml:space="preserve"> Autoritatea finanţatoare şi beneficiarul pot stabili în contractul de finanţare nerambursabilă ca plăţile către beneficiar să se facă două tranşe, în raport cu faza proiectului şi cheltuielile aferente.</w:t>
      </w:r>
      <w:r w:rsidRPr="005C1E48">
        <w:rPr>
          <w:sz w:val="24"/>
          <w:szCs w:val="24"/>
        </w:rPr>
        <w:t xml:space="preserve"> </w:t>
      </w:r>
      <w:r w:rsidRPr="005C1E48">
        <w:rPr>
          <w:sz w:val="24"/>
          <w:szCs w:val="24"/>
          <w:lang w:eastAsia="ro-RO"/>
        </w:rPr>
        <w:t>Prima tranşă nu poate depăşi 30% din finanţarea acordată, diferenţa fiind plătită la încheierea proiectului.</w:t>
      </w:r>
    </w:p>
    <w:p w:rsidR="003C5A9A" w:rsidRPr="005C1E48" w:rsidRDefault="003C5A9A" w:rsidP="003C5A9A">
      <w:pPr>
        <w:pStyle w:val="BodyText"/>
        <w:shd w:val="clear" w:color="auto" w:fill="auto"/>
        <w:spacing w:after="290" w:line="240" w:lineRule="auto"/>
        <w:ind w:left="40" w:right="20" w:firstLine="0"/>
        <w:rPr>
          <w:sz w:val="24"/>
          <w:szCs w:val="24"/>
          <w:lang w:eastAsia="ro-RO"/>
        </w:rPr>
      </w:pPr>
      <w:r w:rsidRPr="005C1E48">
        <w:rPr>
          <w:rStyle w:val="BodytextBold16"/>
          <w:sz w:val="24"/>
          <w:szCs w:val="24"/>
          <w:lang w:eastAsia="ro-RO"/>
        </w:rPr>
        <w:t xml:space="preserve">Art. </w:t>
      </w:r>
      <w:r>
        <w:rPr>
          <w:rStyle w:val="BodytextBold16"/>
          <w:sz w:val="24"/>
          <w:szCs w:val="24"/>
          <w:lang w:eastAsia="ro-RO"/>
        </w:rPr>
        <w:t>43</w:t>
      </w:r>
      <w:r w:rsidRPr="005C1E48">
        <w:rPr>
          <w:rStyle w:val="BodytextBold16"/>
          <w:sz w:val="24"/>
          <w:szCs w:val="24"/>
          <w:lang w:eastAsia="ro-RO"/>
        </w:rPr>
        <w:t>.</w:t>
      </w:r>
      <w:r w:rsidRPr="005C1E48">
        <w:rPr>
          <w:sz w:val="24"/>
          <w:szCs w:val="24"/>
          <w:lang w:eastAsia="ro-RO"/>
        </w:rPr>
        <w:t xml:space="preserve"> Suma avansată şi nejustificată prin raportare intermediară nu poate depăşi în niciun moment al derulării contractului 30% din valoarea finanţării.</w:t>
      </w:r>
    </w:p>
    <w:p w:rsidR="003C5A9A" w:rsidRPr="005C1E48" w:rsidRDefault="003C5A9A" w:rsidP="003C5A9A">
      <w:pPr>
        <w:pStyle w:val="Heading61"/>
        <w:keepNext/>
        <w:keepLines/>
        <w:shd w:val="clear" w:color="auto" w:fill="auto"/>
        <w:spacing w:after="210" w:line="240" w:lineRule="auto"/>
        <w:ind w:left="40" w:firstLine="0"/>
        <w:jc w:val="both"/>
        <w:rPr>
          <w:sz w:val="24"/>
          <w:szCs w:val="24"/>
        </w:rPr>
      </w:pPr>
      <w:bookmarkStart w:id="13" w:name="bookmark16"/>
      <w:r w:rsidRPr="005C1E48">
        <w:rPr>
          <w:sz w:val="24"/>
          <w:szCs w:val="24"/>
          <w:lang w:eastAsia="ro-RO"/>
        </w:rPr>
        <w:t>Capitolul IX - Procedura de raportare şi control</w:t>
      </w:r>
      <w:bookmarkEnd w:id="13"/>
    </w:p>
    <w:p w:rsidR="003C5A9A" w:rsidRPr="005C1E48" w:rsidRDefault="003C5A9A" w:rsidP="003C5A9A">
      <w:pPr>
        <w:pStyle w:val="BodyText"/>
        <w:shd w:val="clear" w:color="auto" w:fill="auto"/>
        <w:spacing w:after="0" w:line="240" w:lineRule="auto"/>
        <w:ind w:left="40" w:right="20" w:firstLine="0"/>
        <w:rPr>
          <w:sz w:val="24"/>
          <w:szCs w:val="24"/>
        </w:rPr>
      </w:pPr>
      <w:r>
        <w:rPr>
          <w:rStyle w:val="BodytextBold16"/>
          <w:sz w:val="24"/>
          <w:szCs w:val="24"/>
          <w:lang w:eastAsia="ro-RO"/>
        </w:rPr>
        <w:t>Art. 44</w:t>
      </w:r>
      <w:r w:rsidRPr="005C1E48">
        <w:rPr>
          <w:rStyle w:val="BodytextBold16"/>
          <w:sz w:val="24"/>
          <w:szCs w:val="24"/>
          <w:lang w:eastAsia="ro-RO"/>
        </w:rPr>
        <w:t>.</w:t>
      </w:r>
      <w:r w:rsidRPr="005C1E48">
        <w:rPr>
          <w:sz w:val="24"/>
          <w:szCs w:val="24"/>
          <w:lang w:eastAsia="ro-RO"/>
        </w:rPr>
        <w:t xml:space="preserve"> Pe parcursul derulării contractului, solicitanţii care au primit finanţare au obligaţia să prezinte autorității finanțatoare  următoarele raportări:</w:t>
      </w:r>
    </w:p>
    <w:p w:rsidR="003C5A9A" w:rsidRPr="005C1E48" w:rsidRDefault="003C5A9A" w:rsidP="003C5A9A">
      <w:pPr>
        <w:pStyle w:val="BodyText"/>
        <w:shd w:val="clear" w:color="auto" w:fill="auto"/>
        <w:spacing w:after="0" w:line="240" w:lineRule="auto"/>
        <w:ind w:left="40" w:right="20" w:firstLine="360"/>
        <w:rPr>
          <w:sz w:val="24"/>
          <w:szCs w:val="24"/>
        </w:rPr>
      </w:pPr>
      <w:r w:rsidRPr="005C1E48">
        <w:rPr>
          <w:rStyle w:val="BodytextItalic14"/>
          <w:sz w:val="24"/>
          <w:szCs w:val="24"/>
          <w:lang w:eastAsia="ro-RO"/>
        </w:rPr>
        <w:t>-raportare intermediară</w:t>
      </w:r>
      <w:r w:rsidRPr="005C1E48">
        <w:rPr>
          <w:sz w:val="24"/>
          <w:szCs w:val="24"/>
          <w:lang w:eastAsia="ro-RO"/>
        </w:rPr>
        <w:t>: va fi depusă înainte de solicitarea tranşei finale, în vederea justificării tranşei anterioare;</w:t>
      </w:r>
    </w:p>
    <w:p w:rsidR="003C5A9A" w:rsidRPr="005C1E48" w:rsidRDefault="003C5A9A" w:rsidP="003C5A9A">
      <w:pPr>
        <w:pStyle w:val="BodyText"/>
        <w:shd w:val="clear" w:color="auto" w:fill="auto"/>
        <w:spacing w:after="0" w:line="240" w:lineRule="auto"/>
        <w:ind w:left="40" w:right="20" w:firstLine="360"/>
        <w:rPr>
          <w:sz w:val="24"/>
          <w:szCs w:val="24"/>
          <w:lang w:eastAsia="ro-RO"/>
        </w:rPr>
      </w:pPr>
      <w:r w:rsidRPr="005C1E48">
        <w:rPr>
          <w:rStyle w:val="BodytextItalic14"/>
          <w:sz w:val="24"/>
          <w:szCs w:val="24"/>
          <w:lang w:eastAsia="ro-RO"/>
        </w:rPr>
        <w:t>-raportare finală</w:t>
      </w:r>
      <w:r w:rsidRPr="005C1E48">
        <w:rPr>
          <w:sz w:val="24"/>
          <w:szCs w:val="24"/>
          <w:lang w:eastAsia="ro-RO"/>
        </w:rPr>
        <w:t>: depusă în termen de</w:t>
      </w:r>
      <w:r w:rsidRPr="005C1E48">
        <w:rPr>
          <w:rStyle w:val="BodytextItalic14"/>
          <w:sz w:val="24"/>
          <w:szCs w:val="24"/>
          <w:lang w:eastAsia="ro-RO"/>
        </w:rPr>
        <w:t xml:space="preserve"> </w:t>
      </w:r>
      <w:r w:rsidRPr="00AB22EF">
        <w:rPr>
          <w:rStyle w:val="BodytextItalic14"/>
          <w:b/>
          <w:sz w:val="24"/>
          <w:szCs w:val="24"/>
          <w:lang w:eastAsia="ro-RO"/>
        </w:rPr>
        <w:t>30</w:t>
      </w:r>
      <w:r w:rsidRPr="005C1E48">
        <w:rPr>
          <w:rStyle w:val="BodytextBold16"/>
          <w:sz w:val="24"/>
          <w:szCs w:val="24"/>
          <w:lang w:eastAsia="ro-RO"/>
        </w:rPr>
        <w:t xml:space="preserve"> zile</w:t>
      </w:r>
      <w:r w:rsidRPr="005C1E48">
        <w:rPr>
          <w:sz w:val="24"/>
          <w:szCs w:val="24"/>
          <w:lang w:eastAsia="ro-RO"/>
        </w:rPr>
        <w:t xml:space="preserve"> de la încheierea activităţii şi va cuprinde obligatoriu justificarea cheltuielilor la nivelul întregului proiect cuprizând atât finanţarea proprie cât şi contribuţia Consiliului judeţean. Raportările vor fi întocmite în conformitate cu ghid</w:t>
      </w:r>
      <w:r w:rsidRPr="005C1E48">
        <w:rPr>
          <w:sz w:val="24"/>
          <w:szCs w:val="24"/>
          <w:lang w:val="fr-FR" w:eastAsia="ro-RO"/>
        </w:rPr>
        <w:t>ul</w:t>
      </w:r>
      <w:r w:rsidRPr="005C1E48">
        <w:rPr>
          <w:sz w:val="24"/>
          <w:szCs w:val="24"/>
          <w:lang w:eastAsia="ro-RO"/>
        </w:rPr>
        <w:t xml:space="preserve"> şi vor fi depuse atât pe suport de hârtie, într-un singur exemplar, fiind însoţite de documentele justificative pentru cheltuielile efectuate. Acestea vor fi depuse la Registratura Consiliului Judeţean Argeş, Piaţa Vasile Milea, nr. 1</w:t>
      </w:r>
      <w:r w:rsidRPr="005C1E48">
        <w:rPr>
          <w:sz w:val="24"/>
          <w:szCs w:val="24"/>
          <w:lang w:val="fr-FR" w:eastAsia="ro-RO"/>
        </w:rPr>
        <w:t>, 110053</w:t>
      </w:r>
      <w:r w:rsidRPr="005C1E48">
        <w:rPr>
          <w:sz w:val="24"/>
          <w:szCs w:val="24"/>
          <w:lang w:eastAsia="ro-RO"/>
        </w:rPr>
        <w:t xml:space="preserve">. </w:t>
      </w:r>
    </w:p>
    <w:p w:rsidR="003C5A9A" w:rsidRPr="005C1E48" w:rsidRDefault="003C5A9A" w:rsidP="003C5A9A">
      <w:pPr>
        <w:pStyle w:val="BodyText"/>
        <w:shd w:val="clear" w:color="auto" w:fill="auto"/>
        <w:spacing w:after="0" w:line="240" w:lineRule="auto"/>
        <w:ind w:left="40" w:right="20" w:firstLine="0"/>
        <w:rPr>
          <w:sz w:val="24"/>
          <w:szCs w:val="24"/>
          <w:lang w:eastAsia="ro-RO"/>
        </w:rPr>
      </w:pPr>
      <w:r w:rsidRPr="005C1E48">
        <w:rPr>
          <w:rStyle w:val="BodytextBold16"/>
          <w:sz w:val="24"/>
          <w:szCs w:val="24"/>
          <w:lang w:eastAsia="ro-RO"/>
        </w:rPr>
        <w:t>Art.</w:t>
      </w:r>
      <w:r>
        <w:rPr>
          <w:rStyle w:val="BodytextBold16"/>
          <w:sz w:val="24"/>
          <w:szCs w:val="24"/>
          <w:lang w:eastAsia="ro-RO"/>
        </w:rPr>
        <w:t xml:space="preserve"> 45</w:t>
      </w:r>
      <w:r w:rsidRPr="005C1E48">
        <w:rPr>
          <w:rStyle w:val="BodytextBold16"/>
          <w:sz w:val="24"/>
          <w:szCs w:val="24"/>
          <w:lang w:eastAsia="ro-RO"/>
        </w:rPr>
        <w:t>.</w:t>
      </w:r>
      <w:r w:rsidRPr="005C1E48">
        <w:rPr>
          <w:sz w:val="24"/>
          <w:szCs w:val="24"/>
          <w:lang w:eastAsia="ro-RO"/>
        </w:rPr>
        <w:t xml:space="preserve"> Proiectele/programele pentru care nu s-au depus rapoartele finale în termenul stabilit prin contract nu vor obţine decontarea tranşei finale şi vor urma procedurile specifice. </w:t>
      </w:r>
    </w:p>
    <w:p w:rsidR="003C5A9A" w:rsidRPr="005C1E48" w:rsidRDefault="003C5A9A" w:rsidP="003C5A9A">
      <w:pPr>
        <w:pStyle w:val="BodyText"/>
        <w:shd w:val="clear" w:color="auto" w:fill="auto"/>
        <w:spacing w:after="0" w:line="240" w:lineRule="auto"/>
        <w:ind w:left="40" w:right="20" w:firstLine="0"/>
        <w:rPr>
          <w:sz w:val="24"/>
          <w:szCs w:val="24"/>
          <w:lang w:eastAsia="ro-RO"/>
        </w:rPr>
      </w:pPr>
      <w:r w:rsidRPr="005C1E48">
        <w:rPr>
          <w:rStyle w:val="BodytextBold16"/>
          <w:sz w:val="24"/>
          <w:szCs w:val="24"/>
          <w:lang w:eastAsia="ro-RO"/>
        </w:rPr>
        <w:t xml:space="preserve">Art. </w:t>
      </w:r>
      <w:r>
        <w:rPr>
          <w:rStyle w:val="BodytextBold16"/>
          <w:sz w:val="24"/>
          <w:szCs w:val="24"/>
          <w:lang w:val="fr-FR" w:eastAsia="ro-RO"/>
        </w:rPr>
        <w:t>46</w:t>
      </w:r>
      <w:r w:rsidRPr="005C1E48">
        <w:rPr>
          <w:rStyle w:val="BodytextBold16"/>
          <w:sz w:val="24"/>
          <w:szCs w:val="24"/>
          <w:lang w:eastAsia="ro-RO"/>
        </w:rPr>
        <w:t>.</w:t>
      </w:r>
      <w:r w:rsidRPr="005C1E48">
        <w:rPr>
          <w:sz w:val="24"/>
          <w:szCs w:val="24"/>
          <w:lang w:eastAsia="ro-RO"/>
        </w:rPr>
        <w:t xml:space="preserve"> Comisia de evaluare va stabili duratele contractelor de finanţare astfel încât să asigure derularea procesului de finanţare a contractului şi de decontare a ultimei tranşe în anul calendaristic în care s-a acordat finanţarea, dar nu mai târziu de </w:t>
      </w:r>
      <w:r>
        <w:rPr>
          <w:sz w:val="24"/>
          <w:szCs w:val="24"/>
          <w:lang w:eastAsia="ro-RO"/>
        </w:rPr>
        <w:t>a doua săptămână a lunii decembrie. Î</w:t>
      </w:r>
      <w:r w:rsidRPr="005C1E48">
        <w:rPr>
          <w:sz w:val="24"/>
          <w:szCs w:val="24"/>
          <w:lang w:eastAsia="ro-RO"/>
        </w:rPr>
        <w:t xml:space="preserve">n cazul în care proiectul se desfăşoară </w:t>
      </w:r>
      <w:r w:rsidRPr="005C1E48">
        <w:t xml:space="preserve">până </w:t>
      </w:r>
      <w:r>
        <w:t>la mijlocul lunii decembrie</w:t>
      </w:r>
      <w:r w:rsidRPr="005C1E48">
        <w:rPr>
          <w:sz w:val="24"/>
          <w:szCs w:val="24"/>
          <w:lang w:eastAsia="ro-RO"/>
        </w:rPr>
        <w:t>, decontarea se va face până la sfârşitul anului.</w:t>
      </w:r>
    </w:p>
    <w:p w:rsidR="003C5A9A" w:rsidRPr="005C1E48" w:rsidRDefault="003C5A9A" w:rsidP="003C5A9A">
      <w:pPr>
        <w:pStyle w:val="BodyText"/>
        <w:shd w:val="clear" w:color="auto" w:fill="auto"/>
        <w:spacing w:after="0" w:line="240" w:lineRule="auto"/>
        <w:ind w:left="40" w:right="20" w:firstLine="0"/>
        <w:rPr>
          <w:sz w:val="24"/>
          <w:szCs w:val="24"/>
        </w:rPr>
      </w:pPr>
      <w:r w:rsidRPr="005C1E48">
        <w:rPr>
          <w:rStyle w:val="BodytextBold16"/>
          <w:sz w:val="24"/>
          <w:szCs w:val="24"/>
          <w:lang w:eastAsia="ro-RO"/>
        </w:rPr>
        <w:t>Art. 4</w:t>
      </w:r>
      <w:r>
        <w:rPr>
          <w:rStyle w:val="BodytextBold16"/>
          <w:sz w:val="24"/>
          <w:szCs w:val="24"/>
          <w:lang w:eastAsia="ro-RO"/>
        </w:rPr>
        <w:t>7</w:t>
      </w:r>
      <w:r w:rsidRPr="005C1E48">
        <w:rPr>
          <w:rStyle w:val="BodytextBold16"/>
          <w:sz w:val="24"/>
          <w:szCs w:val="24"/>
          <w:lang w:eastAsia="ro-RO"/>
        </w:rPr>
        <w:t>.</w:t>
      </w:r>
      <w:r w:rsidRPr="005C1E48">
        <w:rPr>
          <w:sz w:val="24"/>
          <w:szCs w:val="24"/>
          <w:lang w:eastAsia="ro-RO"/>
        </w:rPr>
        <w:t xml:space="preserve"> Pentru justificarea cheltuielilor efectuate, se vor prezenta până la data de stabilită în contract documentele prevăzute în Anexa 7.</w:t>
      </w:r>
      <w:r w:rsidRPr="005C1E48">
        <w:rPr>
          <w:sz w:val="24"/>
          <w:szCs w:val="24"/>
        </w:rPr>
        <w:t xml:space="preserve"> D</w:t>
      </w:r>
      <w:r w:rsidRPr="005C1E48">
        <w:rPr>
          <w:sz w:val="24"/>
          <w:szCs w:val="24"/>
          <w:lang w:eastAsia="ro-RO"/>
        </w:rPr>
        <w:t>ocumentele prezentate în copie vor purta menţiunea "în conformitate cu originalul", alături de ştampila şi semnătura preşedintelui asociaţiei.</w:t>
      </w:r>
      <w:bookmarkStart w:id="14" w:name="bookmark17"/>
      <w:r w:rsidRPr="005C1E48">
        <w:rPr>
          <w:sz w:val="24"/>
          <w:szCs w:val="24"/>
          <w:lang w:eastAsia="ro-RO"/>
        </w:rPr>
        <w:t xml:space="preserve"> Data documentelor justificative trebuie să fie în concordanţă cu perioada desfăşurării acţiunii</w:t>
      </w:r>
      <w:bookmarkEnd w:id="14"/>
      <w:r w:rsidRPr="005C1E48">
        <w:rPr>
          <w:sz w:val="24"/>
          <w:szCs w:val="24"/>
          <w:lang w:eastAsia="ro-RO"/>
        </w:rPr>
        <w:t xml:space="preserve"> proiectului.</w:t>
      </w:r>
    </w:p>
    <w:p w:rsidR="003C5A9A" w:rsidRPr="005C1E48" w:rsidRDefault="003C5A9A" w:rsidP="003C5A9A">
      <w:pPr>
        <w:pStyle w:val="BodyText"/>
        <w:shd w:val="clear" w:color="auto" w:fill="auto"/>
        <w:spacing w:after="0" w:line="240" w:lineRule="auto"/>
        <w:ind w:left="40" w:right="20" w:firstLine="0"/>
        <w:rPr>
          <w:sz w:val="24"/>
          <w:szCs w:val="24"/>
          <w:lang w:eastAsia="ro-RO"/>
        </w:rPr>
      </w:pPr>
      <w:r w:rsidRPr="005C1E48">
        <w:rPr>
          <w:rStyle w:val="BodytextBold15"/>
          <w:sz w:val="24"/>
          <w:szCs w:val="24"/>
          <w:lang w:eastAsia="ro-RO"/>
        </w:rPr>
        <w:t>Art.</w:t>
      </w:r>
      <w:r w:rsidRPr="005C1E48">
        <w:rPr>
          <w:sz w:val="24"/>
          <w:szCs w:val="24"/>
          <w:lang w:eastAsia="ro-RO"/>
        </w:rPr>
        <w:t xml:space="preserve"> </w:t>
      </w:r>
      <w:r w:rsidRPr="005C1E48">
        <w:rPr>
          <w:b/>
          <w:sz w:val="24"/>
          <w:szCs w:val="24"/>
          <w:lang w:eastAsia="ro-RO"/>
        </w:rPr>
        <w:t>4</w:t>
      </w:r>
      <w:r>
        <w:rPr>
          <w:b/>
          <w:sz w:val="24"/>
          <w:szCs w:val="24"/>
          <w:lang w:eastAsia="ro-RO"/>
        </w:rPr>
        <w:t>8</w:t>
      </w:r>
      <w:r w:rsidRPr="005C1E48">
        <w:rPr>
          <w:b/>
          <w:sz w:val="24"/>
          <w:szCs w:val="24"/>
          <w:lang w:eastAsia="ro-RO"/>
        </w:rPr>
        <w:t>.</w:t>
      </w:r>
      <w:r w:rsidRPr="005C1E48">
        <w:rPr>
          <w:sz w:val="24"/>
          <w:szCs w:val="24"/>
          <w:lang w:eastAsia="ro-RO"/>
        </w:rPr>
        <w:t xml:space="preserve"> Autoritatea finanţatoare îşi rezervă dreptul de a face verificări, atât în perioada derulării contractului de finanţare nerambursabilă, cât şi ulterior validării raportului final. </w:t>
      </w:r>
    </w:p>
    <w:p w:rsidR="003C5A9A" w:rsidRPr="005C1E48" w:rsidRDefault="003C5A9A" w:rsidP="003C5A9A">
      <w:pPr>
        <w:pStyle w:val="BodyText"/>
        <w:shd w:val="clear" w:color="auto" w:fill="auto"/>
        <w:spacing w:after="0" w:line="240" w:lineRule="auto"/>
        <w:ind w:left="40" w:right="20" w:firstLine="0"/>
        <w:rPr>
          <w:sz w:val="24"/>
          <w:szCs w:val="24"/>
        </w:rPr>
      </w:pPr>
      <w:r w:rsidRPr="005C1E48">
        <w:rPr>
          <w:rStyle w:val="BodytextBold15"/>
          <w:sz w:val="24"/>
          <w:szCs w:val="24"/>
          <w:lang w:eastAsia="ro-RO"/>
        </w:rPr>
        <w:t>Art.</w:t>
      </w:r>
      <w:r w:rsidRPr="005C1E48">
        <w:rPr>
          <w:sz w:val="24"/>
          <w:szCs w:val="24"/>
          <w:lang w:eastAsia="ro-RO"/>
        </w:rPr>
        <w:t xml:space="preserve"> </w:t>
      </w:r>
      <w:r w:rsidRPr="005C1E48">
        <w:rPr>
          <w:b/>
          <w:sz w:val="24"/>
          <w:szCs w:val="24"/>
          <w:lang w:eastAsia="ro-RO"/>
        </w:rPr>
        <w:t>4</w:t>
      </w:r>
      <w:r>
        <w:rPr>
          <w:b/>
          <w:sz w:val="24"/>
          <w:szCs w:val="24"/>
          <w:lang w:val="en-GB" w:eastAsia="ro-RO"/>
        </w:rPr>
        <w:t>9</w:t>
      </w:r>
      <w:r w:rsidRPr="005C1E48">
        <w:rPr>
          <w:b/>
          <w:sz w:val="24"/>
          <w:szCs w:val="24"/>
          <w:lang w:eastAsia="ro-RO"/>
        </w:rPr>
        <w:t>.</w:t>
      </w:r>
      <w:r w:rsidRPr="005C1E48">
        <w:rPr>
          <w:sz w:val="24"/>
          <w:szCs w:val="24"/>
          <w:lang w:eastAsia="ro-RO"/>
        </w:rPr>
        <w:t xml:space="preserve"> Contractele de finanţare nerambursabile vor prevedea, sub sancţiunea nulităţii, calitatea Serviciului Audit din cadrul Consiliului Judeţean Argeş şi a Curţii de Conturi de a exercita controlul financiar asupra derulării activităţii nonprofit finanţate din fondurile publice.</w:t>
      </w:r>
    </w:p>
    <w:p w:rsidR="003C5A9A" w:rsidRPr="005C1E48" w:rsidRDefault="003C5A9A" w:rsidP="003C5A9A">
      <w:pPr>
        <w:pStyle w:val="BodyText"/>
        <w:shd w:val="clear" w:color="auto" w:fill="auto"/>
        <w:spacing w:after="219" w:line="240" w:lineRule="auto"/>
        <w:ind w:left="40" w:right="20" w:firstLine="0"/>
        <w:rPr>
          <w:sz w:val="24"/>
          <w:szCs w:val="24"/>
        </w:rPr>
      </w:pPr>
      <w:r>
        <w:rPr>
          <w:rStyle w:val="BodytextBold15"/>
          <w:sz w:val="24"/>
          <w:szCs w:val="24"/>
          <w:lang w:eastAsia="ro-RO"/>
        </w:rPr>
        <w:t>Art. 50</w:t>
      </w:r>
      <w:r w:rsidRPr="005C1E48">
        <w:rPr>
          <w:rStyle w:val="BodytextBold15"/>
          <w:sz w:val="24"/>
          <w:szCs w:val="24"/>
          <w:lang w:eastAsia="ro-RO"/>
        </w:rPr>
        <w:t>.</w:t>
      </w:r>
      <w:r w:rsidRPr="005C1E48">
        <w:rPr>
          <w:sz w:val="24"/>
          <w:szCs w:val="24"/>
          <w:lang w:eastAsia="ro-RO"/>
        </w:rPr>
        <w:t xml:space="preserve"> Regimul de gestionare a sumelor finanţate şi controlul financiar se realizează în condiţiile legii. Auditarea sumelor utilizate se va face de către compartimentele de specialitate/auditorii independenţi/comisii de evaluare. </w:t>
      </w:r>
    </w:p>
    <w:p w:rsidR="003C5A9A" w:rsidRPr="005C1E48" w:rsidRDefault="003C5A9A" w:rsidP="003C5A9A">
      <w:pPr>
        <w:pStyle w:val="Heading61"/>
        <w:keepNext/>
        <w:keepLines/>
        <w:shd w:val="clear" w:color="auto" w:fill="auto"/>
        <w:spacing w:after="217" w:line="240" w:lineRule="auto"/>
        <w:ind w:left="580"/>
        <w:jc w:val="both"/>
        <w:rPr>
          <w:sz w:val="24"/>
          <w:szCs w:val="24"/>
        </w:rPr>
      </w:pPr>
      <w:bookmarkStart w:id="15" w:name="bookmark18"/>
      <w:r w:rsidRPr="005C1E48">
        <w:rPr>
          <w:sz w:val="24"/>
          <w:szCs w:val="24"/>
          <w:lang w:eastAsia="ro-RO"/>
        </w:rPr>
        <w:t>Capitolul X - Sancţiuni</w:t>
      </w:r>
      <w:bookmarkEnd w:id="15"/>
    </w:p>
    <w:p w:rsidR="003C5A9A" w:rsidRPr="005C1E48" w:rsidRDefault="003C5A9A" w:rsidP="003C5A9A">
      <w:pPr>
        <w:pStyle w:val="BodyText"/>
        <w:shd w:val="clear" w:color="auto" w:fill="auto"/>
        <w:spacing w:after="0" w:line="240" w:lineRule="auto"/>
        <w:ind w:left="40" w:right="20" w:firstLine="0"/>
        <w:rPr>
          <w:sz w:val="24"/>
          <w:szCs w:val="24"/>
        </w:rPr>
      </w:pPr>
      <w:r w:rsidRPr="005C1E48">
        <w:rPr>
          <w:rStyle w:val="BodytextBold15"/>
          <w:sz w:val="24"/>
          <w:szCs w:val="24"/>
          <w:lang w:eastAsia="ro-RO"/>
        </w:rPr>
        <w:t>Art.</w:t>
      </w:r>
      <w:r w:rsidRPr="005C1E48">
        <w:rPr>
          <w:sz w:val="24"/>
          <w:szCs w:val="24"/>
          <w:lang w:eastAsia="ro-RO"/>
        </w:rPr>
        <w:t xml:space="preserve"> </w:t>
      </w:r>
      <w:r>
        <w:rPr>
          <w:b/>
          <w:sz w:val="24"/>
          <w:szCs w:val="24"/>
          <w:lang w:eastAsia="ro-RO"/>
        </w:rPr>
        <w:t>51</w:t>
      </w:r>
      <w:r w:rsidRPr="005C1E48">
        <w:rPr>
          <w:b/>
          <w:sz w:val="24"/>
          <w:szCs w:val="24"/>
          <w:lang w:eastAsia="ro-RO"/>
        </w:rPr>
        <w:t>.</w:t>
      </w:r>
      <w:r w:rsidRPr="005C1E48">
        <w:rPr>
          <w:sz w:val="24"/>
          <w:szCs w:val="24"/>
          <w:lang w:eastAsia="ro-RO"/>
        </w:rPr>
        <w:t xml:space="preserve"> Contractele de finanţare pot fi reziliate de drept, fară a fi necesară intervenţia instanţei de judecată, în termen de 10 zile calendaristice de la data primirii notificării prin care părţii în culpă i s-a adus la cunoştinţă că nu şi-a îndeplinit obligaţiile contractuale. Notificarea va putea fi </w:t>
      </w:r>
      <w:r w:rsidRPr="005C1E48">
        <w:rPr>
          <w:sz w:val="24"/>
          <w:szCs w:val="24"/>
          <w:lang w:eastAsia="ro-RO"/>
        </w:rPr>
        <w:lastRenderedPageBreak/>
        <w:t>comunicată în termen de 10 zile calendaristice de la data constatării neîndeplinirii sau îndeplinirii necorespunzătoare a uneia sau mai multor obligaţii contractuale.</w:t>
      </w:r>
    </w:p>
    <w:p w:rsidR="003C5A9A" w:rsidRPr="005C1E48" w:rsidRDefault="003C5A9A" w:rsidP="003C5A9A">
      <w:pPr>
        <w:pStyle w:val="BodyText"/>
        <w:shd w:val="clear" w:color="auto" w:fill="auto"/>
        <w:spacing w:after="0" w:line="240" w:lineRule="auto"/>
        <w:ind w:left="40" w:right="20" w:firstLine="0"/>
        <w:rPr>
          <w:sz w:val="24"/>
          <w:szCs w:val="24"/>
        </w:rPr>
      </w:pPr>
      <w:r w:rsidRPr="002B740D">
        <w:rPr>
          <w:b/>
          <w:sz w:val="24"/>
          <w:szCs w:val="24"/>
          <w:lang w:eastAsia="ro-RO"/>
        </w:rPr>
        <w:t>Art.</w:t>
      </w:r>
      <w:r w:rsidRPr="005C1E48">
        <w:rPr>
          <w:sz w:val="24"/>
          <w:szCs w:val="24"/>
          <w:lang w:eastAsia="ro-RO"/>
        </w:rPr>
        <w:t xml:space="preserve"> </w:t>
      </w:r>
      <w:r>
        <w:rPr>
          <w:b/>
          <w:sz w:val="24"/>
          <w:szCs w:val="24"/>
          <w:lang w:eastAsia="ro-RO"/>
        </w:rPr>
        <w:t>52</w:t>
      </w:r>
      <w:r w:rsidRPr="005C1E48">
        <w:rPr>
          <w:sz w:val="24"/>
          <w:szCs w:val="24"/>
          <w:lang w:eastAsia="ro-RO"/>
        </w:rPr>
        <w:t>. În cazul rezilierii contractului ca urmare a neîndeplinirii clauzelor contractuale, beneficiarul finanţării este obligat în termen de 15 zile să returneze ordonatorului principal de credite sumele primite, cu care se reîntregesc creditele bugetare ale acestuia, în vederea finanţării altor programe şi proiecte de interes public.</w:t>
      </w:r>
    </w:p>
    <w:p w:rsidR="003C5A9A" w:rsidRPr="005C1E48" w:rsidRDefault="003C5A9A" w:rsidP="003C5A9A">
      <w:pPr>
        <w:pStyle w:val="BodyText"/>
        <w:shd w:val="clear" w:color="auto" w:fill="auto"/>
        <w:spacing w:after="215" w:line="240" w:lineRule="auto"/>
        <w:ind w:left="40" w:right="20" w:firstLine="0"/>
        <w:rPr>
          <w:sz w:val="24"/>
          <w:szCs w:val="24"/>
        </w:rPr>
      </w:pPr>
      <w:r w:rsidRPr="002B740D">
        <w:rPr>
          <w:b/>
          <w:sz w:val="24"/>
          <w:szCs w:val="24"/>
          <w:lang w:eastAsia="ro-RO"/>
        </w:rPr>
        <w:t>Art.</w:t>
      </w:r>
      <w:r w:rsidRPr="005C1E48">
        <w:rPr>
          <w:sz w:val="24"/>
          <w:szCs w:val="24"/>
          <w:lang w:eastAsia="ro-RO"/>
        </w:rPr>
        <w:t xml:space="preserve"> </w:t>
      </w:r>
      <w:r>
        <w:rPr>
          <w:b/>
          <w:sz w:val="24"/>
          <w:szCs w:val="24"/>
          <w:lang w:eastAsia="ro-RO"/>
        </w:rPr>
        <w:t>53</w:t>
      </w:r>
      <w:r w:rsidRPr="005C1E48">
        <w:rPr>
          <w:b/>
          <w:sz w:val="24"/>
          <w:szCs w:val="24"/>
          <w:lang w:eastAsia="ro-RO"/>
        </w:rPr>
        <w:t>.</w:t>
      </w:r>
      <w:r w:rsidRPr="005C1E48">
        <w:rPr>
          <w:sz w:val="24"/>
          <w:szCs w:val="24"/>
          <w:lang w:eastAsia="ro-RO"/>
        </w:rPr>
        <w:t xml:space="preserve"> Pentru sumele restituite ca urmare a rezilierii contractului beneficiarii finanţării datorează dobânzi şi penalităţi de întârziere, conform legislaţiei privind colectarea creanţelor bugetare, care se constituie în venituri ale bugetului local.</w:t>
      </w:r>
    </w:p>
    <w:p w:rsidR="003C5A9A" w:rsidRPr="005C1E48" w:rsidRDefault="003C5A9A" w:rsidP="003C5A9A">
      <w:pPr>
        <w:pStyle w:val="Heading61"/>
        <w:keepNext/>
        <w:keepLines/>
        <w:shd w:val="clear" w:color="auto" w:fill="auto"/>
        <w:spacing w:after="213" w:line="240" w:lineRule="auto"/>
        <w:ind w:left="580"/>
        <w:jc w:val="both"/>
        <w:rPr>
          <w:sz w:val="24"/>
          <w:szCs w:val="24"/>
        </w:rPr>
      </w:pPr>
      <w:bookmarkStart w:id="16" w:name="bookmark19"/>
      <w:r w:rsidRPr="005C1E48">
        <w:rPr>
          <w:sz w:val="24"/>
          <w:szCs w:val="24"/>
          <w:lang w:eastAsia="ro-RO"/>
        </w:rPr>
        <w:t>Capitolul XI - Dispoziţii finale</w:t>
      </w:r>
      <w:bookmarkEnd w:id="16"/>
    </w:p>
    <w:p w:rsidR="003C5A9A" w:rsidRPr="005C1E48" w:rsidRDefault="003C5A9A" w:rsidP="003C5A9A">
      <w:pPr>
        <w:pStyle w:val="BodyText"/>
        <w:shd w:val="clear" w:color="auto" w:fill="auto"/>
        <w:spacing w:after="0" w:line="240" w:lineRule="auto"/>
        <w:ind w:left="40" w:right="20" w:firstLine="0"/>
        <w:rPr>
          <w:sz w:val="24"/>
          <w:szCs w:val="24"/>
          <w:lang w:eastAsia="ro-RO"/>
        </w:rPr>
      </w:pPr>
      <w:r>
        <w:rPr>
          <w:rStyle w:val="BodytextBold15"/>
          <w:sz w:val="24"/>
          <w:szCs w:val="24"/>
          <w:lang w:eastAsia="ro-RO"/>
        </w:rPr>
        <w:t>Art. 54</w:t>
      </w:r>
      <w:r w:rsidRPr="005C1E48">
        <w:rPr>
          <w:rStyle w:val="BodytextBold15"/>
          <w:sz w:val="24"/>
          <w:szCs w:val="24"/>
          <w:lang w:eastAsia="ro-RO"/>
        </w:rPr>
        <w:t>.</w:t>
      </w:r>
      <w:r w:rsidRPr="005C1E48">
        <w:rPr>
          <w:sz w:val="24"/>
          <w:szCs w:val="24"/>
          <w:lang w:eastAsia="ro-RO"/>
        </w:rPr>
        <w:t xml:space="preserve"> Orice comunicare, solicitare, informare, notificare în legătură cu procedura de selecţie sau derularea contractelor de finanţare se va transmite de către solicitanţii finanţării sub forma de document scris. Orice document scris trebuie înregistrat în momentul predării la Registratura Consiliului Judeţean Argeş, Piaţa Vasile Milea, nr.1, 110053. </w:t>
      </w:r>
    </w:p>
    <w:p w:rsidR="003C5A9A" w:rsidRPr="005C1E48" w:rsidRDefault="003C5A9A" w:rsidP="003C5A9A">
      <w:pPr>
        <w:pStyle w:val="BodyText"/>
        <w:shd w:val="clear" w:color="auto" w:fill="auto"/>
        <w:spacing w:after="0" w:line="240" w:lineRule="auto"/>
        <w:ind w:left="40" w:right="20" w:firstLine="0"/>
        <w:rPr>
          <w:sz w:val="24"/>
          <w:szCs w:val="24"/>
          <w:lang w:eastAsia="ro-RO"/>
        </w:rPr>
      </w:pPr>
      <w:r w:rsidRPr="005C1E48">
        <w:rPr>
          <w:rStyle w:val="BodytextBold15"/>
          <w:sz w:val="24"/>
          <w:szCs w:val="24"/>
          <w:lang w:eastAsia="ro-RO"/>
        </w:rPr>
        <w:t xml:space="preserve">Art.  </w:t>
      </w:r>
      <w:r>
        <w:rPr>
          <w:rStyle w:val="BodytextBold15"/>
          <w:sz w:val="24"/>
          <w:szCs w:val="24"/>
          <w:lang w:eastAsia="ro-RO"/>
        </w:rPr>
        <w:t>55</w:t>
      </w:r>
      <w:r w:rsidRPr="005C1E48">
        <w:rPr>
          <w:rStyle w:val="BodytextBold15"/>
          <w:sz w:val="24"/>
          <w:szCs w:val="24"/>
          <w:lang w:eastAsia="ro-RO"/>
        </w:rPr>
        <w:t>.</w:t>
      </w:r>
      <w:r w:rsidRPr="005C1E48">
        <w:rPr>
          <w:sz w:val="24"/>
          <w:szCs w:val="24"/>
          <w:lang w:eastAsia="ro-RO"/>
        </w:rPr>
        <w:t xml:space="preserve"> Prezentul ghid se completează cu prevederile legale în vigoare. </w:t>
      </w:r>
    </w:p>
    <w:p w:rsidR="003C5A9A" w:rsidRPr="005C1E48" w:rsidRDefault="003C5A9A" w:rsidP="003C5A9A">
      <w:pPr>
        <w:pStyle w:val="BodyText"/>
        <w:shd w:val="clear" w:color="auto" w:fill="auto"/>
        <w:spacing w:after="0" w:line="240" w:lineRule="auto"/>
        <w:ind w:left="40" w:right="20" w:firstLine="0"/>
        <w:rPr>
          <w:sz w:val="24"/>
          <w:szCs w:val="24"/>
        </w:rPr>
      </w:pPr>
      <w:r w:rsidRPr="005C1E48">
        <w:rPr>
          <w:rStyle w:val="BodytextBold15"/>
          <w:sz w:val="24"/>
          <w:szCs w:val="24"/>
          <w:lang w:eastAsia="ro-RO"/>
        </w:rPr>
        <w:t xml:space="preserve">Art. </w:t>
      </w:r>
      <w:r>
        <w:rPr>
          <w:rStyle w:val="BodytextBold15"/>
          <w:sz w:val="24"/>
          <w:szCs w:val="24"/>
          <w:lang w:val="en-GB" w:eastAsia="ro-RO"/>
        </w:rPr>
        <w:t>56</w:t>
      </w:r>
      <w:r w:rsidRPr="005C1E48">
        <w:rPr>
          <w:rStyle w:val="BodytextBold15"/>
          <w:sz w:val="24"/>
          <w:szCs w:val="24"/>
          <w:lang w:eastAsia="ro-RO"/>
        </w:rPr>
        <w:t>.</w:t>
      </w:r>
      <w:r w:rsidRPr="005C1E48">
        <w:rPr>
          <w:sz w:val="24"/>
          <w:szCs w:val="24"/>
          <w:lang w:eastAsia="ro-RO"/>
        </w:rPr>
        <w:t xml:space="preserve"> Prevederile ghidului vor fi aplicate tuturor finanţărilor nerambursabile acordate din bugetul local.</w:t>
      </w:r>
    </w:p>
    <w:p w:rsidR="003C5A9A" w:rsidRPr="005C1E48" w:rsidRDefault="003C5A9A" w:rsidP="003C5A9A">
      <w:pPr>
        <w:pStyle w:val="BodyText"/>
        <w:shd w:val="clear" w:color="auto" w:fill="auto"/>
        <w:spacing w:after="0" w:line="240" w:lineRule="auto"/>
        <w:ind w:left="580" w:right="20"/>
        <w:rPr>
          <w:sz w:val="24"/>
          <w:szCs w:val="24"/>
          <w:lang w:eastAsia="ro-RO"/>
        </w:rPr>
      </w:pPr>
      <w:r w:rsidRPr="005C1E48">
        <w:rPr>
          <w:rStyle w:val="BodytextBold15"/>
          <w:sz w:val="24"/>
          <w:szCs w:val="24"/>
          <w:lang w:eastAsia="ro-RO"/>
        </w:rPr>
        <w:t xml:space="preserve">Art. </w:t>
      </w:r>
      <w:r>
        <w:rPr>
          <w:rStyle w:val="BodytextBold15"/>
          <w:sz w:val="24"/>
          <w:szCs w:val="24"/>
          <w:lang w:val="en-US" w:eastAsia="ro-RO"/>
        </w:rPr>
        <w:t xml:space="preserve"> </w:t>
      </w:r>
      <w:r w:rsidRPr="005C1E48">
        <w:rPr>
          <w:rStyle w:val="BodytextBold15"/>
          <w:sz w:val="24"/>
          <w:szCs w:val="24"/>
          <w:lang w:eastAsia="ro-RO"/>
        </w:rPr>
        <w:t>5</w:t>
      </w:r>
      <w:r>
        <w:rPr>
          <w:rStyle w:val="BodytextBold15"/>
          <w:sz w:val="24"/>
          <w:szCs w:val="24"/>
          <w:lang w:val="en-GB" w:eastAsia="ro-RO"/>
        </w:rPr>
        <w:t>7</w:t>
      </w:r>
      <w:r w:rsidRPr="005C1E48">
        <w:rPr>
          <w:rStyle w:val="BodytextBold15"/>
          <w:sz w:val="24"/>
          <w:szCs w:val="24"/>
          <w:lang w:eastAsia="ro-RO"/>
        </w:rPr>
        <w:t>.</w:t>
      </w:r>
      <w:r w:rsidRPr="005C1E48">
        <w:rPr>
          <w:rStyle w:val="BodytextBold15"/>
          <w:sz w:val="24"/>
          <w:szCs w:val="24"/>
          <w:lang w:val="en-US" w:eastAsia="ro-RO"/>
        </w:rPr>
        <w:t xml:space="preserve"> </w:t>
      </w:r>
      <w:r w:rsidRPr="005C1E48">
        <w:rPr>
          <w:sz w:val="24"/>
          <w:szCs w:val="24"/>
          <w:lang w:eastAsia="ro-RO"/>
        </w:rPr>
        <w:t xml:space="preserve">Anexele următoare fac parte integrantă din prezentul ghid: </w:t>
      </w:r>
    </w:p>
    <w:p w:rsidR="003C5A9A" w:rsidRPr="005C1E48" w:rsidRDefault="003C5A9A" w:rsidP="003C5A9A">
      <w:pPr>
        <w:pStyle w:val="BodyText"/>
        <w:shd w:val="clear" w:color="auto" w:fill="auto"/>
        <w:spacing w:after="0" w:line="240" w:lineRule="auto"/>
        <w:ind w:right="20" w:firstLine="0"/>
        <w:rPr>
          <w:rStyle w:val="BodytextBold15"/>
          <w:sz w:val="24"/>
          <w:szCs w:val="24"/>
          <w:lang w:eastAsia="ro-RO"/>
        </w:rPr>
      </w:pPr>
    </w:p>
    <w:p w:rsidR="003C5A9A" w:rsidRPr="005C1E48" w:rsidRDefault="003C5A9A" w:rsidP="003C5A9A">
      <w:pPr>
        <w:pStyle w:val="BodyText"/>
        <w:shd w:val="clear" w:color="auto" w:fill="auto"/>
        <w:spacing w:after="0" w:line="240" w:lineRule="auto"/>
        <w:ind w:right="20" w:firstLine="0"/>
        <w:rPr>
          <w:rStyle w:val="BodytextBold15"/>
          <w:sz w:val="24"/>
          <w:szCs w:val="24"/>
          <w:lang w:eastAsia="ro-RO"/>
        </w:rPr>
      </w:pPr>
    </w:p>
    <w:p w:rsidR="003C5A9A" w:rsidRPr="005C1E48" w:rsidRDefault="003C5A9A" w:rsidP="003C5A9A">
      <w:pPr>
        <w:pStyle w:val="BodyText"/>
        <w:shd w:val="clear" w:color="auto" w:fill="auto"/>
        <w:spacing w:after="0" w:line="240" w:lineRule="auto"/>
        <w:ind w:right="20" w:firstLine="0"/>
        <w:rPr>
          <w:rStyle w:val="BodytextBold15"/>
          <w:sz w:val="24"/>
          <w:szCs w:val="24"/>
          <w:lang w:eastAsia="ro-RO"/>
        </w:rPr>
      </w:pPr>
    </w:p>
    <w:p w:rsidR="003C5A9A" w:rsidRPr="005C1E48" w:rsidRDefault="003C5A9A" w:rsidP="003C5A9A">
      <w:pPr>
        <w:pStyle w:val="BodyText"/>
        <w:shd w:val="clear" w:color="auto" w:fill="auto"/>
        <w:spacing w:after="0" w:line="240" w:lineRule="auto"/>
        <w:ind w:right="20" w:firstLine="0"/>
        <w:rPr>
          <w:rStyle w:val="BodytextBold15"/>
          <w:sz w:val="24"/>
          <w:szCs w:val="24"/>
          <w:lang w:eastAsia="ro-RO"/>
        </w:rPr>
      </w:pPr>
    </w:p>
    <w:p w:rsidR="003C5A9A" w:rsidRPr="005C1E48" w:rsidRDefault="003C5A9A" w:rsidP="003C5A9A">
      <w:pPr>
        <w:pStyle w:val="BodyText"/>
        <w:shd w:val="clear" w:color="auto" w:fill="auto"/>
        <w:spacing w:after="0" w:line="240" w:lineRule="auto"/>
        <w:ind w:left="580" w:right="20"/>
        <w:rPr>
          <w:sz w:val="24"/>
          <w:szCs w:val="24"/>
          <w:lang w:eastAsia="ro-RO"/>
        </w:rPr>
      </w:pPr>
      <w:r w:rsidRPr="005C1E48">
        <w:rPr>
          <w:rStyle w:val="BodytextBold15"/>
          <w:sz w:val="24"/>
          <w:szCs w:val="24"/>
          <w:lang w:eastAsia="ro-RO"/>
        </w:rPr>
        <w:t>Anexa 1</w:t>
      </w:r>
      <w:r w:rsidRPr="005C1E48">
        <w:rPr>
          <w:sz w:val="24"/>
          <w:szCs w:val="24"/>
          <w:lang w:eastAsia="ro-RO"/>
        </w:rPr>
        <w:t xml:space="preserve"> - Formular de cerere de finanţare; </w:t>
      </w:r>
    </w:p>
    <w:p w:rsidR="003C5A9A" w:rsidRPr="005C1E48" w:rsidRDefault="003C5A9A" w:rsidP="003C5A9A">
      <w:pPr>
        <w:pStyle w:val="BodyText"/>
        <w:shd w:val="clear" w:color="auto" w:fill="auto"/>
        <w:spacing w:after="0" w:line="240" w:lineRule="auto"/>
        <w:ind w:left="580" w:right="20"/>
        <w:rPr>
          <w:sz w:val="24"/>
          <w:szCs w:val="24"/>
          <w:lang w:eastAsia="ro-RO"/>
        </w:rPr>
      </w:pPr>
      <w:r w:rsidRPr="005C1E48">
        <w:rPr>
          <w:rStyle w:val="BodytextBold15"/>
          <w:sz w:val="24"/>
          <w:szCs w:val="24"/>
          <w:lang w:eastAsia="ro-RO"/>
        </w:rPr>
        <w:t xml:space="preserve">Anexa 2 </w:t>
      </w:r>
      <w:r w:rsidRPr="005C1E48">
        <w:rPr>
          <w:sz w:val="24"/>
          <w:szCs w:val="24"/>
        </w:rPr>
        <w:t>- Grila de acordare a punctajelor</w:t>
      </w:r>
    </w:p>
    <w:p w:rsidR="003C5A9A" w:rsidRPr="005C1E48" w:rsidRDefault="003C5A9A" w:rsidP="003C5A9A">
      <w:pPr>
        <w:pStyle w:val="BodyText"/>
        <w:shd w:val="clear" w:color="auto" w:fill="auto"/>
        <w:spacing w:after="0" w:line="240" w:lineRule="auto"/>
        <w:ind w:left="580" w:right="20"/>
        <w:rPr>
          <w:sz w:val="24"/>
          <w:szCs w:val="24"/>
          <w:lang w:eastAsia="ro-RO"/>
        </w:rPr>
      </w:pPr>
      <w:r w:rsidRPr="005C1E48">
        <w:rPr>
          <w:rStyle w:val="BodytextBold15"/>
          <w:sz w:val="24"/>
          <w:szCs w:val="24"/>
          <w:lang w:eastAsia="ro-RO"/>
        </w:rPr>
        <w:t>Anexa 3</w:t>
      </w:r>
      <w:r w:rsidRPr="005C1E48">
        <w:rPr>
          <w:sz w:val="24"/>
          <w:szCs w:val="24"/>
          <w:lang w:eastAsia="ro-RO"/>
        </w:rPr>
        <w:t xml:space="preserve"> - Declaraţie persoane juridice; </w:t>
      </w:r>
    </w:p>
    <w:p w:rsidR="003C5A9A" w:rsidRPr="005C1E48" w:rsidRDefault="003C5A9A" w:rsidP="003C5A9A">
      <w:pPr>
        <w:pStyle w:val="BodyText"/>
        <w:shd w:val="clear" w:color="auto" w:fill="auto"/>
        <w:spacing w:after="0" w:line="240" w:lineRule="auto"/>
        <w:ind w:left="580" w:right="20"/>
        <w:rPr>
          <w:sz w:val="24"/>
          <w:szCs w:val="24"/>
          <w:lang w:eastAsia="ro-RO"/>
        </w:rPr>
      </w:pPr>
      <w:r w:rsidRPr="005C1E48">
        <w:rPr>
          <w:rStyle w:val="BodytextBold15"/>
          <w:sz w:val="24"/>
          <w:szCs w:val="24"/>
          <w:lang w:eastAsia="ro-RO"/>
        </w:rPr>
        <w:t>Anexa 4</w:t>
      </w:r>
      <w:r w:rsidRPr="005C1E48">
        <w:rPr>
          <w:sz w:val="24"/>
          <w:szCs w:val="24"/>
          <w:lang w:eastAsia="ro-RO"/>
        </w:rPr>
        <w:t xml:space="preserve"> - Bugetul de venituri şi cheltuieli; </w:t>
      </w:r>
    </w:p>
    <w:p w:rsidR="003C5A9A" w:rsidRPr="005C1E48" w:rsidRDefault="003C5A9A" w:rsidP="003C5A9A">
      <w:pPr>
        <w:pStyle w:val="BodyText"/>
        <w:shd w:val="clear" w:color="auto" w:fill="auto"/>
        <w:spacing w:after="0" w:line="240" w:lineRule="auto"/>
        <w:ind w:left="580" w:right="20"/>
        <w:rPr>
          <w:sz w:val="24"/>
          <w:szCs w:val="24"/>
          <w:lang w:eastAsia="ro-RO"/>
        </w:rPr>
      </w:pPr>
      <w:r w:rsidRPr="005C1E48">
        <w:rPr>
          <w:rStyle w:val="BodytextBold15"/>
          <w:sz w:val="24"/>
          <w:szCs w:val="24"/>
          <w:lang w:eastAsia="ro-RO"/>
        </w:rPr>
        <w:t>Anexa 5</w:t>
      </w:r>
      <w:r w:rsidRPr="005C1E48">
        <w:rPr>
          <w:sz w:val="24"/>
          <w:szCs w:val="24"/>
          <w:lang w:eastAsia="ro-RO"/>
        </w:rPr>
        <w:t xml:space="preserve"> - Formular pentru raportări intermediare şi finale; </w:t>
      </w:r>
    </w:p>
    <w:p w:rsidR="003C5A9A" w:rsidRPr="005C1E48" w:rsidRDefault="003C5A9A" w:rsidP="003C5A9A">
      <w:pPr>
        <w:pStyle w:val="BodyText"/>
        <w:shd w:val="clear" w:color="auto" w:fill="auto"/>
        <w:spacing w:after="0" w:line="240" w:lineRule="auto"/>
        <w:ind w:left="580" w:right="20"/>
        <w:rPr>
          <w:sz w:val="24"/>
          <w:szCs w:val="24"/>
          <w:lang w:eastAsia="ro-RO"/>
        </w:rPr>
      </w:pPr>
      <w:r w:rsidRPr="005C1E48">
        <w:rPr>
          <w:rStyle w:val="BodytextBold15"/>
          <w:sz w:val="24"/>
          <w:szCs w:val="24"/>
          <w:lang w:eastAsia="ro-RO"/>
        </w:rPr>
        <w:t>Anexa 6</w:t>
      </w:r>
      <w:r w:rsidRPr="005C1E48">
        <w:rPr>
          <w:sz w:val="24"/>
          <w:szCs w:val="24"/>
          <w:lang w:eastAsia="ro-RO"/>
        </w:rPr>
        <w:t xml:space="preserve"> - Declaraţia de imparţialitate a beneficiarului; </w:t>
      </w:r>
    </w:p>
    <w:p w:rsidR="003C5A9A" w:rsidRPr="005C1E48" w:rsidRDefault="003C5A9A" w:rsidP="003C5A9A">
      <w:pPr>
        <w:pStyle w:val="BodyText"/>
        <w:shd w:val="clear" w:color="auto" w:fill="auto"/>
        <w:spacing w:after="0" w:line="240" w:lineRule="auto"/>
        <w:ind w:left="580" w:right="20"/>
        <w:rPr>
          <w:sz w:val="24"/>
          <w:szCs w:val="24"/>
          <w:lang w:eastAsia="ro-RO"/>
        </w:rPr>
      </w:pPr>
      <w:r w:rsidRPr="005C1E48">
        <w:rPr>
          <w:rStyle w:val="BodytextBold15"/>
          <w:sz w:val="24"/>
          <w:szCs w:val="24"/>
          <w:lang w:eastAsia="ro-RO"/>
        </w:rPr>
        <w:t>Anexa 7</w:t>
      </w:r>
      <w:r w:rsidRPr="005C1E48">
        <w:rPr>
          <w:sz w:val="24"/>
          <w:szCs w:val="24"/>
          <w:lang w:eastAsia="ro-RO"/>
        </w:rPr>
        <w:t xml:space="preserve"> - Tipuri de cheltuieli eligibile şi neeligibile; </w:t>
      </w:r>
    </w:p>
    <w:p w:rsidR="003C5A9A" w:rsidRPr="005C1E48" w:rsidRDefault="003C5A9A" w:rsidP="003C5A9A">
      <w:pPr>
        <w:pStyle w:val="BodyText"/>
        <w:shd w:val="clear" w:color="auto" w:fill="auto"/>
        <w:spacing w:after="0" w:line="240" w:lineRule="auto"/>
        <w:ind w:left="580" w:right="20"/>
        <w:rPr>
          <w:sz w:val="24"/>
          <w:szCs w:val="24"/>
          <w:lang w:eastAsia="ro-RO"/>
        </w:rPr>
      </w:pPr>
      <w:r w:rsidRPr="005C1E48">
        <w:rPr>
          <w:rStyle w:val="BodytextBold15"/>
          <w:sz w:val="24"/>
          <w:szCs w:val="24"/>
          <w:lang w:eastAsia="ro-RO"/>
        </w:rPr>
        <w:t>Anexa 8</w:t>
      </w:r>
      <w:r w:rsidRPr="005C1E48">
        <w:rPr>
          <w:sz w:val="24"/>
          <w:szCs w:val="24"/>
          <w:lang w:eastAsia="ro-RO"/>
        </w:rPr>
        <w:t xml:space="preserve"> - Declaraţie de imparţialitate a membrilor comisiei de evaluare şi selecţionare</w:t>
      </w:r>
    </w:p>
    <w:p w:rsidR="003C5A9A" w:rsidRPr="005C1E48" w:rsidRDefault="003C5A9A" w:rsidP="003C5A9A">
      <w:pPr>
        <w:pStyle w:val="BodyText"/>
        <w:shd w:val="clear" w:color="auto" w:fill="auto"/>
        <w:spacing w:after="0" w:line="240" w:lineRule="auto"/>
        <w:ind w:left="580" w:right="20"/>
        <w:rPr>
          <w:rFonts w:eastAsia="Calibri-Bold"/>
          <w:bCs/>
          <w:sz w:val="24"/>
          <w:szCs w:val="24"/>
          <w:lang w:val="fr-FR"/>
        </w:rPr>
      </w:pPr>
      <w:r w:rsidRPr="005C1E48">
        <w:rPr>
          <w:rStyle w:val="BodytextBold15"/>
          <w:sz w:val="24"/>
          <w:szCs w:val="24"/>
          <w:lang w:eastAsia="ro-RO"/>
        </w:rPr>
        <w:t>Anexa</w:t>
      </w:r>
      <w:r w:rsidRPr="005C1E48">
        <w:rPr>
          <w:sz w:val="24"/>
          <w:szCs w:val="24"/>
          <w:lang w:eastAsia="ro-RO"/>
        </w:rPr>
        <w:t xml:space="preserve"> </w:t>
      </w:r>
      <w:r w:rsidRPr="005C1E48">
        <w:rPr>
          <w:b/>
          <w:sz w:val="24"/>
          <w:szCs w:val="24"/>
          <w:lang w:eastAsia="ro-RO"/>
        </w:rPr>
        <w:t>9</w:t>
      </w:r>
      <w:r w:rsidRPr="005C1E48">
        <w:rPr>
          <w:sz w:val="24"/>
          <w:szCs w:val="24"/>
          <w:lang w:eastAsia="ro-RO"/>
        </w:rPr>
        <w:t xml:space="preserve"> - Decontarea cheltuielilor</w:t>
      </w:r>
      <w:r w:rsidRPr="005C1E48">
        <w:rPr>
          <w:rFonts w:eastAsia="Calibri-Bold"/>
          <w:bCs/>
          <w:sz w:val="24"/>
          <w:szCs w:val="24"/>
          <w:lang w:val="fr-FR"/>
        </w:rPr>
        <w:t xml:space="preserve"> şi documentele justificative ale diferitelor categorii de    </w:t>
      </w:r>
    </w:p>
    <w:p w:rsidR="003C5A9A" w:rsidRPr="005C1E48" w:rsidRDefault="003C5A9A" w:rsidP="003C5A9A">
      <w:pPr>
        <w:pStyle w:val="BodyText"/>
        <w:shd w:val="clear" w:color="auto" w:fill="auto"/>
        <w:spacing w:after="0" w:line="240" w:lineRule="auto"/>
        <w:ind w:right="20" w:firstLine="0"/>
        <w:rPr>
          <w:sz w:val="24"/>
          <w:szCs w:val="24"/>
          <w:lang w:eastAsia="ro-RO"/>
        </w:rPr>
      </w:pPr>
      <w:r w:rsidRPr="005C1E48">
        <w:rPr>
          <w:rStyle w:val="BodytextBold15"/>
          <w:b w:val="0"/>
          <w:sz w:val="24"/>
          <w:szCs w:val="24"/>
          <w:lang w:eastAsia="ro-RO"/>
        </w:rPr>
        <w:t xml:space="preserve">                 </w:t>
      </w:r>
      <w:r>
        <w:rPr>
          <w:rStyle w:val="BodytextBold15"/>
          <w:b w:val="0"/>
          <w:sz w:val="24"/>
          <w:szCs w:val="24"/>
          <w:lang w:eastAsia="ro-RO"/>
        </w:rPr>
        <w:t xml:space="preserve"> </w:t>
      </w:r>
      <w:proofErr w:type="gramStart"/>
      <w:r w:rsidRPr="005C1E48">
        <w:rPr>
          <w:rFonts w:eastAsia="Calibri-Bold"/>
          <w:bCs/>
          <w:sz w:val="24"/>
          <w:szCs w:val="24"/>
          <w:lang w:val="fr-FR"/>
        </w:rPr>
        <w:t>cheltuieli</w:t>
      </w:r>
      <w:proofErr w:type="gramEnd"/>
    </w:p>
    <w:p w:rsidR="003C5A9A" w:rsidRPr="005C1E48" w:rsidRDefault="003C5A9A" w:rsidP="003C5A9A">
      <w:pPr>
        <w:pStyle w:val="BodyText"/>
        <w:shd w:val="clear" w:color="auto" w:fill="auto"/>
        <w:spacing w:after="0" w:line="240" w:lineRule="auto"/>
        <w:ind w:left="580" w:right="20"/>
        <w:rPr>
          <w:sz w:val="24"/>
          <w:szCs w:val="24"/>
          <w:lang w:eastAsia="ro-RO"/>
        </w:rPr>
      </w:pPr>
      <w:r w:rsidRPr="005C1E48">
        <w:rPr>
          <w:rStyle w:val="BodytextBold15"/>
          <w:sz w:val="24"/>
          <w:szCs w:val="24"/>
          <w:lang w:eastAsia="ro-RO"/>
        </w:rPr>
        <w:t>Anexa 10</w:t>
      </w:r>
      <w:r w:rsidRPr="005C1E48">
        <w:rPr>
          <w:sz w:val="24"/>
          <w:szCs w:val="24"/>
          <w:lang w:eastAsia="ro-RO"/>
        </w:rPr>
        <w:t xml:space="preserve"> - </w:t>
      </w:r>
      <w:r w:rsidRPr="005C1E48">
        <w:rPr>
          <w:sz w:val="24"/>
          <w:szCs w:val="24"/>
        </w:rPr>
        <w:t>Contract de finanţare nerambu</w:t>
      </w:r>
      <w:r w:rsidRPr="005C1E48">
        <w:rPr>
          <w:sz w:val="24"/>
          <w:szCs w:val="24"/>
          <w:lang w:val="fr-FR"/>
        </w:rPr>
        <w:t>r</w:t>
      </w:r>
      <w:r w:rsidRPr="005C1E48">
        <w:rPr>
          <w:sz w:val="24"/>
          <w:szCs w:val="24"/>
        </w:rPr>
        <w:t>sabi</w:t>
      </w:r>
      <w:bookmarkStart w:id="17" w:name="bookmark32"/>
      <w:r w:rsidRPr="005C1E48">
        <w:rPr>
          <w:sz w:val="24"/>
          <w:szCs w:val="24"/>
        </w:rPr>
        <w:t>lă</w:t>
      </w: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p>
    <w:p w:rsidR="003C5A9A" w:rsidRPr="005C1E48" w:rsidRDefault="003C5A9A" w:rsidP="003C5A9A">
      <w:pPr>
        <w:jc w:val="both"/>
        <w:rPr>
          <w:rFonts w:ascii="Times New Roman" w:hAnsi="Times New Roman" w:cs="Times New Roman"/>
          <w:b/>
          <w:color w:val="auto"/>
        </w:rPr>
      </w:pPr>
      <w:r w:rsidRPr="005C1E48">
        <w:rPr>
          <w:rFonts w:ascii="Times New Roman" w:hAnsi="Times New Roman" w:cs="Times New Roman"/>
          <w:b/>
          <w:color w:val="auto"/>
        </w:rPr>
        <w:t xml:space="preserve">                        </w:t>
      </w:r>
      <w:r w:rsidRPr="005C1E48">
        <w:rPr>
          <w:rFonts w:ascii="Times New Roman" w:hAnsi="Times New Roman" w:cs="Times New Roman"/>
          <w:b/>
          <w:color w:val="auto"/>
        </w:rPr>
        <w:tab/>
      </w:r>
      <w:r w:rsidRPr="005C1E48">
        <w:rPr>
          <w:rFonts w:ascii="Times New Roman" w:hAnsi="Times New Roman" w:cs="Times New Roman"/>
          <w:b/>
          <w:color w:val="auto"/>
        </w:rPr>
        <w:tab/>
      </w:r>
      <w:r w:rsidRPr="005C1E48">
        <w:rPr>
          <w:rFonts w:ascii="Times New Roman" w:hAnsi="Times New Roman" w:cs="Times New Roman"/>
          <w:b/>
          <w:color w:val="auto"/>
        </w:rPr>
        <w:tab/>
      </w:r>
      <w:r w:rsidRPr="005C1E48">
        <w:rPr>
          <w:rFonts w:ascii="Times New Roman" w:hAnsi="Times New Roman" w:cs="Times New Roman"/>
          <w:b/>
          <w:color w:val="auto"/>
        </w:rPr>
        <w:tab/>
      </w:r>
      <w:r w:rsidRPr="005C1E48">
        <w:rPr>
          <w:rFonts w:ascii="Times New Roman" w:hAnsi="Times New Roman" w:cs="Times New Roman"/>
          <w:b/>
          <w:color w:val="auto"/>
        </w:rPr>
        <w:tab/>
      </w:r>
      <w:r w:rsidRPr="005C1E48">
        <w:rPr>
          <w:rFonts w:ascii="Times New Roman" w:hAnsi="Times New Roman" w:cs="Times New Roman"/>
          <w:b/>
          <w:color w:val="auto"/>
        </w:rPr>
        <w:tab/>
      </w:r>
      <w:r w:rsidRPr="005C1E48">
        <w:rPr>
          <w:rFonts w:ascii="Times New Roman" w:hAnsi="Times New Roman" w:cs="Times New Roman"/>
          <w:b/>
          <w:color w:val="auto"/>
        </w:rPr>
        <w:tab/>
      </w:r>
      <w:r w:rsidRPr="005C1E48">
        <w:rPr>
          <w:rFonts w:ascii="Times New Roman" w:hAnsi="Times New Roman" w:cs="Times New Roman"/>
          <w:b/>
          <w:color w:val="auto"/>
        </w:rPr>
        <w:tab/>
        <w:t xml:space="preserve"> Anexa 1</w:t>
      </w:r>
    </w:p>
    <w:p w:rsidR="003C5A9A" w:rsidRPr="005C1E48" w:rsidRDefault="003C5A9A" w:rsidP="003C5A9A">
      <w:pPr>
        <w:jc w:val="center"/>
        <w:rPr>
          <w:rFonts w:ascii="Times New Roman" w:hAnsi="Times New Roman" w:cs="Times New Roman"/>
          <w:i/>
          <w:color w:val="auto"/>
        </w:rPr>
      </w:pPr>
      <w:r w:rsidRPr="005C1E48">
        <w:rPr>
          <w:rFonts w:ascii="Times New Roman" w:hAnsi="Times New Roman" w:cs="Times New Roman"/>
          <w:b/>
          <w:color w:val="auto"/>
        </w:rPr>
        <w:t>CERERE DE FINANŢARE</w:t>
      </w:r>
      <w:r w:rsidRPr="005C1E48">
        <w:rPr>
          <w:rStyle w:val="FootnoteCharacters"/>
          <w:rFonts w:ascii="Times New Roman" w:hAnsi="Times New Roman" w:cs="Times New Roman"/>
          <w:b/>
          <w:color w:val="auto"/>
        </w:rPr>
        <w:footnoteReference w:id="1"/>
      </w:r>
    </w:p>
    <w:p w:rsidR="003C5A9A" w:rsidRPr="005C1E48" w:rsidRDefault="003C5A9A" w:rsidP="003C5A9A">
      <w:pPr>
        <w:jc w:val="both"/>
        <w:rPr>
          <w:rFonts w:ascii="Times New Roman" w:hAnsi="Times New Roman" w:cs="Times New Roman"/>
          <w:i/>
          <w:color w:val="auto"/>
        </w:rPr>
      </w:pPr>
    </w:p>
    <w:p w:rsidR="003C5A9A" w:rsidRPr="005C1E48" w:rsidRDefault="003C5A9A" w:rsidP="003C5A9A">
      <w:pPr>
        <w:jc w:val="both"/>
        <w:rPr>
          <w:rFonts w:ascii="Times New Roman" w:hAnsi="Times New Roman" w:cs="Times New Roman"/>
          <w:b/>
          <w:bCs/>
          <w:iCs/>
          <w:smallCaps/>
          <w:color w:val="auto"/>
        </w:rPr>
      </w:pPr>
      <w:r w:rsidRPr="005C1E48">
        <w:rPr>
          <w:rFonts w:ascii="Times New Roman" w:hAnsi="Times New Roman" w:cs="Times New Roman"/>
          <w:b/>
          <w:bCs/>
          <w:iCs/>
          <w:smallCaps/>
          <w:color w:val="auto"/>
        </w:rPr>
        <w:t xml:space="preserve">A) Aplicantul </w:t>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b/>
          <w:bCs/>
          <w:iCs/>
          <w:color w:val="auto"/>
        </w:rPr>
      </w:pPr>
      <w:r w:rsidRPr="005C1E48">
        <w:rPr>
          <w:rFonts w:ascii="Times New Roman" w:hAnsi="Times New Roman" w:cs="Times New Roman"/>
          <w:b/>
          <w:bCs/>
          <w:iCs/>
          <w:color w:val="auto"/>
        </w:rPr>
        <w:t xml:space="preserve">1. Solicitant: </w:t>
      </w:r>
    </w:p>
    <w:tbl>
      <w:tblPr>
        <w:tblW w:w="0" w:type="auto"/>
        <w:tblInd w:w="108" w:type="dxa"/>
        <w:tblLayout w:type="fixed"/>
        <w:tblLook w:val="0000"/>
      </w:tblPr>
      <w:tblGrid>
        <w:gridCol w:w="9528"/>
      </w:tblGrid>
      <w:tr w:rsidR="003C5A9A" w:rsidRPr="005C1E48" w:rsidTr="00683B79">
        <w:tc>
          <w:tcPr>
            <w:tcW w:w="9528" w:type="dxa"/>
            <w:tcBorders>
              <w:top w:val="single" w:sz="4" w:space="0" w:color="000000"/>
              <w:left w:val="single" w:sz="4" w:space="0" w:color="000000"/>
              <w:bottom w:val="single" w:sz="4" w:space="0" w:color="000000"/>
              <w:right w:val="single" w:sz="4" w:space="0" w:color="000000"/>
            </w:tcBorders>
            <w:shd w:val="clear" w:color="auto" w:fill="auto"/>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Numele complet:</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Prescurtarea:</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Adresa:</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Cod fiscal/(CNP-persoana fizică):</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Telefon:</w:t>
            </w:r>
            <w:r w:rsidRPr="005C1E48">
              <w:rPr>
                <w:rFonts w:ascii="Times New Roman" w:hAnsi="Times New Roman" w:cs="Times New Roman"/>
                <w:color w:val="auto"/>
              </w:rPr>
              <w:tab/>
            </w:r>
            <w:r w:rsidRPr="005C1E48">
              <w:rPr>
                <w:rFonts w:ascii="Times New Roman" w:hAnsi="Times New Roman" w:cs="Times New Roman"/>
                <w:color w:val="auto"/>
              </w:rPr>
              <w:tab/>
            </w:r>
            <w:r w:rsidRPr="005C1E48">
              <w:rPr>
                <w:rFonts w:ascii="Times New Roman" w:hAnsi="Times New Roman" w:cs="Times New Roman"/>
                <w:color w:val="auto"/>
              </w:rPr>
              <w:tab/>
            </w:r>
            <w:r w:rsidRPr="005C1E48">
              <w:rPr>
                <w:rFonts w:ascii="Times New Roman" w:hAnsi="Times New Roman" w:cs="Times New Roman"/>
                <w:color w:val="auto"/>
              </w:rPr>
              <w:tab/>
            </w:r>
            <w:r w:rsidRPr="005C1E48">
              <w:rPr>
                <w:rFonts w:ascii="Times New Roman" w:hAnsi="Times New Roman" w:cs="Times New Roman"/>
                <w:color w:val="auto"/>
              </w:rPr>
              <w:tab/>
              <w:t>Fax :</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E-mail:</w:t>
            </w:r>
          </w:p>
        </w:tc>
      </w:tr>
    </w:tbl>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b/>
          <w:bCs/>
          <w:iCs/>
          <w:color w:val="auto"/>
        </w:rPr>
      </w:pPr>
      <w:r w:rsidRPr="005C1E48">
        <w:rPr>
          <w:rFonts w:ascii="Times New Roman" w:hAnsi="Times New Roman" w:cs="Times New Roman"/>
          <w:b/>
          <w:bCs/>
          <w:iCs/>
          <w:color w:val="auto"/>
        </w:rPr>
        <w:t>2. Date bancare:</w:t>
      </w:r>
    </w:p>
    <w:tbl>
      <w:tblPr>
        <w:tblW w:w="0" w:type="auto"/>
        <w:tblInd w:w="108" w:type="dxa"/>
        <w:tblLayout w:type="fixed"/>
        <w:tblLook w:val="0000"/>
      </w:tblPr>
      <w:tblGrid>
        <w:gridCol w:w="9528"/>
      </w:tblGrid>
      <w:tr w:rsidR="003C5A9A" w:rsidRPr="005C1E48" w:rsidTr="00683B79">
        <w:tc>
          <w:tcPr>
            <w:tcW w:w="9528" w:type="dxa"/>
            <w:tcBorders>
              <w:top w:val="single" w:sz="4" w:space="0" w:color="000000"/>
              <w:left w:val="single" w:sz="4" w:space="0" w:color="000000"/>
              <w:bottom w:val="single" w:sz="4" w:space="0" w:color="000000"/>
              <w:right w:val="single" w:sz="4" w:space="0" w:color="000000"/>
            </w:tcBorders>
            <w:shd w:val="clear" w:color="auto" w:fill="auto"/>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Denumirea băncii:</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Codul IBAN:</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 xml:space="preserve">Titular: </w:t>
            </w:r>
          </w:p>
        </w:tc>
      </w:tr>
    </w:tbl>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b/>
          <w:bCs/>
          <w:iCs/>
          <w:color w:val="auto"/>
        </w:rPr>
      </w:pPr>
      <w:r w:rsidRPr="005C1E48">
        <w:rPr>
          <w:rFonts w:ascii="Times New Roman" w:hAnsi="Times New Roman" w:cs="Times New Roman"/>
          <w:b/>
          <w:bCs/>
          <w:iCs/>
          <w:color w:val="auto"/>
        </w:rPr>
        <w:t>3. Datele presedintelui (reprezentantului legal) organizaţiei:</w:t>
      </w:r>
    </w:p>
    <w:tbl>
      <w:tblPr>
        <w:tblW w:w="0" w:type="auto"/>
        <w:tblInd w:w="108" w:type="dxa"/>
        <w:tblLayout w:type="fixed"/>
        <w:tblLook w:val="0000"/>
      </w:tblPr>
      <w:tblGrid>
        <w:gridCol w:w="9528"/>
      </w:tblGrid>
      <w:tr w:rsidR="003C5A9A" w:rsidRPr="005C1E48" w:rsidTr="00683B79">
        <w:tc>
          <w:tcPr>
            <w:tcW w:w="9528" w:type="dxa"/>
            <w:tcBorders>
              <w:top w:val="single" w:sz="4" w:space="0" w:color="000000"/>
              <w:left w:val="single" w:sz="4" w:space="0" w:color="000000"/>
              <w:bottom w:val="single" w:sz="4" w:space="0" w:color="000000"/>
              <w:right w:val="single" w:sz="4" w:space="0" w:color="000000"/>
            </w:tcBorders>
            <w:shd w:val="clear" w:color="auto" w:fill="auto"/>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Nume:</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Tel./Fax:</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E-mail:</w:t>
            </w:r>
          </w:p>
          <w:p w:rsidR="003C5A9A" w:rsidRPr="005C1E48" w:rsidRDefault="003C5A9A" w:rsidP="00683B79">
            <w:pPr>
              <w:ind w:right="2370"/>
              <w:jc w:val="both"/>
              <w:rPr>
                <w:rFonts w:ascii="Times New Roman" w:hAnsi="Times New Roman" w:cs="Times New Roman"/>
                <w:color w:val="auto"/>
              </w:rPr>
            </w:pPr>
            <w:r w:rsidRPr="005C1E48">
              <w:rPr>
                <w:rFonts w:ascii="Times New Roman" w:hAnsi="Times New Roman" w:cs="Times New Roman"/>
                <w:color w:val="auto"/>
              </w:rPr>
              <w:t>Semnătura</w:t>
            </w:r>
          </w:p>
        </w:tc>
      </w:tr>
    </w:tbl>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b/>
          <w:bCs/>
          <w:iCs/>
          <w:color w:val="auto"/>
        </w:rPr>
      </w:pPr>
      <w:r w:rsidRPr="005C1E48">
        <w:rPr>
          <w:rFonts w:ascii="Times New Roman" w:hAnsi="Times New Roman" w:cs="Times New Roman"/>
          <w:b/>
          <w:bCs/>
          <w:iCs/>
          <w:color w:val="auto"/>
        </w:rPr>
        <w:t xml:space="preserve">4. Responsabilul financiar al organizaţiei: </w:t>
      </w:r>
    </w:p>
    <w:tbl>
      <w:tblPr>
        <w:tblW w:w="0" w:type="auto"/>
        <w:tblInd w:w="108" w:type="dxa"/>
        <w:tblLayout w:type="fixed"/>
        <w:tblLook w:val="0000"/>
      </w:tblPr>
      <w:tblGrid>
        <w:gridCol w:w="9528"/>
      </w:tblGrid>
      <w:tr w:rsidR="003C5A9A" w:rsidRPr="005C1E48" w:rsidTr="00683B79">
        <w:tc>
          <w:tcPr>
            <w:tcW w:w="9528" w:type="dxa"/>
            <w:tcBorders>
              <w:top w:val="single" w:sz="4" w:space="0" w:color="000000"/>
              <w:left w:val="single" w:sz="4" w:space="0" w:color="000000"/>
              <w:bottom w:val="single" w:sz="4" w:space="0" w:color="000000"/>
              <w:right w:val="single" w:sz="4" w:space="0" w:color="000000"/>
            </w:tcBorders>
            <w:shd w:val="clear" w:color="auto" w:fill="auto"/>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Nume:</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Tel./Fax:</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E-mail:</w:t>
            </w:r>
          </w:p>
          <w:p w:rsidR="003C5A9A" w:rsidRPr="005C1E48" w:rsidRDefault="003C5A9A" w:rsidP="00683B79">
            <w:pPr>
              <w:ind w:firstLine="5832"/>
              <w:jc w:val="both"/>
              <w:rPr>
                <w:rFonts w:ascii="Times New Roman" w:hAnsi="Times New Roman" w:cs="Times New Roman"/>
                <w:color w:val="auto"/>
              </w:rPr>
            </w:pPr>
            <w:r w:rsidRPr="005C1E48">
              <w:rPr>
                <w:rFonts w:ascii="Times New Roman" w:hAnsi="Times New Roman" w:cs="Times New Roman"/>
                <w:color w:val="auto"/>
              </w:rPr>
              <w:t>Semnătura</w:t>
            </w:r>
          </w:p>
        </w:tc>
      </w:tr>
    </w:tbl>
    <w:p w:rsidR="003C5A9A" w:rsidRPr="005C1E48" w:rsidRDefault="003C5A9A" w:rsidP="003C5A9A">
      <w:pPr>
        <w:jc w:val="both"/>
        <w:rPr>
          <w:rFonts w:ascii="Times New Roman" w:hAnsi="Times New Roman" w:cs="Times New Roman"/>
          <w:color w:val="auto"/>
        </w:rPr>
      </w:pPr>
    </w:p>
    <w:p w:rsidR="003C5A9A" w:rsidRPr="005C1E48" w:rsidRDefault="003C5A9A" w:rsidP="003C5A9A">
      <w:pPr>
        <w:autoSpaceDE w:val="0"/>
        <w:jc w:val="both"/>
        <w:rPr>
          <w:rFonts w:ascii="Times New Roman" w:eastAsia="Batang" w:hAnsi="Times New Roman" w:cs="Times New Roman"/>
          <w:b/>
          <w:i/>
          <w:color w:val="auto"/>
        </w:rPr>
      </w:pPr>
      <w:r w:rsidRPr="005C1E48">
        <w:rPr>
          <w:rFonts w:ascii="Times New Roman" w:eastAsia="Batang" w:hAnsi="Times New Roman" w:cs="Times New Roman"/>
          <w:b/>
          <w:color w:val="auto"/>
        </w:rPr>
        <w:t xml:space="preserve">CAPACITATEA OPERAŢIONALĂ </w:t>
      </w:r>
      <w:r w:rsidRPr="005C1E48">
        <w:rPr>
          <w:rFonts w:ascii="Times New Roman" w:eastAsia="Batang" w:hAnsi="Times New Roman" w:cs="Times New Roman"/>
          <w:b/>
          <w:i/>
          <w:color w:val="auto"/>
        </w:rPr>
        <w:t>(max. o pagină)</w:t>
      </w:r>
    </w:p>
    <w:p w:rsidR="003C5A9A" w:rsidRPr="005C1E48" w:rsidRDefault="003C5A9A" w:rsidP="003C5A9A">
      <w:pPr>
        <w:autoSpaceDE w:val="0"/>
        <w:jc w:val="both"/>
        <w:rPr>
          <w:rFonts w:ascii="Times New Roman" w:eastAsia="Batang" w:hAnsi="Times New Roman" w:cs="Times New Roman"/>
          <w:color w:val="auto"/>
        </w:rPr>
      </w:pPr>
    </w:p>
    <w:p w:rsidR="003C5A9A" w:rsidRPr="005C1E48" w:rsidRDefault="003C5A9A" w:rsidP="003C5A9A">
      <w:pPr>
        <w:autoSpaceDE w:val="0"/>
        <w:jc w:val="both"/>
        <w:rPr>
          <w:rFonts w:ascii="Times New Roman" w:hAnsi="Times New Roman" w:cs="Times New Roman"/>
          <w:b/>
          <w:bCs/>
          <w:i/>
          <w:iCs/>
          <w:color w:val="auto"/>
        </w:rPr>
      </w:pPr>
      <w:r w:rsidRPr="005C1E48">
        <w:rPr>
          <w:rFonts w:ascii="Times New Roman" w:hAnsi="Times New Roman" w:cs="Times New Roman"/>
          <w:b/>
          <w:bCs/>
          <w:iCs/>
          <w:color w:val="auto"/>
        </w:rPr>
        <w:t xml:space="preserve">5. a. Descrierea organizaţiei </w:t>
      </w:r>
      <w:r w:rsidRPr="005C1E48">
        <w:rPr>
          <w:rFonts w:ascii="Times New Roman" w:hAnsi="Times New Roman" w:cs="Times New Roman"/>
          <w:b/>
          <w:bCs/>
          <w:i/>
          <w:iCs/>
          <w:color w:val="auto"/>
        </w:rPr>
        <w:t>(10-15  rânduri)</w:t>
      </w:r>
    </w:p>
    <w:p w:rsidR="003C5A9A" w:rsidRPr="005C1E48" w:rsidRDefault="003C5A9A" w:rsidP="003C5A9A">
      <w:pPr>
        <w:autoSpaceDE w:val="0"/>
        <w:jc w:val="both"/>
        <w:rPr>
          <w:rFonts w:ascii="Times New Roman" w:eastAsia="Batang" w:hAnsi="Times New Roman" w:cs="Times New Roman"/>
          <w:color w:val="auto"/>
        </w:rPr>
      </w:pPr>
      <w:r w:rsidRPr="005C1E48">
        <w:rPr>
          <w:rFonts w:ascii="Times New Roman" w:eastAsia="Batang" w:hAnsi="Times New Roman" w:cs="Times New Roman"/>
          <w:color w:val="auto"/>
        </w:rPr>
        <w:t>Vă rugăm să oferiţi o scurtă descriere a organizaţiei dumneavoastră (obiective, activităţi, etc.)</w:t>
      </w:r>
    </w:p>
    <w:p w:rsidR="003C5A9A" w:rsidRPr="005C1E48" w:rsidRDefault="003C5A9A" w:rsidP="003C5A9A">
      <w:pPr>
        <w:jc w:val="both"/>
        <w:rPr>
          <w:rFonts w:ascii="Times New Roman" w:hAnsi="Times New Roman" w:cs="Times New Roman"/>
          <w:bCs/>
          <w:iCs/>
          <w:color w:val="auto"/>
        </w:rPr>
      </w:pPr>
    </w:p>
    <w:p w:rsidR="003C5A9A" w:rsidRPr="005C1E48" w:rsidRDefault="003C5A9A" w:rsidP="003C5A9A">
      <w:pPr>
        <w:jc w:val="both"/>
        <w:rPr>
          <w:rFonts w:ascii="Times New Roman" w:hAnsi="Times New Roman" w:cs="Times New Roman"/>
          <w:b/>
          <w:bCs/>
          <w:i/>
          <w:iCs/>
          <w:color w:val="auto"/>
        </w:rPr>
      </w:pPr>
      <w:r w:rsidRPr="005C1E48">
        <w:rPr>
          <w:rFonts w:ascii="Times New Roman" w:hAnsi="Times New Roman" w:cs="Times New Roman"/>
          <w:b/>
          <w:bCs/>
          <w:iCs/>
          <w:color w:val="auto"/>
        </w:rPr>
        <w:t xml:space="preserve">5.b. Experienţa relevantă în domeniu  </w:t>
      </w:r>
      <w:r w:rsidRPr="005C1E48">
        <w:rPr>
          <w:rFonts w:ascii="Times New Roman" w:hAnsi="Times New Roman" w:cs="Times New Roman"/>
          <w:b/>
          <w:bCs/>
          <w:i/>
          <w:iCs/>
          <w:color w:val="auto"/>
        </w:rPr>
        <w:t>(10 rânduri)</w:t>
      </w:r>
    </w:p>
    <w:p w:rsidR="003C5A9A" w:rsidRPr="005C1E48" w:rsidRDefault="003C5A9A" w:rsidP="003C5A9A">
      <w:pPr>
        <w:jc w:val="both"/>
        <w:rPr>
          <w:rFonts w:ascii="Times New Roman" w:eastAsia="Batang" w:hAnsi="Times New Roman" w:cs="Times New Roman"/>
          <w:color w:val="auto"/>
        </w:rPr>
      </w:pPr>
      <w:r w:rsidRPr="005C1E48">
        <w:rPr>
          <w:rFonts w:ascii="Times New Roman" w:eastAsia="Batang" w:hAnsi="Times New Roman" w:cs="Times New Roman"/>
          <w:color w:val="auto"/>
        </w:rPr>
        <w:t>Vă rugăm să menţionaţi unul sau mai multe proiecte ale organizaţiei dumneavoastră pe care le consideraţi relevante pentru de tema proiectului.</w:t>
      </w:r>
    </w:p>
    <w:p w:rsidR="003C5A9A" w:rsidRPr="005C1E48" w:rsidRDefault="003C5A9A" w:rsidP="003C5A9A">
      <w:pPr>
        <w:jc w:val="both"/>
        <w:rPr>
          <w:rFonts w:ascii="Times New Roman" w:eastAsia="Batang" w:hAnsi="Times New Roman" w:cs="Times New Roman"/>
          <w:color w:val="auto"/>
        </w:rPr>
      </w:pPr>
    </w:p>
    <w:p w:rsidR="003C5A9A" w:rsidRPr="005C1E48" w:rsidRDefault="003C5A9A" w:rsidP="003C5A9A">
      <w:pPr>
        <w:jc w:val="both"/>
        <w:rPr>
          <w:rFonts w:ascii="Times New Roman" w:hAnsi="Times New Roman" w:cs="Times New Roman"/>
          <w:b/>
          <w:bCs/>
          <w:i/>
          <w:iCs/>
          <w:color w:val="auto"/>
        </w:rPr>
      </w:pPr>
      <w:r w:rsidRPr="005C1E48">
        <w:rPr>
          <w:rFonts w:ascii="Times New Roman" w:hAnsi="Times New Roman" w:cs="Times New Roman"/>
          <w:b/>
          <w:bCs/>
          <w:iCs/>
          <w:color w:val="auto"/>
        </w:rPr>
        <w:t xml:space="preserve">5.c. Echipa proiectului </w:t>
      </w:r>
      <w:r w:rsidRPr="005C1E48">
        <w:rPr>
          <w:rFonts w:ascii="Times New Roman" w:hAnsi="Times New Roman" w:cs="Times New Roman"/>
          <w:bCs/>
          <w:i/>
          <w:iCs/>
          <w:color w:val="auto"/>
        </w:rPr>
        <w:t xml:space="preserve">(coordonatori, resursele umane direct implicate în implementarea proiectului) </w:t>
      </w:r>
      <w:r w:rsidRPr="005C1E48">
        <w:rPr>
          <w:rFonts w:ascii="Times New Roman" w:hAnsi="Times New Roman" w:cs="Times New Roman"/>
          <w:b/>
          <w:bCs/>
          <w:i/>
          <w:iCs/>
          <w:color w:val="auto"/>
        </w:rPr>
        <w:t>(10 rânduri)</w:t>
      </w:r>
    </w:p>
    <w:p w:rsidR="003C5A9A" w:rsidRPr="005C1E48" w:rsidRDefault="003C5A9A" w:rsidP="003C5A9A">
      <w:pPr>
        <w:jc w:val="both"/>
        <w:rPr>
          <w:rFonts w:ascii="Times New Roman" w:hAnsi="Times New Roman" w:cs="Times New Roman"/>
          <w:bCs/>
          <w:i/>
          <w:iCs/>
          <w:color w:val="auto"/>
        </w:rPr>
      </w:pPr>
    </w:p>
    <w:p w:rsidR="003C5A9A" w:rsidRPr="005C1E48" w:rsidRDefault="003C5A9A" w:rsidP="003C5A9A">
      <w:pPr>
        <w:jc w:val="both"/>
        <w:rPr>
          <w:rFonts w:ascii="Times New Roman" w:hAnsi="Times New Roman" w:cs="Times New Roman"/>
          <w:b/>
          <w:i/>
          <w:iCs/>
          <w:color w:val="auto"/>
        </w:rPr>
      </w:pPr>
      <w:r w:rsidRPr="005C1E48">
        <w:rPr>
          <w:rFonts w:ascii="Times New Roman" w:hAnsi="Times New Roman" w:cs="Times New Roman"/>
          <w:b/>
          <w:iCs/>
          <w:color w:val="auto"/>
        </w:rPr>
        <w:t xml:space="preserve">6. Partenerul (-ii) proiectului (dacă este cazul) </w:t>
      </w:r>
      <w:r w:rsidRPr="005C1E48">
        <w:rPr>
          <w:rFonts w:ascii="Times New Roman" w:hAnsi="Times New Roman" w:cs="Times New Roman"/>
          <w:b/>
          <w:bCs/>
          <w:i/>
          <w:color w:val="auto"/>
        </w:rPr>
        <w:t>(10-15  rânduri)</w:t>
      </w:r>
      <w:r w:rsidRPr="005C1E48">
        <w:rPr>
          <w:rFonts w:ascii="Times New Roman" w:hAnsi="Times New Roman" w:cs="Times New Roman"/>
          <w:b/>
          <w:i/>
          <w:iCs/>
          <w:color w:val="auto"/>
        </w:rPr>
        <w:t>:</w:t>
      </w:r>
    </w:p>
    <w:p w:rsidR="003C5A9A" w:rsidRPr="005C1E48" w:rsidRDefault="003C5A9A" w:rsidP="003C5A9A">
      <w:pPr>
        <w:ind w:firstLine="720"/>
        <w:jc w:val="both"/>
        <w:rPr>
          <w:rFonts w:ascii="Times New Roman" w:hAnsi="Times New Roman" w:cs="Times New Roman"/>
          <w:color w:val="auto"/>
        </w:rPr>
      </w:pPr>
      <w:r w:rsidRPr="005C1E48">
        <w:rPr>
          <w:rFonts w:ascii="Times New Roman" w:hAnsi="Times New Roman" w:cs="Times New Roman"/>
          <w:color w:val="auto"/>
        </w:rPr>
        <w:t>- coordonate (adresa, tel/fax, e-mail, web site, persoană de contact)</w:t>
      </w:r>
    </w:p>
    <w:p w:rsidR="003C5A9A" w:rsidRPr="005C1E48" w:rsidRDefault="003C5A9A" w:rsidP="003C5A9A">
      <w:pPr>
        <w:ind w:firstLine="720"/>
        <w:jc w:val="both"/>
        <w:rPr>
          <w:rFonts w:ascii="Times New Roman" w:hAnsi="Times New Roman" w:cs="Times New Roman"/>
          <w:bCs/>
          <w:color w:val="auto"/>
        </w:rPr>
      </w:pPr>
      <w:r w:rsidRPr="005C1E48">
        <w:rPr>
          <w:rFonts w:ascii="Times New Roman" w:hAnsi="Times New Roman" w:cs="Times New Roman"/>
          <w:color w:val="auto"/>
        </w:rPr>
        <w:t xml:space="preserve">- profilul organizaţiei (scopurile, obiectivele şi </w:t>
      </w:r>
      <w:r w:rsidRPr="005C1E48">
        <w:rPr>
          <w:rFonts w:ascii="Times New Roman" w:hAnsi="Times New Roman" w:cs="Times New Roman"/>
          <w:bCs/>
          <w:color w:val="auto"/>
        </w:rPr>
        <w:t xml:space="preserve">scurtă descriere a principalelor activităţi derulate </w:t>
      </w:r>
    </w:p>
    <w:p w:rsidR="003C5A9A" w:rsidRPr="005C1E48" w:rsidRDefault="003C5A9A" w:rsidP="003C5A9A">
      <w:pPr>
        <w:ind w:firstLine="720"/>
        <w:jc w:val="both"/>
        <w:rPr>
          <w:rFonts w:ascii="Times New Roman" w:hAnsi="Times New Roman" w:cs="Times New Roman"/>
          <w:bCs/>
          <w:color w:val="auto"/>
        </w:rPr>
      </w:pPr>
      <w:r w:rsidRPr="005C1E48">
        <w:rPr>
          <w:rFonts w:ascii="Times New Roman" w:hAnsi="Times New Roman" w:cs="Times New Roman"/>
          <w:bCs/>
          <w:color w:val="auto"/>
        </w:rPr>
        <w:t>- rolul partenerului/partenerilor implicaţi în proiect (resurse umane, responsabilităţi, contribuţie financiară, în natură etc.)</w:t>
      </w:r>
    </w:p>
    <w:p w:rsidR="003C5A9A" w:rsidRPr="005C1E48" w:rsidRDefault="003C5A9A" w:rsidP="003C5A9A">
      <w:pPr>
        <w:pageBreakBefore/>
        <w:jc w:val="both"/>
        <w:rPr>
          <w:rFonts w:ascii="Times New Roman" w:hAnsi="Times New Roman" w:cs="Times New Roman"/>
          <w:b/>
          <w:bCs/>
          <w:iCs/>
          <w:smallCaps/>
          <w:color w:val="auto"/>
        </w:rPr>
      </w:pPr>
      <w:r w:rsidRPr="005C1E48">
        <w:rPr>
          <w:rFonts w:ascii="Times New Roman" w:hAnsi="Times New Roman" w:cs="Times New Roman"/>
          <w:b/>
          <w:bCs/>
          <w:iCs/>
          <w:smallCaps/>
          <w:color w:val="auto"/>
        </w:rPr>
        <w:lastRenderedPageBreak/>
        <w:t>B). Proiectul</w:t>
      </w:r>
    </w:p>
    <w:p w:rsidR="003C5A9A" w:rsidRPr="005C1E48" w:rsidRDefault="003C5A9A" w:rsidP="003C5A9A">
      <w:pPr>
        <w:jc w:val="both"/>
        <w:rPr>
          <w:rFonts w:ascii="Times New Roman" w:hAnsi="Times New Roman" w:cs="Times New Roman"/>
          <w:b/>
          <w:bCs/>
          <w:iCs/>
          <w:color w:val="auto"/>
        </w:rPr>
      </w:pPr>
    </w:p>
    <w:p w:rsidR="003C5A9A" w:rsidRPr="005C1E48" w:rsidRDefault="003C5A9A" w:rsidP="003C5A9A">
      <w:pPr>
        <w:jc w:val="both"/>
        <w:rPr>
          <w:rFonts w:ascii="Times New Roman" w:hAnsi="Times New Roman" w:cs="Times New Roman"/>
          <w:b/>
          <w:bCs/>
          <w:iCs/>
          <w:color w:val="auto"/>
        </w:rPr>
      </w:pPr>
      <w:r w:rsidRPr="005C1E48">
        <w:rPr>
          <w:rFonts w:ascii="Times New Roman" w:hAnsi="Times New Roman" w:cs="Times New Roman"/>
          <w:b/>
          <w:bCs/>
          <w:iCs/>
          <w:color w:val="auto"/>
        </w:rPr>
        <w:t>6. Titlul proiectului:</w:t>
      </w:r>
    </w:p>
    <w:p w:rsidR="003C5A9A" w:rsidRPr="005C1E48" w:rsidRDefault="003C5A9A" w:rsidP="003C5A9A">
      <w:pPr>
        <w:jc w:val="both"/>
        <w:rPr>
          <w:rFonts w:ascii="Times New Roman" w:hAnsi="Times New Roman" w:cs="Times New Roman"/>
          <w:b/>
          <w:bCs/>
          <w:i/>
          <w:iCs/>
          <w:color w:val="auto"/>
        </w:rPr>
      </w:pPr>
    </w:p>
    <w:p w:rsidR="003C5A9A" w:rsidRPr="005C1E48" w:rsidRDefault="003C5A9A" w:rsidP="003C5A9A">
      <w:pPr>
        <w:jc w:val="both"/>
        <w:rPr>
          <w:rFonts w:ascii="Times New Roman" w:hAnsi="Times New Roman" w:cs="Times New Roman"/>
          <w:b/>
          <w:bCs/>
          <w:iCs/>
          <w:color w:val="auto"/>
        </w:rPr>
      </w:pPr>
      <w:r w:rsidRPr="005C1E48">
        <w:rPr>
          <w:rFonts w:ascii="Times New Roman" w:hAnsi="Times New Roman" w:cs="Times New Roman"/>
          <w:b/>
          <w:bCs/>
          <w:iCs/>
          <w:color w:val="auto"/>
        </w:rPr>
        <w:t>7. Locul desfăşurării proiectului (localitate):</w:t>
      </w:r>
    </w:p>
    <w:p w:rsidR="003C5A9A" w:rsidRPr="005C1E48" w:rsidRDefault="003C5A9A" w:rsidP="003C5A9A">
      <w:pPr>
        <w:jc w:val="both"/>
        <w:rPr>
          <w:rFonts w:ascii="Times New Roman" w:hAnsi="Times New Roman" w:cs="Times New Roman"/>
          <w:b/>
          <w:bCs/>
          <w:iCs/>
          <w:color w:val="auto"/>
        </w:rPr>
      </w:pPr>
    </w:p>
    <w:p w:rsidR="003C5A9A" w:rsidRPr="005C1E48" w:rsidRDefault="003C5A9A" w:rsidP="003C5A9A">
      <w:pPr>
        <w:jc w:val="both"/>
        <w:rPr>
          <w:rFonts w:ascii="Times New Roman" w:hAnsi="Times New Roman" w:cs="Times New Roman"/>
          <w:b/>
          <w:bCs/>
          <w:iCs/>
          <w:color w:val="auto"/>
        </w:rPr>
      </w:pPr>
      <w:r w:rsidRPr="005C1E48">
        <w:rPr>
          <w:rFonts w:ascii="Times New Roman" w:hAnsi="Times New Roman" w:cs="Times New Roman"/>
          <w:b/>
          <w:bCs/>
          <w:iCs/>
          <w:color w:val="auto"/>
        </w:rPr>
        <w:t>8. Durata proiectului:</w:t>
      </w:r>
      <w:r w:rsidRPr="005C1E48">
        <w:rPr>
          <w:rFonts w:ascii="Times New Roman" w:hAnsi="Times New Roman" w:cs="Times New Roman"/>
          <w:b/>
          <w:bCs/>
          <w:iCs/>
          <w:color w:val="auto"/>
        </w:rPr>
        <w:tab/>
        <w:t xml:space="preserve"> de la    ...........          până la    ............</w:t>
      </w:r>
    </w:p>
    <w:p w:rsidR="003C5A9A" w:rsidRPr="005C1E48" w:rsidRDefault="003C5A9A" w:rsidP="003C5A9A">
      <w:pPr>
        <w:jc w:val="both"/>
        <w:rPr>
          <w:rFonts w:ascii="Times New Roman" w:hAnsi="Times New Roman" w:cs="Times New Roman"/>
          <w:b/>
          <w:bCs/>
          <w:iCs/>
          <w:color w:val="auto"/>
        </w:rPr>
      </w:pPr>
    </w:p>
    <w:p w:rsidR="003C5A9A" w:rsidRPr="005C1E48" w:rsidRDefault="003C5A9A" w:rsidP="003C5A9A">
      <w:pPr>
        <w:jc w:val="both"/>
        <w:rPr>
          <w:rFonts w:ascii="Times New Roman" w:hAnsi="Times New Roman" w:cs="Times New Roman"/>
          <w:b/>
          <w:bCs/>
          <w:i/>
          <w:iCs/>
          <w:color w:val="auto"/>
        </w:rPr>
      </w:pPr>
      <w:r w:rsidRPr="005C1E48">
        <w:rPr>
          <w:rFonts w:ascii="Times New Roman" w:hAnsi="Times New Roman" w:cs="Times New Roman"/>
          <w:b/>
          <w:bCs/>
          <w:iCs/>
          <w:color w:val="auto"/>
        </w:rPr>
        <w:t>9</w:t>
      </w:r>
      <w:r w:rsidRPr="005C1E48">
        <w:rPr>
          <w:rFonts w:ascii="Times New Roman" w:hAnsi="Times New Roman" w:cs="Times New Roman"/>
          <w:b/>
          <w:bCs/>
          <w:i/>
          <w:iCs/>
          <w:color w:val="auto"/>
        </w:rPr>
        <w:t xml:space="preserve">. </w:t>
      </w:r>
      <w:r w:rsidRPr="005C1E48">
        <w:rPr>
          <w:rFonts w:ascii="Times New Roman" w:hAnsi="Times New Roman" w:cs="Times New Roman"/>
          <w:b/>
          <w:bCs/>
          <w:iCs/>
          <w:color w:val="auto"/>
        </w:rPr>
        <w:t xml:space="preserve">Rezumatul proiectului </w:t>
      </w:r>
      <w:r w:rsidRPr="005C1E48">
        <w:rPr>
          <w:rFonts w:ascii="Times New Roman" w:hAnsi="Times New Roman" w:cs="Times New Roman"/>
          <w:b/>
          <w:bCs/>
          <w:i/>
          <w:iCs/>
          <w:color w:val="auto"/>
        </w:rPr>
        <w:t>(max. 15 rânduri)</w:t>
      </w:r>
    </w:p>
    <w:p w:rsidR="003C5A9A" w:rsidRPr="005C1E48" w:rsidRDefault="003C5A9A" w:rsidP="003C5A9A">
      <w:pPr>
        <w:jc w:val="both"/>
        <w:rPr>
          <w:rFonts w:ascii="Times New Roman" w:hAnsi="Times New Roman" w:cs="Times New Roman"/>
          <w:bCs/>
          <w:iCs/>
          <w:color w:val="auto"/>
        </w:rPr>
      </w:pPr>
      <w:r w:rsidRPr="005C1E48">
        <w:rPr>
          <w:rFonts w:ascii="Times New Roman" w:hAnsi="Times New Roman" w:cs="Times New Roman"/>
          <w:bCs/>
          <w:iCs/>
          <w:color w:val="auto"/>
        </w:rPr>
        <w:t xml:space="preserve">Vă rugăm să oferiţi o descriere concisă şi clară a proiectului dumneavoastră: scop, obiective, activităţi principale. (acest sumar va fi făcut public) </w:t>
      </w:r>
    </w:p>
    <w:p w:rsidR="003C5A9A" w:rsidRPr="005C1E48" w:rsidRDefault="003C5A9A" w:rsidP="003C5A9A">
      <w:pPr>
        <w:jc w:val="both"/>
        <w:rPr>
          <w:rFonts w:ascii="Times New Roman" w:hAnsi="Times New Roman" w:cs="Times New Roman"/>
          <w:bCs/>
          <w:iCs/>
          <w:color w:val="auto"/>
        </w:rPr>
      </w:pPr>
    </w:p>
    <w:p w:rsidR="003C5A9A" w:rsidRPr="005C1E48" w:rsidRDefault="003C5A9A" w:rsidP="003C5A9A">
      <w:pPr>
        <w:jc w:val="both"/>
        <w:rPr>
          <w:rFonts w:ascii="Times New Roman" w:hAnsi="Times New Roman" w:cs="Times New Roman"/>
          <w:b/>
          <w:bCs/>
          <w:iCs/>
          <w:color w:val="auto"/>
        </w:rPr>
      </w:pPr>
      <w:r w:rsidRPr="005C1E48">
        <w:rPr>
          <w:rFonts w:ascii="Times New Roman" w:hAnsi="Times New Roman" w:cs="Times New Roman"/>
          <w:b/>
          <w:bCs/>
          <w:iCs/>
          <w:color w:val="auto"/>
        </w:rPr>
        <w:t xml:space="preserve">10.  Relevanţa proiectului faţă de obiectivele şi priorităţile specifice programului de finanţare </w:t>
      </w:r>
    </w:p>
    <w:p w:rsidR="003C5A9A" w:rsidRPr="005C1E48" w:rsidRDefault="003C5A9A" w:rsidP="003C5A9A">
      <w:pPr>
        <w:jc w:val="both"/>
        <w:rPr>
          <w:rFonts w:ascii="Times New Roman" w:hAnsi="Times New Roman" w:cs="Times New Roman"/>
          <w:b/>
          <w:bCs/>
          <w:iCs/>
          <w:color w:val="auto"/>
        </w:rPr>
      </w:pPr>
    </w:p>
    <w:p w:rsidR="003C5A9A" w:rsidRPr="005C1E48" w:rsidRDefault="003C5A9A" w:rsidP="003C5A9A">
      <w:pPr>
        <w:jc w:val="both"/>
        <w:rPr>
          <w:rFonts w:ascii="Times New Roman" w:hAnsi="Times New Roman" w:cs="Times New Roman"/>
          <w:b/>
          <w:bCs/>
          <w:i/>
          <w:iCs/>
          <w:color w:val="auto"/>
        </w:rPr>
      </w:pPr>
      <w:r w:rsidRPr="005C1E48">
        <w:rPr>
          <w:rFonts w:ascii="Times New Roman" w:hAnsi="Times New Roman" w:cs="Times New Roman"/>
          <w:b/>
          <w:bCs/>
          <w:iCs/>
          <w:color w:val="auto"/>
        </w:rPr>
        <w:t xml:space="preserve">DESCRIEREA PROIECTULUI </w:t>
      </w:r>
      <w:r w:rsidRPr="005C1E48">
        <w:rPr>
          <w:rFonts w:ascii="Times New Roman" w:hAnsi="Times New Roman" w:cs="Times New Roman"/>
          <w:b/>
          <w:bCs/>
          <w:i/>
          <w:iCs/>
          <w:color w:val="auto"/>
        </w:rPr>
        <w:t>(maxim 4 pagini):</w:t>
      </w:r>
    </w:p>
    <w:p w:rsidR="003C5A9A" w:rsidRPr="005C1E48" w:rsidRDefault="003C5A9A" w:rsidP="003C5A9A">
      <w:pPr>
        <w:jc w:val="both"/>
        <w:rPr>
          <w:rFonts w:ascii="Times New Roman" w:hAnsi="Times New Roman" w:cs="Times New Roman"/>
          <w:b/>
          <w:bCs/>
          <w:i/>
          <w:color w:val="auto"/>
        </w:rPr>
      </w:pPr>
    </w:p>
    <w:p w:rsidR="003C5A9A" w:rsidRPr="005C1E48" w:rsidRDefault="003C5A9A" w:rsidP="003C5A9A">
      <w:pPr>
        <w:jc w:val="both"/>
        <w:rPr>
          <w:rFonts w:ascii="Times New Roman" w:hAnsi="Times New Roman" w:cs="Times New Roman"/>
          <w:b/>
          <w:bCs/>
          <w:color w:val="auto"/>
        </w:rPr>
      </w:pPr>
      <w:r w:rsidRPr="005C1E48">
        <w:rPr>
          <w:rFonts w:ascii="Times New Roman" w:hAnsi="Times New Roman" w:cs="Times New Roman"/>
          <w:b/>
          <w:bCs/>
          <w:color w:val="auto"/>
        </w:rPr>
        <w:t xml:space="preserve">11. Justificarea şi oportunitatea proiectului/Problema identificată </w:t>
      </w:r>
    </w:p>
    <w:p w:rsidR="003C5A9A" w:rsidRPr="005C1E48" w:rsidRDefault="003C5A9A" w:rsidP="003C5A9A">
      <w:pPr>
        <w:jc w:val="both"/>
        <w:rPr>
          <w:rFonts w:ascii="Times New Roman" w:eastAsia="Batang" w:hAnsi="Times New Roman" w:cs="Times New Roman"/>
          <w:color w:val="auto"/>
        </w:rPr>
      </w:pPr>
      <w:r w:rsidRPr="005C1E48">
        <w:rPr>
          <w:rFonts w:ascii="Times New Roman" w:eastAsia="Batang" w:hAnsi="Times New Roman" w:cs="Times New Roman"/>
          <w:color w:val="auto"/>
        </w:rPr>
        <w:t>Vă rugăm să explicaţi contextul, originea proiectului şi problema centrală pe care acesta încearcă s-o rezolve</w:t>
      </w:r>
    </w:p>
    <w:p w:rsidR="003C5A9A" w:rsidRPr="005C1E48" w:rsidRDefault="003C5A9A" w:rsidP="003C5A9A">
      <w:pPr>
        <w:jc w:val="both"/>
        <w:rPr>
          <w:rFonts w:ascii="Times New Roman" w:hAnsi="Times New Roman" w:cs="Times New Roman"/>
          <w:b/>
          <w:bCs/>
          <w:iCs/>
          <w:color w:val="auto"/>
        </w:rPr>
      </w:pPr>
    </w:p>
    <w:p w:rsidR="003C5A9A" w:rsidRPr="005C1E48" w:rsidRDefault="003C5A9A" w:rsidP="003C5A9A">
      <w:pPr>
        <w:jc w:val="both"/>
        <w:rPr>
          <w:rFonts w:ascii="Times New Roman" w:hAnsi="Times New Roman" w:cs="Times New Roman"/>
          <w:b/>
          <w:bCs/>
          <w:iCs/>
          <w:color w:val="auto"/>
        </w:rPr>
      </w:pPr>
      <w:r w:rsidRPr="005C1E48">
        <w:rPr>
          <w:rFonts w:ascii="Times New Roman" w:hAnsi="Times New Roman" w:cs="Times New Roman"/>
          <w:b/>
          <w:bCs/>
          <w:iCs/>
          <w:color w:val="auto"/>
        </w:rPr>
        <w:t xml:space="preserve">12.  Scopul şi obiectivele proiectului  </w:t>
      </w:r>
    </w:p>
    <w:p w:rsidR="003C5A9A" w:rsidRPr="005C1E48" w:rsidRDefault="003C5A9A" w:rsidP="003C5A9A">
      <w:pPr>
        <w:jc w:val="both"/>
        <w:rPr>
          <w:rFonts w:ascii="Times New Roman" w:hAnsi="Times New Roman" w:cs="Times New Roman"/>
          <w:b/>
          <w:bCs/>
          <w:iCs/>
          <w:color w:val="auto"/>
        </w:rPr>
      </w:pPr>
    </w:p>
    <w:p w:rsidR="003C5A9A" w:rsidRPr="005C1E48" w:rsidRDefault="003C5A9A" w:rsidP="003C5A9A">
      <w:pPr>
        <w:jc w:val="both"/>
        <w:rPr>
          <w:rFonts w:ascii="Times New Roman" w:eastAsia="Batang" w:hAnsi="Times New Roman" w:cs="Times New Roman"/>
          <w:color w:val="auto"/>
        </w:rPr>
      </w:pPr>
      <w:r w:rsidRPr="005C1E48">
        <w:rPr>
          <w:rFonts w:ascii="Times New Roman" w:hAnsi="Times New Roman" w:cs="Times New Roman"/>
          <w:b/>
          <w:bCs/>
          <w:iCs/>
          <w:color w:val="auto"/>
        </w:rPr>
        <w:t>13. Grupuri ţintă, beneficiari</w:t>
      </w:r>
      <w:r w:rsidRPr="005C1E48">
        <w:rPr>
          <w:rFonts w:ascii="Times New Roman" w:hAnsi="Times New Roman" w:cs="Times New Roman"/>
          <w:bCs/>
          <w:i/>
          <w:iCs/>
          <w:color w:val="auto"/>
        </w:rPr>
        <w:t xml:space="preserve"> </w:t>
      </w:r>
      <w:r w:rsidRPr="005C1E48">
        <w:rPr>
          <w:rFonts w:ascii="Times New Roman" w:hAnsi="Times New Roman" w:cs="Times New Roman"/>
          <w:bCs/>
          <w:iCs/>
          <w:color w:val="auto"/>
        </w:rPr>
        <w:t>(</w:t>
      </w:r>
      <w:r w:rsidRPr="005C1E48">
        <w:rPr>
          <w:rFonts w:ascii="Times New Roman" w:eastAsia="Batang" w:hAnsi="Times New Roman" w:cs="Times New Roman"/>
          <w:color w:val="auto"/>
        </w:rPr>
        <w:t>direcţi şi indirecţi)</w:t>
      </w:r>
    </w:p>
    <w:p w:rsidR="003C5A9A" w:rsidRPr="005C1E48" w:rsidRDefault="003C5A9A" w:rsidP="003C5A9A">
      <w:pPr>
        <w:jc w:val="both"/>
        <w:rPr>
          <w:rFonts w:ascii="Times New Roman" w:eastAsia="Batang" w:hAnsi="Times New Roman" w:cs="Times New Roman"/>
          <w:color w:val="auto"/>
        </w:rPr>
      </w:pP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b/>
          <w:bCs/>
          <w:iCs/>
          <w:color w:val="auto"/>
        </w:rPr>
        <w:t>14. Activităţile proiectului</w:t>
      </w:r>
      <w:r w:rsidRPr="005C1E48">
        <w:rPr>
          <w:rFonts w:ascii="Times New Roman" w:hAnsi="Times New Roman" w:cs="Times New Roman"/>
          <w:color w:val="auto"/>
        </w:rPr>
        <w:t xml:space="preserve"> (agenda activităţilor, programul, perioada de desfăşurare, alte detalii relevante: mijloace, metode etc)</w:t>
      </w:r>
    </w:p>
    <w:p w:rsidR="003C5A9A" w:rsidRPr="005C1E48" w:rsidRDefault="003C5A9A" w:rsidP="003C5A9A">
      <w:pPr>
        <w:jc w:val="both"/>
        <w:rPr>
          <w:rFonts w:ascii="Times New Roman" w:hAnsi="Times New Roman" w:cs="Times New Roman"/>
          <w:b/>
          <w:bCs/>
          <w:i/>
          <w:iCs/>
          <w:color w:val="auto"/>
        </w:rPr>
      </w:pPr>
    </w:p>
    <w:p w:rsidR="003C5A9A" w:rsidRPr="005C1E48" w:rsidRDefault="003C5A9A" w:rsidP="003C5A9A">
      <w:pPr>
        <w:jc w:val="both"/>
        <w:rPr>
          <w:rFonts w:ascii="Times New Roman" w:hAnsi="Times New Roman" w:cs="Times New Roman"/>
          <w:b/>
          <w:bCs/>
          <w:iCs/>
          <w:color w:val="auto"/>
        </w:rPr>
      </w:pPr>
      <w:r w:rsidRPr="005C1E48">
        <w:rPr>
          <w:rFonts w:ascii="Times New Roman" w:hAnsi="Times New Roman" w:cs="Times New Roman"/>
          <w:b/>
          <w:bCs/>
          <w:iCs/>
          <w:color w:val="auto"/>
        </w:rPr>
        <w:t xml:space="preserve">15. Impactul preconizat şi rezultatele estimate </w:t>
      </w:r>
    </w:p>
    <w:p w:rsidR="003C5A9A" w:rsidRPr="005C1E48" w:rsidRDefault="003C5A9A" w:rsidP="003C5A9A">
      <w:pPr>
        <w:jc w:val="both"/>
        <w:rPr>
          <w:rFonts w:ascii="Times New Roman" w:hAnsi="Times New Roman" w:cs="Times New Roman"/>
          <w:b/>
          <w:bCs/>
          <w:i/>
          <w:iCs/>
          <w:color w:val="auto"/>
          <w:lang w:val="it-IT"/>
        </w:rPr>
      </w:pPr>
    </w:p>
    <w:p w:rsidR="003C5A9A" w:rsidRPr="005C1E48" w:rsidRDefault="003C5A9A" w:rsidP="003C5A9A">
      <w:pPr>
        <w:jc w:val="both"/>
        <w:rPr>
          <w:rFonts w:ascii="Times New Roman" w:hAnsi="Times New Roman" w:cs="Times New Roman"/>
          <w:bCs/>
          <w:color w:val="auto"/>
        </w:rPr>
      </w:pPr>
      <w:r w:rsidRPr="005C1E48">
        <w:rPr>
          <w:rFonts w:ascii="Times New Roman" w:hAnsi="Times New Roman" w:cs="Times New Roman"/>
          <w:b/>
          <w:bCs/>
          <w:color w:val="auto"/>
        </w:rPr>
        <w:t>16. Monitorizarea şi evaluarea rezultatelor</w:t>
      </w:r>
      <w:r w:rsidRPr="005C1E48">
        <w:rPr>
          <w:rFonts w:ascii="Times New Roman" w:hAnsi="Times New Roman" w:cs="Times New Roman"/>
          <w:bCs/>
          <w:color w:val="auto"/>
        </w:rPr>
        <w:t xml:space="preserve"> (metodele şi resursele folosite pentru colectarea informaţiilor; urmărirea resurselor şi activităţilor)</w:t>
      </w:r>
    </w:p>
    <w:p w:rsidR="003C5A9A" w:rsidRPr="005C1E48" w:rsidRDefault="003C5A9A" w:rsidP="003C5A9A">
      <w:pPr>
        <w:jc w:val="both"/>
        <w:rPr>
          <w:rFonts w:ascii="Times New Roman" w:hAnsi="Times New Roman" w:cs="Times New Roman"/>
          <w:b/>
          <w:bCs/>
          <w:i/>
          <w:color w:val="auto"/>
        </w:rPr>
      </w:pP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b/>
          <w:color w:val="auto"/>
        </w:rPr>
        <w:t xml:space="preserve">17. Promovare şi diseminare </w:t>
      </w:r>
      <w:r w:rsidRPr="005C1E48">
        <w:rPr>
          <w:rFonts w:ascii="Times New Roman" w:hAnsi="Times New Roman" w:cs="Times New Roman"/>
          <w:color w:val="auto"/>
        </w:rPr>
        <w:t>(indicaţi modalităţile de promovare ale proiectului şi cele de diseminare ale rezultatelor proiectului)</w:t>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b/>
          <w:color w:val="auto"/>
        </w:rPr>
        <w:t>18.</w:t>
      </w:r>
      <w:r w:rsidRPr="005C1E48">
        <w:rPr>
          <w:rFonts w:ascii="Times New Roman" w:hAnsi="Times New Roman" w:cs="Times New Roman"/>
          <w:color w:val="auto"/>
        </w:rPr>
        <w:t xml:space="preserve"> </w:t>
      </w:r>
      <w:r w:rsidRPr="005C1E48">
        <w:rPr>
          <w:rFonts w:ascii="Times New Roman" w:hAnsi="Times New Roman" w:cs="Times New Roman"/>
          <w:b/>
          <w:color w:val="auto"/>
        </w:rPr>
        <w:t xml:space="preserve">Responsabilitate socială </w:t>
      </w:r>
      <w:r w:rsidRPr="005C1E48">
        <w:rPr>
          <w:rFonts w:ascii="Times New Roman" w:hAnsi="Times New Roman" w:cs="Times New Roman"/>
          <w:color w:val="auto"/>
        </w:rPr>
        <w:t xml:space="preserve">(indicaţi măsurile prin care proiectul respectă şi promovează un comportament responsabil faţă de mediu şi societate – cum sunt aplicate în activităţile prevăzute principii precum: dezvoltare durabilă, echilibrul mediului, transparenţă, comportament etic, eficacitate economică şi incluziune socială) </w:t>
      </w:r>
    </w:p>
    <w:p w:rsidR="003C5A9A" w:rsidRPr="005C1E48" w:rsidRDefault="003C5A9A" w:rsidP="003C5A9A">
      <w:pPr>
        <w:jc w:val="both"/>
        <w:rPr>
          <w:rFonts w:ascii="Times New Roman" w:hAnsi="Times New Roman" w:cs="Times New Roman"/>
          <w:b/>
          <w:iCs/>
          <w:color w:val="auto"/>
        </w:rPr>
      </w:pPr>
    </w:p>
    <w:p w:rsidR="003C5A9A" w:rsidRPr="005C1E48" w:rsidRDefault="003C5A9A" w:rsidP="003C5A9A">
      <w:pPr>
        <w:jc w:val="both"/>
        <w:rPr>
          <w:rFonts w:ascii="Times New Roman" w:hAnsi="Times New Roman" w:cs="Times New Roman"/>
          <w:bCs/>
          <w:color w:val="auto"/>
        </w:rPr>
      </w:pPr>
      <w:r w:rsidRPr="005C1E48">
        <w:rPr>
          <w:rFonts w:ascii="Times New Roman" w:hAnsi="Times New Roman" w:cs="Times New Roman"/>
          <w:b/>
          <w:iCs/>
          <w:color w:val="auto"/>
        </w:rPr>
        <w:t>19. Sustenabilitatea proiectului (</w:t>
      </w:r>
      <w:r w:rsidRPr="005C1E48">
        <w:rPr>
          <w:rFonts w:ascii="Times New Roman" w:hAnsi="Times New Roman" w:cs="Times New Roman"/>
          <w:bCs/>
          <w:color w:val="auto"/>
        </w:rPr>
        <w:t>modalităţile de continuare a proiectului, de multiplicare a rezultatelor şi modalităţile de gestionare a riscurilor externe/interne care pot afecta proiectul)</w:t>
      </w:r>
    </w:p>
    <w:p w:rsidR="003C5A9A" w:rsidRPr="005C1E48" w:rsidRDefault="003C5A9A" w:rsidP="003C5A9A">
      <w:pPr>
        <w:jc w:val="both"/>
        <w:rPr>
          <w:rFonts w:ascii="Times New Roman" w:hAnsi="Times New Roman" w:cs="Times New Roman"/>
          <w:b/>
          <w:iCs/>
          <w:color w:val="auto"/>
        </w:rPr>
      </w:pP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b/>
          <w:iCs/>
          <w:color w:val="auto"/>
        </w:rPr>
        <w:t>Ordinea de prioritate</w:t>
      </w:r>
      <w:r w:rsidRPr="005C1E48">
        <w:rPr>
          <w:rFonts w:ascii="Times New Roman" w:hAnsi="Times New Roman" w:cs="Times New Roman"/>
          <w:color w:val="auto"/>
        </w:rPr>
        <w:t xml:space="preserve"> (în cazul în care aţi aplicat mai multe proiecte la aceasta sesiune vă rugăm să precizaţi ordinea importantei lor pentru dumneavoastră, luând în considerare procedura de aplicare, conform Ghidului).</w:t>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Data:</w:t>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Semnătura reprezentantului legal</w:t>
      </w:r>
      <w:r w:rsidRPr="005C1E48">
        <w:rPr>
          <w:rFonts w:ascii="Times New Roman" w:hAnsi="Times New Roman" w:cs="Times New Roman"/>
          <w:color w:val="auto"/>
        </w:rPr>
        <w:tab/>
      </w:r>
      <w:r w:rsidRPr="005C1E48">
        <w:rPr>
          <w:rFonts w:ascii="Times New Roman" w:hAnsi="Times New Roman" w:cs="Times New Roman"/>
          <w:color w:val="auto"/>
        </w:rPr>
        <w:tab/>
      </w:r>
      <w:r w:rsidRPr="005C1E48">
        <w:rPr>
          <w:rFonts w:ascii="Times New Roman" w:hAnsi="Times New Roman" w:cs="Times New Roman"/>
          <w:color w:val="auto"/>
        </w:rPr>
        <w:tab/>
        <w:t>Semnătura coordonatorului de proiect</w:t>
      </w: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Ştampila instituţiei / organizaţiei</w:t>
      </w:r>
    </w:p>
    <w:p w:rsidR="003C5A9A" w:rsidRPr="005C1E48" w:rsidRDefault="003C5A9A" w:rsidP="003C5A9A">
      <w:pPr>
        <w:jc w:val="both"/>
        <w:rPr>
          <w:rFonts w:ascii="Times New Roman" w:hAnsi="Times New Roman" w:cs="Times New Roman"/>
          <w:b/>
          <w:bCs/>
          <w:color w:val="auto"/>
        </w:rPr>
      </w:pPr>
    </w:p>
    <w:p w:rsidR="003C5A9A" w:rsidRPr="005C1E48" w:rsidRDefault="003C5A9A" w:rsidP="003C5A9A">
      <w:pPr>
        <w:ind w:left="8640"/>
        <w:jc w:val="both"/>
        <w:rPr>
          <w:rFonts w:ascii="Times New Roman" w:hAnsi="Times New Roman" w:cs="Times New Roman"/>
          <w:b/>
          <w:bCs/>
          <w:color w:val="auto"/>
        </w:rPr>
      </w:pPr>
    </w:p>
    <w:p w:rsidR="003C5A9A" w:rsidRPr="005C1E48" w:rsidRDefault="003C5A9A" w:rsidP="003C5A9A">
      <w:pPr>
        <w:ind w:left="8640"/>
        <w:jc w:val="both"/>
        <w:rPr>
          <w:rFonts w:ascii="Times New Roman" w:hAnsi="Times New Roman" w:cs="Times New Roman"/>
          <w:b/>
          <w:bCs/>
          <w:color w:val="auto"/>
        </w:rPr>
      </w:pPr>
      <w:r w:rsidRPr="005C1E48">
        <w:rPr>
          <w:rFonts w:ascii="Times New Roman" w:hAnsi="Times New Roman" w:cs="Times New Roman"/>
          <w:b/>
          <w:bCs/>
          <w:color w:val="auto"/>
        </w:rPr>
        <w:t>Anexa 2</w:t>
      </w:r>
    </w:p>
    <w:p w:rsidR="003C5A9A" w:rsidRPr="005C1E48" w:rsidRDefault="003C5A9A" w:rsidP="003C5A9A">
      <w:pPr>
        <w:ind w:left="8640" w:firstLine="720"/>
        <w:jc w:val="both"/>
        <w:rPr>
          <w:rFonts w:ascii="Times New Roman" w:hAnsi="Times New Roman" w:cs="Times New Roman"/>
          <w:b/>
          <w:bCs/>
          <w:color w:val="auto"/>
        </w:rPr>
      </w:pPr>
    </w:p>
    <w:tbl>
      <w:tblPr>
        <w:tblW w:w="0" w:type="auto"/>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67"/>
        <w:gridCol w:w="2523"/>
      </w:tblGrid>
      <w:tr w:rsidR="003C5A9A" w:rsidRPr="005C1E48" w:rsidTr="00683B79">
        <w:tc>
          <w:tcPr>
            <w:tcW w:w="10156" w:type="dxa"/>
            <w:gridSpan w:val="2"/>
            <w:shd w:val="clear" w:color="auto" w:fill="auto"/>
          </w:tcPr>
          <w:p w:rsidR="003C5A9A" w:rsidRPr="005C1E48" w:rsidRDefault="003C5A9A" w:rsidP="00683B79">
            <w:pPr>
              <w:pStyle w:val="ListParagraph"/>
              <w:autoSpaceDE w:val="0"/>
              <w:autoSpaceDN w:val="0"/>
              <w:adjustRightInd w:val="0"/>
              <w:ind w:left="0"/>
              <w:jc w:val="both"/>
              <w:rPr>
                <w:rFonts w:ascii="Times New Roman" w:hAnsi="Times New Roman" w:cs="Times New Roman"/>
                <w:b/>
                <w:color w:val="auto"/>
              </w:rPr>
            </w:pPr>
            <w:r w:rsidRPr="005C1E48">
              <w:rPr>
                <w:rFonts w:ascii="Times New Roman" w:hAnsi="Times New Roman" w:cs="Times New Roman"/>
                <w:b/>
                <w:color w:val="auto"/>
              </w:rPr>
              <w:t>Grila de acordare a punctajelor pentru proiectele culturale-tineret</w:t>
            </w:r>
          </w:p>
          <w:p w:rsidR="003C5A9A" w:rsidRPr="005C1E48" w:rsidRDefault="003C5A9A" w:rsidP="00683B79">
            <w:pPr>
              <w:pStyle w:val="BodyText"/>
              <w:shd w:val="clear" w:color="auto" w:fill="auto"/>
              <w:spacing w:after="0" w:line="240" w:lineRule="auto"/>
              <w:ind w:right="20" w:firstLine="0"/>
              <w:rPr>
                <w:sz w:val="24"/>
                <w:szCs w:val="24"/>
              </w:rPr>
            </w:pPr>
          </w:p>
        </w:tc>
      </w:tr>
      <w:tr w:rsidR="003C5A9A" w:rsidRPr="005C1E48" w:rsidTr="00683B79">
        <w:tc>
          <w:tcPr>
            <w:tcW w:w="7481" w:type="dxa"/>
            <w:shd w:val="clear" w:color="auto" w:fill="auto"/>
          </w:tcPr>
          <w:p w:rsidR="003C5A9A" w:rsidRPr="005C1E48" w:rsidRDefault="003C5A9A" w:rsidP="00683B79">
            <w:pPr>
              <w:pStyle w:val="BodyText"/>
              <w:numPr>
                <w:ilvl w:val="0"/>
                <w:numId w:val="13"/>
              </w:numPr>
              <w:shd w:val="clear" w:color="auto" w:fill="auto"/>
              <w:spacing w:after="0" w:line="240" w:lineRule="auto"/>
              <w:ind w:right="20"/>
              <w:rPr>
                <w:b/>
                <w:sz w:val="24"/>
                <w:szCs w:val="24"/>
              </w:rPr>
            </w:pPr>
            <w:r w:rsidRPr="005C1E48">
              <w:rPr>
                <w:b/>
                <w:sz w:val="24"/>
                <w:szCs w:val="24"/>
              </w:rPr>
              <w:t>Nevoia şi relevanţa proiectului</w:t>
            </w:r>
          </w:p>
          <w:p w:rsidR="003C5A9A" w:rsidRPr="005C1E48" w:rsidRDefault="003C5A9A" w:rsidP="00683B79">
            <w:pPr>
              <w:pStyle w:val="BodyText"/>
              <w:numPr>
                <w:ilvl w:val="1"/>
                <w:numId w:val="13"/>
              </w:numPr>
              <w:shd w:val="clear" w:color="auto" w:fill="auto"/>
              <w:spacing w:after="0" w:line="240" w:lineRule="auto"/>
              <w:ind w:right="20"/>
              <w:rPr>
                <w:sz w:val="24"/>
                <w:szCs w:val="24"/>
                <w:lang w:val="fr-FR"/>
              </w:rPr>
            </w:pPr>
            <w:r w:rsidRPr="005C1E48">
              <w:rPr>
                <w:sz w:val="24"/>
                <w:szCs w:val="24"/>
              </w:rPr>
              <w:t xml:space="preserve">Relevanţa proiectului pentru </w:t>
            </w:r>
            <w:r w:rsidRPr="005C1E48">
              <w:rPr>
                <w:sz w:val="24"/>
                <w:szCs w:val="24"/>
                <w:lang w:val="fr-FR"/>
              </w:rPr>
              <w:t>contextul judeţean în care se desfăşoară</w:t>
            </w:r>
          </w:p>
          <w:p w:rsidR="003C5A9A" w:rsidRPr="005C1E48" w:rsidRDefault="003C5A9A" w:rsidP="00683B79">
            <w:pPr>
              <w:pStyle w:val="BodyText"/>
              <w:numPr>
                <w:ilvl w:val="1"/>
                <w:numId w:val="13"/>
              </w:numPr>
              <w:shd w:val="clear" w:color="auto" w:fill="auto"/>
              <w:spacing w:after="0" w:line="240" w:lineRule="auto"/>
              <w:ind w:right="20"/>
              <w:rPr>
                <w:sz w:val="24"/>
                <w:szCs w:val="24"/>
                <w:lang w:val="fr-FR"/>
              </w:rPr>
            </w:pPr>
            <w:r w:rsidRPr="005C1E48">
              <w:rPr>
                <w:sz w:val="24"/>
                <w:szCs w:val="24"/>
              </w:rPr>
              <w:t>Măsura în care proiectul răspunde unei nevoi locale/ judeţene</w:t>
            </w:r>
          </w:p>
        </w:tc>
        <w:tc>
          <w:tcPr>
            <w:tcW w:w="2675" w:type="dxa"/>
            <w:shd w:val="clear" w:color="auto" w:fill="auto"/>
          </w:tcPr>
          <w:p w:rsidR="003C5A9A" w:rsidRPr="005C1E48" w:rsidRDefault="003C5A9A" w:rsidP="00683B79">
            <w:pPr>
              <w:pStyle w:val="BodyText"/>
              <w:shd w:val="clear" w:color="auto" w:fill="auto"/>
              <w:spacing w:after="0" w:line="240" w:lineRule="auto"/>
              <w:ind w:right="20" w:firstLine="0"/>
              <w:rPr>
                <w:b/>
                <w:sz w:val="24"/>
                <w:szCs w:val="24"/>
              </w:rPr>
            </w:pPr>
            <w:r w:rsidRPr="005C1E48">
              <w:rPr>
                <w:b/>
                <w:sz w:val="24"/>
                <w:szCs w:val="24"/>
              </w:rPr>
              <w:t>15 puncte</w:t>
            </w:r>
          </w:p>
          <w:p w:rsidR="003C5A9A" w:rsidRPr="005C1E48" w:rsidRDefault="003C5A9A" w:rsidP="00683B79">
            <w:pPr>
              <w:pStyle w:val="BodyText"/>
              <w:shd w:val="clear" w:color="auto" w:fill="auto"/>
              <w:spacing w:after="0" w:line="240" w:lineRule="auto"/>
              <w:ind w:right="20" w:firstLine="0"/>
              <w:rPr>
                <w:sz w:val="24"/>
                <w:szCs w:val="24"/>
              </w:rPr>
            </w:pPr>
            <w:r w:rsidRPr="005C1E48">
              <w:rPr>
                <w:sz w:val="24"/>
                <w:szCs w:val="24"/>
              </w:rPr>
              <w:t>10 p</w:t>
            </w:r>
          </w:p>
          <w:p w:rsidR="003C5A9A" w:rsidRPr="005C1E48" w:rsidRDefault="003C5A9A" w:rsidP="00683B79">
            <w:pPr>
              <w:pStyle w:val="BodyText"/>
              <w:shd w:val="clear" w:color="auto" w:fill="auto"/>
              <w:spacing w:after="0" w:line="240" w:lineRule="auto"/>
              <w:ind w:right="20" w:firstLine="0"/>
              <w:rPr>
                <w:sz w:val="24"/>
                <w:szCs w:val="24"/>
              </w:rPr>
            </w:pPr>
            <w:r w:rsidRPr="005C1E48">
              <w:rPr>
                <w:sz w:val="24"/>
                <w:szCs w:val="24"/>
              </w:rPr>
              <w:t xml:space="preserve"> </w:t>
            </w:r>
          </w:p>
          <w:p w:rsidR="003C5A9A" w:rsidRPr="005C1E48" w:rsidRDefault="003C5A9A" w:rsidP="00683B79">
            <w:pPr>
              <w:pStyle w:val="BodyText"/>
              <w:shd w:val="clear" w:color="auto" w:fill="auto"/>
              <w:spacing w:after="0" w:line="240" w:lineRule="auto"/>
              <w:ind w:right="20" w:firstLine="0"/>
              <w:rPr>
                <w:sz w:val="24"/>
                <w:szCs w:val="24"/>
              </w:rPr>
            </w:pPr>
            <w:r w:rsidRPr="005C1E48">
              <w:rPr>
                <w:sz w:val="24"/>
                <w:szCs w:val="24"/>
              </w:rPr>
              <w:t>5 p</w:t>
            </w:r>
          </w:p>
        </w:tc>
      </w:tr>
      <w:tr w:rsidR="003C5A9A" w:rsidRPr="005C1E48" w:rsidTr="00683B79">
        <w:tc>
          <w:tcPr>
            <w:tcW w:w="7481" w:type="dxa"/>
            <w:shd w:val="clear" w:color="auto" w:fill="auto"/>
          </w:tcPr>
          <w:p w:rsidR="003C5A9A" w:rsidRPr="005C1E48" w:rsidRDefault="003C5A9A" w:rsidP="00683B79">
            <w:pPr>
              <w:pStyle w:val="BodyText"/>
              <w:numPr>
                <w:ilvl w:val="0"/>
                <w:numId w:val="13"/>
              </w:numPr>
              <w:shd w:val="clear" w:color="auto" w:fill="auto"/>
              <w:spacing w:after="0" w:line="240" w:lineRule="auto"/>
              <w:ind w:right="20"/>
              <w:rPr>
                <w:b/>
                <w:sz w:val="24"/>
                <w:szCs w:val="24"/>
              </w:rPr>
            </w:pPr>
            <w:r w:rsidRPr="005C1E48">
              <w:rPr>
                <w:b/>
                <w:sz w:val="24"/>
                <w:szCs w:val="24"/>
              </w:rPr>
              <w:t>Capacitatea organizaţională</w:t>
            </w:r>
          </w:p>
          <w:p w:rsidR="003C5A9A" w:rsidRPr="005C1E48" w:rsidRDefault="003C5A9A" w:rsidP="00683B79">
            <w:pPr>
              <w:pStyle w:val="BodyText"/>
              <w:shd w:val="clear" w:color="auto" w:fill="auto"/>
              <w:spacing w:after="0" w:line="240" w:lineRule="auto"/>
              <w:ind w:left="720" w:right="20" w:firstLine="0"/>
              <w:rPr>
                <w:sz w:val="24"/>
                <w:szCs w:val="24"/>
              </w:rPr>
            </w:pPr>
            <w:r w:rsidRPr="005C1E48">
              <w:rPr>
                <w:sz w:val="24"/>
                <w:szCs w:val="24"/>
              </w:rPr>
              <w:t>2.2 Experienţa solicitantului în managementul proiectelor şi capacitatea administrativă şi financiară (câte 1 p pt fiecare proiect; peste 5 proiecte- max de pcte)</w:t>
            </w:r>
          </w:p>
          <w:p w:rsidR="003C5A9A" w:rsidRPr="005C1E48" w:rsidRDefault="003C5A9A" w:rsidP="00683B79">
            <w:pPr>
              <w:pStyle w:val="BodyText"/>
              <w:shd w:val="clear" w:color="auto" w:fill="auto"/>
              <w:spacing w:after="0" w:line="240" w:lineRule="auto"/>
              <w:ind w:left="720" w:right="20" w:firstLine="0"/>
              <w:rPr>
                <w:sz w:val="24"/>
                <w:szCs w:val="24"/>
              </w:rPr>
            </w:pPr>
            <w:r w:rsidRPr="005C1E48">
              <w:rPr>
                <w:sz w:val="24"/>
                <w:szCs w:val="24"/>
              </w:rPr>
              <w:t>2.2 Experienţa organizaţiei şi a echipei propuse în domeniul proiectului (câte 1 p pt fiecare proiect; peste 5 proiecte- max de pcte)</w:t>
            </w:r>
          </w:p>
          <w:p w:rsidR="003C5A9A" w:rsidRPr="005C1E48" w:rsidRDefault="003C5A9A" w:rsidP="00683B79">
            <w:pPr>
              <w:pStyle w:val="BodyText"/>
              <w:shd w:val="clear" w:color="auto" w:fill="auto"/>
              <w:spacing w:after="0" w:line="240" w:lineRule="auto"/>
              <w:ind w:left="720" w:right="20" w:firstLine="0"/>
              <w:rPr>
                <w:sz w:val="24"/>
                <w:szCs w:val="24"/>
              </w:rPr>
            </w:pPr>
            <w:r w:rsidRPr="005C1E48">
              <w:rPr>
                <w:sz w:val="24"/>
                <w:szCs w:val="24"/>
                <w:lang w:val="fr-FR"/>
              </w:rPr>
              <w:t xml:space="preserve">2.3 Nivelul şi relevanţa implicării partenerilor în proiect </w:t>
            </w:r>
          </w:p>
        </w:tc>
        <w:tc>
          <w:tcPr>
            <w:tcW w:w="2675" w:type="dxa"/>
            <w:shd w:val="clear" w:color="auto" w:fill="auto"/>
          </w:tcPr>
          <w:p w:rsidR="003C5A9A" w:rsidRPr="005C1E48" w:rsidRDefault="003C5A9A" w:rsidP="00683B79">
            <w:pPr>
              <w:pStyle w:val="BodyText"/>
              <w:shd w:val="clear" w:color="auto" w:fill="auto"/>
              <w:spacing w:after="0" w:line="240" w:lineRule="auto"/>
              <w:ind w:right="20" w:firstLine="0"/>
              <w:rPr>
                <w:b/>
                <w:sz w:val="24"/>
                <w:szCs w:val="24"/>
              </w:rPr>
            </w:pPr>
            <w:r w:rsidRPr="005C1E48">
              <w:rPr>
                <w:b/>
                <w:sz w:val="24"/>
                <w:szCs w:val="24"/>
              </w:rPr>
              <w:t>15 puncte</w:t>
            </w:r>
          </w:p>
          <w:p w:rsidR="003C5A9A" w:rsidRPr="005C1E48" w:rsidRDefault="003C5A9A" w:rsidP="00683B79">
            <w:pPr>
              <w:pStyle w:val="BodyText"/>
              <w:shd w:val="clear" w:color="auto" w:fill="auto"/>
              <w:spacing w:after="0" w:line="240" w:lineRule="auto"/>
              <w:ind w:right="20" w:firstLine="0"/>
              <w:rPr>
                <w:sz w:val="24"/>
                <w:szCs w:val="24"/>
              </w:rPr>
            </w:pPr>
            <w:r w:rsidRPr="005C1E48">
              <w:rPr>
                <w:sz w:val="24"/>
                <w:szCs w:val="24"/>
              </w:rPr>
              <w:t>5 p</w:t>
            </w:r>
          </w:p>
          <w:p w:rsidR="003C5A9A" w:rsidRPr="005C1E48" w:rsidRDefault="003C5A9A" w:rsidP="00683B79">
            <w:pPr>
              <w:pStyle w:val="BodyText"/>
              <w:shd w:val="clear" w:color="auto" w:fill="auto"/>
              <w:spacing w:after="0" w:line="240" w:lineRule="auto"/>
              <w:ind w:right="20" w:firstLine="0"/>
              <w:rPr>
                <w:sz w:val="24"/>
                <w:szCs w:val="24"/>
              </w:rPr>
            </w:pPr>
          </w:p>
          <w:p w:rsidR="003C5A9A" w:rsidRPr="005C1E48" w:rsidRDefault="003C5A9A" w:rsidP="00683B79">
            <w:pPr>
              <w:pStyle w:val="BodyText"/>
              <w:shd w:val="clear" w:color="auto" w:fill="auto"/>
              <w:spacing w:after="0" w:line="240" w:lineRule="auto"/>
              <w:ind w:right="20" w:firstLine="0"/>
              <w:rPr>
                <w:sz w:val="24"/>
                <w:szCs w:val="24"/>
              </w:rPr>
            </w:pPr>
          </w:p>
          <w:p w:rsidR="003C5A9A" w:rsidRPr="005C1E48" w:rsidRDefault="003C5A9A" w:rsidP="00683B79">
            <w:pPr>
              <w:pStyle w:val="BodyText"/>
              <w:shd w:val="clear" w:color="auto" w:fill="auto"/>
              <w:spacing w:after="0" w:line="240" w:lineRule="auto"/>
              <w:ind w:right="20" w:firstLine="0"/>
              <w:rPr>
                <w:sz w:val="24"/>
                <w:szCs w:val="24"/>
              </w:rPr>
            </w:pPr>
            <w:r w:rsidRPr="005C1E48">
              <w:rPr>
                <w:sz w:val="24"/>
                <w:szCs w:val="24"/>
              </w:rPr>
              <w:t>5 p</w:t>
            </w:r>
          </w:p>
          <w:p w:rsidR="003C5A9A" w:rsidRPr="005C1E48" w:rsidRDefault="003C5A9A" w:rsidP="00683B79">
            <w:pPr>
              <w:pStyle w:val="BodyText"/>
              <w:shd w:val="clear" w:color="auto" w:fill="auto"/>
              <w:spacing w:after="0" w:line="240" w:lineRule="auto"/>
              <w:ind w:right="20" w:firstLine="0"/>
              <w:rPr>
                <w:sz w:val="24"/>
                <w:szCs w:val="24"/>
              </w:rPr>
            </w:pPr>
          </w:p>
          <w:p w:rsidR="003C5A9A" w:rsidRPr="005C1E48" w:rsidRDefault="003C5A9A" w:rsidP="00683B79">
            <w:pPr>
              <w:pStyle w:val="BodyText"/>
              <w:shd w:val="clear" w:color="auto" w:fill="auto"/>
              <w:spacing w:after="0" w:line="240" w:lineRule="auto"/>
              <w:ind w:right="20" w:firstLine="0"/>
              <w:rPr>
                <w:sz w:val="24"/>
                <w:szCs w:val="24"/>
              </w:rPr>
            </w:pPr>
            <w:r w:rsidRPr="005C1E48">
              <w:rPr>
                <w:sz w:val="24"/>
                <w:szCs w:val="24"/>
              </w:rPr>
              <w:t>5 p</w:t>
            </w:r>
          </w:p>
        </w:tc>
      </w:tr>
      <w:tr w:rsidR="003C5A9A" w:rsidRPr="005C1E48" w:rsidTr="00683B79">
        <w:tc>
          <w:tcPr>
            <w:tcW w:w="7481" w:type="dxa"/>
            <w:shd w:val="clear" w:color="auto" w:fill="auto"/>
          </w:tcPr>
          <w:p w:rsidR="003C5A9A" w:rsidRPr="005C1E48" w:rsidRDefault="003C5A9A" w:rsidP="00683B79">
            <w:pPr>
              <w:pStyle w:val="BodyText"/>
              <w:numPr>
                <w:ilvl w:val="0"/>
                <w:numId w:val="13"/>
              </w:numPr>
              <w:shd w:val="clear" w:color="auto" w:fill="auto"/>
              <w:spacing w:after="0" w:line="240" w:lineRule="auto"/>
              <w:ind w:right="20"/>
              <w:rPr>
                <w:b/>
                <w:sz w:val="24"/>
                <w:szCs w:val="24"/>
              </w:rPr>
            </w:pPr>
            <w:r w:rsidRPr="005C1E48">
              <w:rPr>
                <w:b/>
                <w:sz w:val="24"/>
                <w:szCs w:val="24"/>
              </w:rPr>
              <w:t>Calitatea şi fezabilitatea proiectului</w:t>
            </w:r>
          </w:p>
          <w:p w:rsidR="003C5A9A" w:rsidRPr="005C1E48" w:rsidRDefault="003C5A9A" w:rsidP="00683B79">
            <w:pPr>
              <w:pStyle w:val="BodyText"/>
              <w:numPr>
                <w:ilvl w:val="1"/>
                <w:numId w:val="13"/>
              </w:numPr>
              <w:shd w:val="clear" w:color="auto" w:fill="auto"/>
              <w:spacing w:after="0" w:line="240" w:lineRule="auto"/>
              <w:ind w:right="20"/>
              <w:rPr>
                <w:sz w:val="24"/>
                <w:szCs w:val="24"/>
              </w:rPr>
            </w:pPr>
            <w:r w:rsidRPr="005C1E48">
              <w:rPr>
                <w:sz w:val="24"/>
                <w:szCs w:val="24"/>
              </w:rPr>
              <w:t>Coerenţa concepţiei generale a proiectului (coerenţă = problemă/nevoi-scop- obiective-rezultate-impact)</w:t>
            </w:r>
          </w:p>
          <w:p w:rsidR="003C5A9A" w:rsidRPr="005C1E48" w:rsidRDefault="003C5A9A" w:rsidP="00683B79">
            <w:pPr>
              <w:pStyle w:val="BodyText"/>
              <w:numPr>
                <w:ilvl w:val="1"/>
                <w:numId w:val="13"/>
              </w:numPr>
              <w:shd w:val="clear" w:color="auto" w:fill="auto"/>
              <w:spacing w:after="0" w:line="240" w:lineRule="auto"/>
              <w:ind w:right="20"/>
              <w:rPr>
                <w:sz w:val="24"/>
                <w:szCs w:val="24"/>
              </w:rPr>
            </w:pPr>
            <w:r w:rsidRPr="005C1E48">
              <w:rPr>
                <w:sz w:val="24"/>
                <w:szCs w:val="24"/>
              </w:rPr>
              <w:t>Relevanţa obiectivelor pentru atingerea scopului, claritatea şi realismul obiectivelor</w:t>
            </w:r>
          </w:p>
          <w:p w:rsidR="003C5A9A" w:rsidRPr="005C1E48" w:rsidRDefault="003C5A9A" w:rsidP="00683B79">
            <w:pPr>
              <w:pStyle w:val="BodyText"/>
              <w:numPr>
                <w:ilvl w:val="1"/>
                <w:numId w:val="13"/>
              </w:numPr>
              <w:shd w:val="clear" w:color="auto" w:fill="auto"/>
              <w:spacing w:after="0" w:line="240" w:lineRule="auto"/>
              <w:ind w:right="20"/>
              <w:rPr>
                <w:sz w:val="24"/>
                <w:szCs w:val="24"/>
              </w:rPr>
            </w:pPr>
            <w:r w:rsidRPr="005C1E48">
              <w:rPr>
                <w:sz w:val="24"/>
                <w:szCs w:val="24"/>
              </w:rPr>
              <w:t>Măsura în care grupurile ţintă sunt corect identificate şi clar definite. Nivelul de implicare al beneficiarilor</w:t>
            </w:r>
          </w:p>
          <w:p w:rsidR="003C5A9A" w:rsidRPr="005C1E48" w:rsidRDefault="003C5A9A" w:rsidP="00683B79">
            <w:pPr>
              <w:pStyle w:val="BodyText"/>
              <w:numPr>
                <w:ilvl w:val="1"/>
                <w:numId w:val="13"/>
              </w:numPr>
              <w:shd w:val="clear" w:color="auto" w:fill="auto"/>
              <w:spacing w:after="0" w:line="240" w:lineRule="auto"/>
              <w:ind w:right="20"/>
              <w:rPr>
                <w:sz w:val="24"/>
                <w:szCs w:val="24"/>
              </w:rPr>
            </w:pPr>
            <w:r w:rsidRPr="005C1E48">
              <w:rPr>
                <w:sz w:val="24"/>
                <w:szCs w:val="24"/>
                <w:lang w:val="fr-FR"/>
              </w:rPr>
              <w:t xml:space="preserve">Claritatea şi pragmatismul planului </w:t>
            </w:r>
            <w:proofErr w:type="gramStart"/>
            <w:r w:rsidRPr="005C1E48">
              <w:rPr>
                <w:sz w:val="24"/>
                <w:szCs w:val="24"/>
                <w:lang w:val="fr-FR"/>
              </w:rPr>
              <w:t>de acţiune</w:t>
            </w:r>
            <w:proofErr w:type="gramEnd"/>
            <w:r w:rsidRPr="005C1E48">
              <w:rPr>
                <w:sz w:val="24"/>
                <w:szCs w:val="24"/>
                <w:lang w:val="fr-FR"/>
              </w:rPr>
              <w:t>. Relevanţa activităţilor la realizarea obiectivelor şi îndeplinirea rezultatelor în perioada prevăzută</w:t>
            </w:r>
          </w:p>
          <w:p w:rsidR="003C5A9A" w:rsidRPr="005C1E48" w:rsidRDefault="003C5A9A" w:rsidP="00683B79">
            <w:pPr>
              <w:pStyle w:val="BodyText"/>
              <w:numPr>
                <w:ilvl w:val="1"/>
                <w:numId w:val="13"/>
              </w:numPr>
              <w:shd w:val="clear" w:color="auto" w:fill="auto"/>
              <w:spacing w:after="0" w:line="240" w:lineRule="auto"/>
              <w:ind w:right="20"/>
              <w:rPr>
                <w:sz w:val="24"/>
                <w:szCs w:val="24"/>
              </w:rPr>
            </w:pPr>
            <w:r w:rsidRPr="005C1E48">
              <w:rPr>
                <w:sz w:val="24"/>
                <w:szCs w:val="24"/>
                <w:lang w:val="fr-FR"/>
              </w:rPr>
              <w:t>Rezultate şi impact</w:t>
            </w:r>
          </w:p>
          <w:p w:rsidR="003C5A9A" w:rsidRPr="005C1E48" w:rsidRDefault="003C5A9A" w:rsidP="00683B79">
            <w:pPr>
              <w:pStyle w:val="BodyText"/>
              <w:numPr>
                <w:ilvl w:val="1"/>
                <w:numId w:val="13"/>
              </w:numPr>
              <w:shd w:val="clear" w:color="auto" w:fill="auto"/>
              <w:spacing w:after="0" w:line="240" w:lineRule="auto"/>
              <w:ind w:right="20"/>
              <w:rPr>
                <w:sz w:val="24"/>
                <w:szCs w:val="24"/>
              </w:rPr>
            </w:pPr>
            <w:r w:rsidRPr="005C1E48">
              <w:rPr>
                <w:sz w:val="24"/>
                <w:szCs w:val="24"/>
                <w:lang w:val="fr-FR"/>
              </w:rPr>
              <w:t xml:space="preserve">Metode </w:t>
            </w:r>
            <w:proofErr w:type="gramStart"/>
            <w:r w:rsidRPr="005C1E48">
              <w:rPr>
                <w:sz w:val="24"/>
                <w:szCs w:val="24"/>
                <w:lang w:val="fr-FR"/>
              </w:rPr>
              <w:t>de evaluare</w:t>
            </w:r>
            <w:proofErr w:type="gramEnd"/>
            <w:r w:rsidRPr="005C1E48">
              <w:rPr>
                <w:sz w:val="24"/>
                <w:szCs w:val="24"/>
                <w:lang w:val="fr-FR"/>
              </w:rPr>
              <w:t xml:space="preserve"> şi monitorizare</w:t>
            </w:r>
          </w:p>
          <w:p w:rsidR="003C5A9A" w:rsidRPr="005C1E48" w:rsidRDefault="003C5A9A" w:rsidP="00683B79">
            <w:pPr>
              <w:pStyle w:val="BodyText"/>
              <w:numPr>
                <w:ilvl w:val="1"/>
                <w:numId w:val="13"/>
              </w:numPr>
              <w:shd w:val="clear" w:color="auto" w:fill="auto"/>
              <w:spacing w:after="0" w:line="240" w:lineRule="auto"/>
              <w:ind w:right="20"/>
              <w:rPr>
                <w:sz w:val="24"/>
                <w:szCs w:val="24"/>
              </w:rPr>
            </w:pPr>
            <w:r w:rsidRPr="005C1E48">
              <w:rPr>
                <w:sz w:val="24"/>
                <w:szCs w:val="24"/>
                <w:lang w:val="fr-FR"/>
              </w:rPr>
              <w:t xml:space="preserve">Vizibilitatea proiectului, metode de promovare şi diseminare </w:t>
            </w:r>
          </w:p>
          <w:p w:rsidR="003C5A9A" w:rsidRPr="005C1E48" w:rsidRDefault="003C5A9A" w:rsidP="00683B79">
            <w:pPr>
              <w:pStyle w:val="BodyText"/>
              <w:numPr>
                <w:ilvl w:val="1"/>
                <w:numId w:val="13"/>
              </w:numPr>
              <w:shd w:val="clear" w:color="auto" w:fill="auto"/>
              <w:spacing w:after="0" w:line="240" w:lineRule="auto"/>
              <w:ind w:right="20"/>
              <w:rPr>
                <w:sz w:val="24"/>
                <w:szCs w:val="24"/>
              </w:rPr>
            </w:pPr>
            <w:r w:rsidRPr="005C1E48">
              <w:rPr>
                <w:sz w:val="24"/>
                <w:szCs w:val="24"/>
              </w:rPr>
              <w:t>Valoare adăugată, responsabilitate socială şi de mediu</w:t>
            </w:r>
          </w:p>
          <w:p w:rsidR="003C5A9A" w:rsidRPr="005C1E48" w:rsidRDefault="003C5A9A" w:rsidP="00683B79">
            <w:pPr>
              <w:pStyle w:val="BodyText"/>
              <w:numPr>
                <w:ilvl w:val="1"/>
                <w:numId w:val="13"/>
              </w:numPr>
              <w:shd w:val="clear" w:color="auto" w:fill="auto"/>
              <w:spacing w:after="0" w:line="240" w:lineRule="auto"/>
              <w:ind w:right="20"/>
              <w:rPr>
                <w:sz w:val="24"/>
                <w:szCs w:val="24"/>
              </w:rPr>
            </w:pPr>
            <w:r w:rsidRPr="005C1E48">
              <w:rPr>
                <w:sz w:val="24"/>
                <w:szCs w:val="24"/>
                <w:lang w:val="fr-FR"/>
              </w:rPr>
              <w:t>Măsura în care proiectul are efecte durabile şi prevede măsuri de gestionare a riscurilor interne/externe</w:t>
            </w:r>
          </w:p>
        </w:tc>
        <w:tc>
          <w:tcPr>
            <w:tcW w:w="2675" w:type="dxa"/>
            <w:shd w:val="clear" w:color="auto" w:fill="auto"/>
          </w:tcPr>
          <w:p w:rsidR="003C5A9A" w:rsidRPr="005C1E48" w:rsidRDefault="003C5A9A" w:rsidP="00683B79">
            <w:pPr>
              <w:pStyle w:val="BodyText"/>
              <w:shd w:val="clear" w:color="auto" w:fill="auto"/>
              <w:spacing w:after="0" w:line="240" w:lineRule="auto"/>
              <w:ind w:right="20" w:firstLine="0"/>
              <w:rPr>
                <w:b/>
                <w:sz w:val="24"/>
                <w:szCs w:val="24"/>
              </w:rPr>
            </w:pPr>
            <w:r w:rsidRPr="005C1E48">
              <w:rPr>
                <w:b/>
                <w:sz w:val="24"/>
                <w:szCs w:val="24"/>
              </w:rPr>
              <w:t>45 puncte</w:t>
            </w:r>
          </w:p>
          <w:p w:rsidR="003C5A9A" w:rsidRPr="005C1E48" w:rsidRDefault="003C5A9A" w:rsidP="00683B79">
            <w:pPr>
              <w:pStyle w:val="BodyText"/>
              <w:shd w:val="clear" w:color="auto" w:fill="auto"/>
              <w:spacing w:after="0" w:line="240" w:lineRule="auto"/>
              <w:ind w:right="20" w:firstLine="0"/>
              <w:rPr>
                <w:sz w:val="24"/>
                <w:szCs w:val="24"/>
              </w:rPr>
            </w:pPr>
            <w:r w:rsidRPr="005C1E48">
              <w:rPr>
                <w:sz w:val="24"/>
                <w:szCs w:val="24"/>
              </w:rPr>
              <w:t>5 p</w:t>
            </w:r>
          </w:p>
          <w:p w:rsidR="003C5A9A" w:rsidRPr="005C1E48" w:rsidRDefault="003C5A9A" w:rsidP="00683B79">
            <w:pPr>
              <w:pStyle w:val="BodyText"/>
              <w:shd w:val="clear" w:color="auto" w:fill="auto"/>
              <w:spacing w:after="0" w:line="240" w:lineRule="auto"/>
              <w:ind w:right="20" w:firstLine="0"/>
              <w:rPr>
                <w:sz w:val="24"/>
                <w:szCs w:val="24"/>
              </w:rPr>
            </w:pPr>
          </w:p>
          <w:p w:rsidR="003C5A9A" w:rsidRPr="005C1E48" w:rsidRDefault="003C5A9A" w:rsidP="00683B79">
            <w:pPr>
              <w:pStyle w:val="BodyText"/>
              <w:shd w:val="clear" w:color="auto" w:fill="auto"/>
              <w:spacing w:after="0" w:line="240" w:lineRule="auto"/>
              <w:ind w:right="20" w:firstLine="0"/>
              <w:rPr>
                <w:sz w:val="24"/>
                <w:szCs w:val="24"/>
              </w:rPr>
            </w:pPr>
            <w:r w:rsidRPr="005C1E48">
              <w:rPr>
                <w:sz w:val="24"/>
                <w:szCs w:val="24"/>
              </w:rPr>
              <w:t>5 p</w:t>
            </w:r>
          </w:p>
          <w:p w:rsidR="003C5A9A" w:rsidRPr="005C1E48" w:rsidRDefault="003C5A9A" w:rsidP="00683B79">
            <w:pPr>
              <w:pStyle w:val="BodyText"/>
              <w:shd w:val="clear" w:color="auto" w:fill="auto"/>
              <w:spacing w:after="0" w:line="240" w:lineRule="auto"/>
              <w:ind w:right="20" w:firstLine="0"/>
              <w:rPr>
                <w:sz w:val="24"/>
                <w:szCs w:val="24"/>
              </w:rPr>
            </w:pPr>
          </w:p>
          <w:p w:rsidR="003C5A9A" w:rsidRPr="005C1E48" w:rsidRDefault="003C5A9A" w:rsidP="00683B79">
            <w:pPr>
              <w:pStyle w:val="BodyText"/>
              <w:shd w:val="clear" w:color="auto" w:fill="auto"/>
              <w:spacing w:after="0" w:line="240" w:lineRule="auto"/>
              <w:ind w:right="20" w:firstLine="0"/>
              <w:rPr>
                <w:sz w:val="24"/>
                <w:szCs w:val="24"/>
              </w:rPr>
            </w:pPr>
            <w:r w:rsidRPr="005C1E48">
              <w:rPr>
                <w:sz w:val="24"/>
                <w:szCs w:val="24"/>
              </w:rPr>
              <w:t>5 p</w:t>
            </w:r>
          </w:p>
          <w:p w:rsidR="003C5A9A" w:rsidRPr="005C1E48" w:rsidRDefault="003C5A9A" w:rsidP="00683B79">
            <w:pPr>
              <w:pStyle w:val="BodyText"/>
              <w:shd w:val="clear" w:color="auto" w:fill="auto"/>
              <w:spacing w:after="0" w:line="240" w:lineRule="auto"/>
              <w:ind w:right="20" w:firstLine="0"/>
              <w:rPr>
                <w:sz w:val="24"/>
                <w:szCs w:val="24"/>
              </w:rPr>
            </w:pPr>
          </w:p>
          <w:p w:rsidR="003C5A9A" w:rsidRPr="005C1E48" w:rsidRDefault="003C5A9A" w:rsidP="00683B79">
            <w:pPr>
              <w:pStyle w:val="BodyText"/>
              <w:shd w:val="clear" w:color="auto" w:fill="auto"/>
              <w:spacing w:after="0" w:line="240" w:lineRule="auto"/>
              <w:ind w:right="20" w:firstLine="0"/>
              <w:rPr>
                <w:sz w:val="24"/>
                <w:szCs w:val="24"/>
              </w:rPr>
            </w:pPr>
            <w:r w:rsidRPr="005C1E48">
              <w:rPr>
                <w:sz w:val="24"/>
                <w:szCs w:val="24"/>
              </w:rPr>
              <w:t>5 p</w:t>
            </w:r>
          </w:p>
          <w:p w:rsidR="003C5A9A" w:rsidRPr="005C1E48" w:rsidRDefault="003C5A9A" w:rsidP="00683B79">
            <w:pPr>
              <w:pStyle w:val="BodyText"/>
              <w:shd w:val="clear" w:color="auto" w:fill="auto"/>
              <w:spacing w:after="0" w:line="240" w:lineRule="auto"/>
              <w:ind w:right="20" w:firstLine="0"/>
              <w:rPr>
                <w:sz w:val="24"/>
                <w:szCs w:val="24"/>
              </w:rPr>
            </w:pPr>
          </w:p>
          <w:p w:rsidR="003C5A9A" w:rsidRPr="005C1E48" w:rsidRDefault="003C5A9A" w:rsidP="00683B79">
            <w:pPr>
              <w:pStyle w:val="BodyText"/>
              <w:shd w:val="clear" w:color="auto" w:fill="auto"/>
              <w:spacing w:after="0" w:line="240" w:lineRule="auto"/>
              <w:ind w:right="20" w:firstLine="0"/>
              <w:rPr>
                <w:sz w:val="24"/>
                <w:szCs w:val="24"/>
              </w:rPr>
            </w:pPr>
          </w:p>
          <w:p w:rsidR="003C5A9A" w:rsidRPr="005C1E48" w:rsidRDefault="003C5A9A" w:rsidP="00683B79">
            <w:pPr>
              <w:pStyle w:val="BodyText"/>
              <w:shd w:val="clear" w:color="auto" w:fill="auto"/>
              <w:spacing w:after="0" w:line="240" w:lineRule="auto"/>
              <w:ind w:right="20" w:firstLine="0"/>
              <w:rPr>
                <w:sz w:val="24"/>
                <w:szCs w:val="24"/>
              </w:rPr>
            </w:pPr>
            <w:r w:rsidRPr="005C1E48">
              <w:rPr>
                <w:sz w:val="24"/>
                <w:szCs w:val="24"/>
              </w:rPr>
              <w:t>5 p</w:t>
            </w:r>
          </w:p>
          <w:p w:rsidR="003C5A9A" w:rsidRPr="005C1E48" w:rsidRDefault="003C5A9A" w:rsidP="00683B79">
            <w:pPr>
              <w:pStyle w:val="BodyText"/>
              <w:shd w:val="clear" w:color="auto" w:fill="auto"/>
              <w:spacing w:after="0" w:line="240" w:lineRule="auto"/>
              <w:ind w:right="20" w:firstLine="0"/>
              <w:rPr>
                <w:sz w:val="24"/>
                <w:szCs w:val="24"/>
              </w:rPr>
            </w:pPr>
            <w:r w:rsidRPr="005C1E48">
              <w:rPr>
                <w:sz w:val="24"/>
                <w:szCs w:val="24"/>
              </w:rPr>
              <w:t>5 p</w:t>
            </w:r>
          </w:p>
          <w:p w:rsidR="003C5A9A" w:rsidRPr="005C1E48" w:rsidRDefault="003C5A9A" w:rsidP="00683B79">
            <w:pPr>
              <w:pStyle w:val="BodyText"/>
              <w:shd w:val="clear" w:color="auto" w:fill="auto"/>
              <w:spacing w:after="0" w:line="240" w:lineRule="auto"/>
              <w:ind w:right="20" w:firstLine="0"/>
              <w:rPr>
                <w:sz w:val="24"/>
                <w:szCs w:val="24"/>
              </w:rPr>
            </w:pPr>
            <w:r w:rsidRPr="005C1E48">
              <w:rPr>
                <w:sz w:val="24"/>
                <w:szCs w:val="24"/>
              </w:rPr>
              <w:t>5 p</w:t>
            </w:r>
          </w:p>
          <w:p w:rsidR="003C5A9A" w:rsidRPr="005C1E48" w:rsidRDefault="003C5A9A" w:rsidP="00683B79">
            <w:pPr>
              <w:pStyle w:val="BodyText"/>
              <w:shd w:val="clear" w:color="auto" w:fill="auto"/>
              <w:spacing w:after="0" w:line="240" w:lineRule="auto"/>
              <w:ind w:right="20" w:firstLine="0"/>
              <w:rPr>
                <w:sz w:val="24"/>
                <w:szCs w:val="24"/>
              </w:rPr>
            </w:pPr>
            <w:r w:rsidRPr="005C1E48">
              <w:rPr>
                <w:sz w:val="24"/>
                <w:szCs w:val="24"/>
              </w:rPr>
              <w:t>5 p</w:t>
            </w:r>
          </w:p>
          <w:p w:rsidR="003C5A9A" w:rsidRPr="005C1E48" w:rsidRDefault="003C5A9A" w:rsidP="00683B79">
            <w:pPr>
              <w:pStyle w:val="BodyText"/>
              <w:shd w:val="clear" w:color="auto" w:fill="auto"/>
              <w:spacing w:after="0" w:line="240" w:lineRule="auto"/>
              <w:ind w:right="20" w:firstLine="0"/>
              <w:rPr>
                <w:sz w:val="24"/>
                <w:szCs w:val="24"/>
              </w:rPr>
            </w:pPr>
            <w:r w:rsidRPr="005C1E48">
              <w:rPr>
                <w:sz w:val="24"/>
                <w:szCs w:val="24"/>
              </w:rPr>
              <w:t>5 p</w:t>
            </w:r>
          </w:p>
        </w:tc>
      </w:tr>
      <w:tr w:rsidR="003C5A9A" w:rsidRPr="005C1E48" w:rsidTr="00683B79">
        <w:tc>
          <w:tcPr>
            <w:tcW w:w="7481" w:type="dxa"/>
            <w:shd w:val="clear" w:color="auto" w:fill="auto"/>
          </w:tcPr>
          <w:p w:rsidR="003C5A9A" w:rsidRPr="005C1E48" w:rsidRDefault="003C5A9A" w:rsidP="00683B79">
            <w:pPr>
              <w:pStyle w:val="BodyText"/>
              <w:numPr>
                <w:ilvl w:val="0"/>
                <w:numId w:val="13"/>
              </w:numPr>
              <w:shd w:val="clear" w:color="auto" w:fill="auto"/>
              <w:spacing w:after="0" w:line="240" w:lineRule="auto"/>
              <w:ind w:right="20"/>
              <w:rPr>
                <w:b/>
                <w:sz w:val="24"/>
                <w:szCs w:val="24"/>
              </w:rPr>
            </w:pPr>
            <w:r w:rsidRPr="005C1E48">
              <w:rPr>
                <w:b/>
                <w:sz w:val="24"/>
                <w:szCs w:val="24"/>
              </w:rPr>
              <w:t>Buget şi eficacitatea costurilor</w:t>
            </w:r>
          </w:p>
          <w:p w:rsidR="003C5A9A" w:rsidRPr="005C1E48" w:rsidRDefault="003C5A9A" w:rsidP="00683B79">
            <w:pPr>
              <w:pStyle w:val="BodyText"/>
              <w:numPr>
                <w:ilvl w:val="1"/>
                <w:numId w:val="13"/>
              </w:numPr>
              <w:shd w:val="clear" w:color="auto" w:fill="auto"/>
              <w:spacing w:after="0" w:line="240" w:lineRule="auto"/>
              <w:ind w:right="20"/>
              <w:rPr>
                <w:sz w:val="24"/>
                <w:szCs w:val="24"/>
              </w:rPr>
            </w:pPr>
            <w:r w:rsidRPr="005C1E48">
              <w:rPr>
                <w:sz w:val="24"/>
                <w:szCs w:val="24"/>
              </w:rPr>
              <w:t>Măsura în care bugetul este întocmit realist, corect şi acoperă în mod cost- eficient necesităţile proiectului</w:t>
            </w:r>
          </w:p>
          <w:p w:rsidR="003C5A9A" w:rsidRPr="005C1E48" w:rsidRDefault="003C5A9A" w:rsidP="00683B79">
            <w:pPr>
              <w:pStyle w:val="BodyText"/>
              <w:numPr>
                <w:ilvl w:val="1"/>
                <w:numId w:val="13"/>
              </w:numPr>
              <w:shd w:val="clear" w:color="auto" w:fill="auto"/>
              <w:spacing w:after="0" w:line="240" w:lineRule="auto"/>
              <w:ind w:right="20"/>
              <w:rPr>
                <w:b/>
                <w:sz w:val="24"/>
                <w:szCs w:val="24"/>
              </w:rPr>
            </w:pPr>
            <w:r w:rsidRPr="005C1E48">
              <w:rPr>
                <w:sz w:val="24"/>
                <w:szCs w:val="24"/>
              </w:rPr>
              <w:t>Măsura în care cheltuielile prevăzute sunt corelate cu activităţile propuse</w:t>
            </w:r>
          </w:p>
          <w:p w:rsidR="003C5A9A" w:rsidRPr="005C1E48" w:rsidRDefault="003C5A9A" w:rsidP="00683B79">
            <w:pPr>
              <w:pStyle w:val="BodyText"/>
              <w:numPr>
                <w:ilvl w:val="1"/>
                <w:numId w:val="13"/>
              </w:numPr>
              <w:shd w:val="clear" w:color="auto" w:fill="auto"/>
              <w:spacing w:after="0" w:line="240" w:lineRule="auto"/>
              <w:ind w:right="20"/>
              <w:rPr>
                <w:b/>
                <w:sz w:val="24"/>
                <w:szCs w:val="24"/>
              </w:rPr>
            </w:pPr>
            <w:r w:rsidRPr="005C1E48">
              <w:rPr>
                <w:sz w:val="24"/>
                <w:szCs w:val="24"/>
                <w:lang w:val="fr-FR"/>
              </w:rPr>
              <w:t>Măsura în care solicitantul asigură şi alte surse de venit pentru finanţarea proiectului (contribuţie proprie, sponsorizări atrase)</w:t>
            </w:r>
          </w:p>
        </w:tc>
        <w:tc>
          <w:tcPr>
            <w:tcW w:w="2675" w:type="dxa"/>
            <w:shd w:val="clear" w:color="auto" w:fill="auto"/>
          </w:tcPr>
          <w:p w:rsidR="003C5A9A" w:rsidRPr="005C1E48" w:rsidRDefault="003C5A9A" w:rsidP="00683B79">
            <w:pPr>
              <w:pStyle w:val="BodyText"/>
              <w:shd w:val="clear" w:color="auto" w:fill="auto"/>
              <w:spacing w:after="0" w:line="240" w:lineRule="auto"/>
              <w:ind w:right="20" w:firstLine="0"/>
              <w:rPr>
                <w:b/>
                <w:sz w:val="24"/>
                <w:szCs w:val="24"/>
              </w:rPr>
            </w:pPr>
            <w:r w:rsidRPr="005C1E48">
              <w:rPr>
                <w:b/>
                <w:sz w:val="24"/>
                <w:szCs w:val="24"/>
              </w:rPr>
              <w:t>20 puncte</w:t>
            </w:r>
          </w:p>
          <w:p w:rsidR="003C5A9A" w:rsidRPr="005C1E48" w:rsidRDefault="003C5A9A" w:rsidP="00683B79">
            <w:pPr>
              <w:pStyle w:val="BodyText"/>
              <w:shd w:val="clear" w:color="auto" w:fill="auto"/>
              <w:spacing w:after="0" w:line="240" w:lineRule="auto"/>
              <w:ind w:right="20" w:firstLine="0"/>
              <w:rPr>
                <w:sz w:val="24"/>
                <w:szCs w:val="24"/>
              </w:rPr>
            </w:pPr>
            <w:r w:rsidRPr="005C1E48">
              <w:rPr>
                <w:sz w:val="24"/>
                <w:szCs w:val="24"/>
              </w:rPr>
              <w:t>7 p</w:t>
            </w:r>
          </w:p>
          <w:p w:rsidR="003C5A9A" w:rsidRPr="005C1E48" w:rsidRDefault="003C5A9A" w:rsidP="00683B79">
            <w:pPr>
              <w:pStyle w:val="BodyText"/>
              <w:shd w:val="clear" w:color="auto" w:fill="auto"/>
              <w:spacing w:after="0" w:line="240" w:lineRule="auto"/>
              <w:ind w:right="20" w:firstLine="0"/>
              <w:rPr>
                <w:sz w:val="24"/>
                <w:szCs w:val="24"/>
              </w:rPr>
            </w:pPr>
          </w:p>
          <w:p w:rsidR="003C5A9A" w:rsidRPr="005C1E48" w:rsidRDefault="003C5A9A" w:rsidP="00683B79">
            <w:pPr>
              <w:pStyle w:val="BodyText"/>
              <w:shd w:val="clear" w:color="auto" w:fill="auto"/>
              <w:spacing w:after="0" w:line="240" w:lineRule="auto"/>
              <w:ind w:right="20" w:firstLine="0"/>
              <w:rPr>
                <w:sz w:val="24"/>
                <w:szCs w:val="24"/>
              </w:rPr>
            </w:pPr>
            <w:r w:rsidRPr="005C1E48">
              <w:rPr>
                <w:sz w:val="24"/>
                <w:szCs w:val="24"/>
              </w:rPr>
              <w:t>7 p</w:t>
            </w:r>
          </w:p>
          <w:p w:rsidR="003C5A9A" w:rsidRPr="005C1E48" w:rsidRDefault="003C5A9A" w:rsidP="00683B79">
            <w:pPr>
              <w:pStyle w:val="BodyText"/>
              <w:shd w:val="clear" w:color="auto" w:fill="auto"/>
              <w:spacing w:after="0" w:line="240" w:lineRule="auto"/>
              <w:ind w:right="20" w:firstLine="0"/>
              <w:rPr>
                <w:sz w:val="24"/>
                <w:szCs w:val="24"/>
              </w:rPr>
            </w:pPr>
          </w:p>
          <w:p w:rsidR="003C5A9A" w:rsidRPr="005C1E48" w:rsidRDefault="003C5A9A" w:rsidP="00683B79">
            <w:pPr>
              <w:pStyle w:val="BodyText"/>
              <w:shd w:val="clear" w:color="auto" w:fill="auto"/>
              <w:spacing w:after="0" w:line="240" w:lineRule="auto"/>
              <w:ind w:right="20" w:firstLine="0"/>
              <w:rPr>
                <w:sz w:val="24"/>
                <w:szCs w:val="24"/>
              </w:rPr>
            </w:pPr>
            <w:r w:rsidRPr="005C1E48">
              <w:rPr>
                <w:sz w:val="24"/>
                <w:szCs w:val="24"/>
              </w:rPr>
              <w:t>6 p</w:t>
            </w:r>
          </w:p>
        </w:tc>
      </w:tr>
      <w:tr w:rsidR="003C5A9A" w:rsidRPr="005C1E48" w:rsidTr="00683B79">
        <w:tc>
          <w:tcPr>
            <w:tcW w:w="7481" w:type="dxa"/>
            <w:shd w:val="clear" w:color="auto" w:fill="auto"/>
          </w:tcPr>
          <w:p w:rsidR="003C5A9A" w:rsidRPr="005C1E48" w:rsidRDefault="003C5A9A" w:rsidP="00683B79">
            <w:pPr>
              <w:pStyle w:val="BodyText"/>
              <w:numPr>
                <w:ilvl w:val="0"/>
                <w:numId w:val="13"/>
              </w:numPr>
              <w:shd w:val="clear" w:color="auto" w:fill="auto"/>
              <w:spacing w:after="0" w:line="240" w:lineRule="auto"/>
              <w:ind w:right="20"/>
              <w:rPr>
                <w:b/>
                <w:sz w:val="24"/>
                <w:szCs w:val="24"/>
              </w:rPr>
            </w:pPr>
            <w:r w:rsidRPr="005C1E48">
              <w:rPr>
                <w:b/>
                <w:sz w:val="24"/>
                <w:szCs w:val="24"/>
              </w:rPr>
              <w:t>Continuitatea proiectului</w:t>
            </w:r>
          </w:p>
        </w:tc>
        <w:tc>
          <w:tcPr>
            <w:tcW w:w="2675" w:type="dxa"/>
            <w:shd w:val="clear" w:color="auto" w:fill="auto"/>
          </w:tcPr>
          <w:p w:rsidR="003C5A9A" w:rsidRPr="005C1E48" w:rsidRDefault="003C5A9A" w:rsidP="00683B79">
            <w:pPr>
              <w:pStyle w:val="BodyText"/>
              <w:shd w:val="clear" w:color="auto" w:fill="auto"/>
              <w:spacing w:after="0" w:line="240" w:lineRule="auto"/>
              <w:ind w:right="20" w:firstLine="0"/>
              <w:rPr>
                <w:b/>
                <w:sz w:val="24"/>
                <w:szCs w:val="24"/>
              </w:rPr>
            </w:pPr>
            <w:r w:rsidRPr="005C1E48">
              <w:rPr>
                <w:b/>
                <w:sz w:val="24"/>
                <w:szCs w:val="24"/>
              </w:rPr>
              <w:t>5 puncte</w:t>
            </w:r>
          </w:p>
        </w:tc>
      </w:tr>
      <w:tr w:rsidR="003C5A9A" w:rsidRPr="005C1E48" w:rsidTr="00683B79">
        <w:tc>
          <w:tcPr>
            <w:tcW w:w="7481" w:type="dxa"/>
            <w:shd w:val="clear" w:color="auto" w:fill="auto"/>
          </w:tcPr>
          <w:p w:rsidR="003C5A9A" w:rsidRPr="005C1E48" w:rsidRDefault="003C5A9A" w:rsidP="00683B79">
            <w:pPr>
              <w:pStyle w:val="BodyText"/>
              <w:shd w:val="clear" w:color="auto" w:fill="auto"/>
              <w:spacing w:after="0" w:line="240" w:lineRule="auto"/>
              <w:ind w:left="720" w:right="20" w:firstLine="0"/>
              <w:rPr>
                <w:b/>
                <w:sz w:val="24"/>
                <w:szCs w:val="24"/>
              </w:rPr>
            </w:pPr>
            <w:r w:rsidRPr="005C1E48">
              <w:rPr>
                <w:b/>
                <w:sz w:val="24"/>
                <w:szCs w:val="24"/>
              </w:rPr>
              <w:t>TOTAL</w:t>
            </w:r>
          </w:p>
        </w:tc>
        <w:tc>
          <w:tcPr>
            <w:tcW w:w="2675" w:type="dxa"/>
            <w:shd w:val="clear" w:color="auto" w:fill="auto"/>
          </w:tcPr>
          <w:p w:rsidR="003C5A9A" w:rsidRPr="005C1E48" w:rsidRDefault="003C5A9A" w:rsidP="00683B79">
            <w:pPr>
              <w:pStyle w:val="BodyText"/>
              <w:shd w:val="clear" w:color="auto" w:fill="auto"/>
              <w:spacing w:after="0" w:line="240" w:lineRule="auto"/>
              <w:ind w:right="20" w:firstLine="0"/>
              <w:rPr>
                <w:b/>
                <w:sz w:val="24"/>
                <w:szCs w:val="24"/>
              </w:rPr>
            </w:pPr>
            <w:r w:rsidRPr="005C1E48">
              <w:rPr>
                <w:b/>
                <w:sz w:val="24"/>
                <w:szCs w:val="24"/>
              </w:rPr>
              <w:t xml:space="preserve">100 puncte </w:t>
            </w:r>
          </w:p>
        </w:tc>
      </w:tr>
      <w:tr w:rsidR="003C5A9A" w:rsidRPr="005C1E48" w:rsidTr="00683B79">
        <w:tc>
          <w:tcPr>
            <w:tcW w:w="10156" w:type="dxa"/>
            <w:gridSpan w:val="2"/>
            <w:shd w:val="clear" w:color="auto" w:fill="auto"/>
          </w:tcPr>
          <w:p w:rsidR="003C5A9A" w:rsidRPr="005C1E48" w:rsidRDefault="003C5A9A" w:rsidP="00683B79">
            <w:pPr>
              <w:pStyle w:val="Tablecaption0"/>
              <w:shd w:val="clear" w:color="auto" w:fill="auto"/>
              <w:spacing w:line="240" w:lineRule="auto"/>
              <w:rPr>
                <w:sz w:val="24"/>
                <w:szCs w:val="24"/>
                <w:lang w:eastAsia="ro-RO"/>
              </w:rPr>
            </w:pPr>
            <w:r w:rsidRPr="005C1E48">
              <w:rPr>
                <w:sz w:val="24"/>
                <w:szCs w:val="24"/>
                <w:lang w:eastAsia="ro-RO"/>
              </w:rPr>
              <w:t xml:space="preserve">Notă : </w:t>
            </w:r>
            <w:r w:rsidRPr="005C1E48">
              <w:rPr>
                <w:sz w:val="24"/>
                <w:szCs w:val="24"/>
                <w:lang w:val="fr-FR" w:eastAsia="ro-RO"/>
              </w:rPr>
              <w:t xml:space="preserve">Niciun proiect care nu a întrunit un minim de </w:t>
            </w:r>
            <w:r w:rsidRPr="005C1E48">
              <w:rPr>
                <w:b/>
                <w:sz w:val="24"/>
                <w:szCs w:val="24"/>
                <w:lang w:val="fr-FR" w:eastAsia="ro-RO"/>
              </w:rPr>
              <w:t xml:space="preserve">60 de puncte </w:t>
            </w:r>
            <w:r w:rsidRPr="005C1E48">
              <w:rPr>
                <w:sz w:val="24"/>
                <w:szCs w:val="24"/>
                <w:lang w:val="fr-FR" w:eastAsia="ro-RO"/>
              </w:rPr>
              <w:t>nu poate fi luat în considerare pentru a fi finanţat.</w:t>
            </w:r>
          </w:p>
          <w:p w:rsidR="003C5A9A" w:rsidRPr="005C1E48" w:rsidRDefault="003C5A9A" w:rsidP="00683B79">
            <w:pPr>
              <w:pStyle w:val="BodyText"/>
              <w:shd w:val="clear" w:color="auto" w:fill="auto"/>
              <w:spacing w:after="0" w:line="240" w:lineRule="auto"/>
              <w:ind w:right="20" w:firstLine="0"/>
              <w:rPr>
                <w:b/>
                <w:sz w:val="24"/>
                <w:szCs w:val="24"/>
              </w:rPr>
            </w:pPr>
          </w:p>
        </w:tc>
      </w:tr>
    </w:tbl>
    <w:p w:rsidR="003C5A9A" w:rsidRPr="005C1E48" w:rsidRDefault="003C5A9A" w:rsidP="003C5A9A">
      <w:pPr>
        <w:jc w:val="both"/>
        <w:rPr>
          <w:rFonts w:ascii="Times New Roman" w:hAnsi="Times New Roman" w:cs="Times New Roman"/>
          <w:b/>
          <w:bCs/>
          <w:color w:val="auto"/>
        </w:rPr>
      </w:pPr>
    </w:p>
    <w:p w:rsidR="003C5A9A" w:rsidRPr="005C1E48" w:rsidRDefault="003C5A9A" w:rsidP="003C5A9A">
      <w:pPr>
        <w:ind w:left="8640" w:firstLine="720"/>
        <w:jc w:val="both"/>
        <w:rPr>
          <w:rFonts w:ascii="Times New Roman" w:hAnsi="Times New Roman" w:cs="Times New Roman"/>
          <w:b/>
          <w:bCs/>
          <w:color w:val="auto"/>
        </w:rPr>
      </w:pPr>
    </w:p>
    <w:p w:rsidR="003C5A9A" w:rsidRPr="005C1E48" w:rsidRDefault="003C5A9A" w:rsidP="003C5A9A">
      <w:pPr>
        <w:ind w:left="8640" w:firstLine="720"/>
        <w:jc w:val="both"/>
        <w:rPr>
          <w:rFonts w:ascii="Times New Roman" w:hAnsi="Times New Roman" w:cs="Times New Roman"/>
          <w:b/>
          <w:bCs/>
          <w:color w:val="auto"/>
        </w:rPr>
      </w:pPr>
    </w:p>
    <w:p w:rsidR="003C5A9A" w:rsidRPr="005C1E48" w:rsidRDefault="003C5A9A" w:rsidP="003C5A9A">
      <w:pPr>
        <w:ind w:left="8640" w:firstLine="720"/>
        <w:jc w:val="both"/>
        <w:rPr>
          <w:rFonts w:ascii="Times New Roman" w:hAnsi="Times New Roman" w:cs="Times New Roman"/>
          <w:b/>
          <w:bCs/>
          <w:color w:val="auto"/>
        </w:rPr>
      </w:pPr>
    </w:p>
    <w:p w:rsidR="003C5A9A" w:rsidRPr="005C1E48" w:rsidRDefault="003C5A9A" w:rsidP="003C5A9A">
      <w:pPr>
        <w:ind w:left="8640" w:firstLine="720"/>
        <w:jc w:val="both"/>
        <w:rPr>
          <w:rFonts w:ascii="Times New Roman" w:hAnsi="Times New Roman" w:cs="Times New Roman"/>
          <w:b/>
          <w:bCs/>
          <w:color w:val="auto"/>
        </w:rPr>
      </w:pPr>
    </w:p>
    <w:p w:rsidR="003C5A9A" w:rsidRPr="005C1E48" w:rsidRDefault="003C5A9A" w:rsidP="003C5A9A">
      <w:pPr>
        <w:ind w:left="8640" w:firstLine="720"/>
        <w:jc w:val="both"/>
        <w:rPr>
          <w:rFonts w:ascii="Times New Roman" w:hAnsi="Times New Roman" w:cs="Times New Roman"/>
          <w:b/>
          <w:bCs/>
          <w:color w:val="auto"/>
        </w:rPr>
      </w:pPr>
    </w:p>
    <w:p w:rsidR="003C5A9A" w:rsidRPr="005C1E48" w:rsidRDefault="003C5A9A" w:rsidP="003C5A9A">
      <w:pPr>
        <w:ind w:left="8640" w:firstLine="720"/>
        <w:jc w:val="both"/>
        <w:rPr>
          <w:rFonts w:ascii="Times New Roman" w:hAnsi="Times New Roman" w:cs="Times New Roman"/>
          <w:b/>
          <w:bCs/>
          <w:color w:val="auto"/>
        </w:rPr>
      </w:pPr>
    </w:p>
    <w:p w:rsidR="003C5A9A" w:rsidRPr="005C1E48" w:rsidRDefault="003C5A9A" w:rsidP="003C5A9A">
      <w:pPr>
        <w:jc w:val="both"/>
        <w:rPr>
          <w:rFonts w:ascii="Times New Roman" w:hAnsi="Times New Roman" w:cs="Times New Roman"/>
          <w:b/>
          <w:bCs/>
          <w:color w:val="auto"/>
        </w:rPr>
      </w:pPr>
    </w:p>
    <w:p w:rsidR="003C5A9A" w:rsidRPr="005C1E48" w:rsidRDefault="003C5A9A" w:rsidP="003C5A9A">
      <w:pPr>
        <w:ind w:left="8640" w:firstLine="720"/>
        <w:jc w:val="both"/>
        <w:rPr>
          <w:rFonts w:ascii="Times New Roman" w:hAnsi="Times New Roman" w:cs="Times New Roman"/>
          <w:b/>
          <w:bCs/>
          <w:color w:val="auto"/>
        </w:rPr>
      </w:pPr>
    </w:p>
    <w:p w:rsidR="003C5A9A" w:rsidRPr="005C1E48" w:rsidRDefault="003C5A9A" w:rsidP="003C5A9A">
      <w:pPr>
        <w:ind w:left="7920" w:firstLine="720"/>
        <w:jc w:val="both"/>
        <w:rPr>
          <w:rFonts w:ascii="Times New Roman" w:hAnsi="Times New Roman" w:cs="Times New Roman"/>
          <w:b/>
          <w:bCs/>
          <w:color w:val="auto"/>
        </w:rPr>
      </w:pPr>
      <w:r w:rsidRPr="005C1E48">
        <w:rPr>
          <w:rFonts w:ascii="Times New Roman" w:hAnsi="Times New Roman" w:cs="Times New Roman"/>
          <w:b/>
          <w:bCs/>
          <w:color w:val="auto"/>
        </w:rPr>
        <w:t>Anexa 3</w:t>
      </w:r>
    </w:p>
    <w:p w:rsidR="003C5A9A" w:rsidRPr="005C1E48" w:rsidRDefault="003C5A9A" w:rsidP="003C5A9A">
      <w:pPr>
        <w:ind w:left="8640" w:firstLine="720"/>
        <w:jc w:val="both"/>
        <w:rPr>
          <w:rFonts w:ascii="Times New Roman" w:hAnsi="Times New Roman" w:cs="Times New Roman"/>
          <w:b/>
          <w:bCs/>
          <w:color w:val="auto"/>
        </w:rPr>
      </w:pPr>
    </w:p>
    <w:p w:rsidR="003C5A9A" w:rsidRPr="005C1E48" w:rsidRDefault="003C5A9A" w:rsidP="003C5A9A">
      <w:pPr>
        <w:ind w:left="8640" w:firstLine="720"/>
        <w:jc w:val="both"/>
        <w:rPr>
          <w:rFonts w:ascii="Times New Roman" w:hAnsi="Times New Roman" w:cs="Times New Roman"/>
          <w:b/>
          <w:bCs/>
          <w:color w:val="auto"/>
        </w:rPr>
      </w:pPr>
    </w:p>
    <w:p w:rsidR="003C5A9A" w:rsidRPr="005C1E48" w:rsidRDefault="003C5A9A" w:rsidP="003C5A9A">
      <w:pPr>
        <w:ind w:left="8640" w:firstLine="720"/>
        <w:jc w:val="both"/>
        <w:rPr>
          <w:rFonts w:ascii="Times New Roman" w:hAnsi="Times New Roman" w:cs="Times New Roman"/>
          <w:b/>
          <w:bCs/>
          <w:color w:val="auto"/>
        </w:rPr>
      </w:pPr>
    </w:p>
    <w:p w:rsidR="003C5A9A" w:rsidRPr="005C1E48" w:rsidRDefault="003C5A9A" w:rsidP="003C5A9A">
      <w:pPr>
        <w:jc w:val="both"/>
        <w:rPr>
          <w:rFonts w:ascii="Times New Roman" w:hAnsi="Times New Roman" w:cs="Times New Roman"/>
          <w:b/>
          <w:color w:val="auto"/>
        </w:rPr>
      </w:pPr>
      <w:r w:rsidRPr="005C1E48">
        <w:rPr>
          <w:rFonts w:ascii="Times New Roman" w:hAnsi="Times New Roman" w:cs="Times New Roman"/>
          <w:color w:val="auto"/>
        </w:rPr>
        <w:t xml:space="preserve">                                                        </w:t>
      </w:r>
      <w:r w:rsidRPr="005C1E48">
        <w:rPr>
          <w:rFonts w:ascii="Times New Roman" w:hAnsi="Times New Roman" w:cs="Times New Roman"/>
          <w:b/>
          <w:color w:val="auto"/>
        </w:rPr>
        <w:t>DECLARAŢIE</w:t>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Subsemnatul,...................................................................................................................., domiciliat în localitatea .....................................................................................................................................,</w:t>
      </w: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str................................................................nr. ..... , bl .... , ap ...., sectorul/judeţul .............., codul postal ................... , posesor al actului de identitate .......... seria...... nr..............,codul numeric personal ....................................................................................., în calitate de reprezentant al asociaţiei/fundaţiei/organizaţiei ........…...................................................................., declar pe propria răspundere că nu mă aflu/persoana juridică pe care o reprezint nu se afla, în nici una dintre următoarele situaţii:</w:t>
      </w: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a) în incapacitate de plată;</w:t>
      </w: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b) cu conturile blocate conform unei hotărâri judecătoreşti definitive;</w:t>
      </w: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c) nu am încălcat cu bună ştiinţă prevederile unui alt contract finanţat din fonduri publice;</w:t>
      </w: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d) nu sunt vinovat de declaraţii false cu privire la situaţia economică;</w:t>
      </w: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e) nu am/are restanţe către bugetul de stat, bugetul local sau fondurile speciale;</w:t>
      </w: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f) nu sunt condamnat pentru: abuz de încredere, gestiune frauduloasă, înşelăciune, delapidare, dare sau luare de mită, mărturie mincinoasă, fals, uz de fals, deturnare de fonduri.</w:t>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Cunoscând pedeapsa prevăzută de art. 327 din Codul penal pentru infracţiunea de fals în declaraţii, am verificat datele din prezenta declaraţie, care este completă şi corectă.</w:t>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Semnătura,</w:t>
      </w: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w:t>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Data</w:t>
      </w: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w:t>
      </w:r>
    </w:p>
    <w:p w:rsidR="003C5A9A" w:rsidRPr="005C1E48" w:rsidRDefault="003C5A9A" w:rsidP="003C5A9A">
      <w:pPr>
        <w:pStyle w:val="Heading40"/>
        <w:keepNext/>
        <w:keepLines/>
        <w:shd w:val="clear" w:color="auto" w:fill="auto"/>
        <w:spacing w:after="653" w:line="240" w:lineRule="auto"/>
        <w:rPr>
          <w:sz w:val="24"/>
          <w:szCs w:val="24"/>
          <w:lang w:val="fr-FR" w:eastAsia="ro-RO"/>
        </w:rPr>
      </w:pPr>
    </w:p>
    <w:p w:rsidR="003C5A9A" w:rsidRPr="005C1E48" w:rsidRDefault="003C5A9A" w:rsidP="003C5A9A">
      <w:pPr>
        <w:autoSpaceDE w:val="0"/>
        <w:jc w:val="both"/>
        <w:rPr>
          <w:rFonts w:ascii="Times New Roman" w:hAnsi="Times New Roman" w:cs="Times New Roman"/>
          <w:b/>
          <w:bCs/>
          <w:color w:val="auto"/>
          <w:lang w:val="fr-FR"/>
        </w:rPr>
      </w:pPr>
    </w:p>
    <w:p w:rsidR="003C5A9A" w:rsidRPr="005C1E48" w:rsidRDefault="003C5A9A" w:rsidP="003C5A9A">
      <w:pPr>
        <w:autoSpaceDE w:val="0"/>
        <w:jc w:val="both"/>
        <w:rPr>
          <w:rFonts w:ascii="Times New Roman" w:hAnsi="Times New Roman" w:cs="Times New Roman"/>
          <w:b/>
          <w:bCs/>
          <w:color w:val="auto"/>
          <w:lang w:val="fr-FR"/>
        </w:rPr>
      </w:pPr>
    </w:p>
    <w:p w:rsidR="003C5A9A" w:rsidRPr="005C1E48" w:rsidRDefault="003C5A9A" w:rsidP="003C5A9A">
      <w:pPr>
        <w:autoSpaceDE w:val="0"/>
        <w:jc w:val="both"/>
        <w:rPr>
          <w:rFonts w:ascii="Times New Roman" w:hAnsi="Times New Roman" w:cs="Times New Roman"/>
          <w:b/>
          <w:bCs/>
          <w:color w:val="auto"/>
          <w:lang w:val="fr-FR"/>
        </w:rPr>
      </w:pPr>
    </w:p>
    <w:p w:rsidR="003C5A9A" w:rsidRPr="005C1E48" w:rsidRDefault="003C5A9A" w:rsidP="003C5A9A">
      <w:pPr>
        <w:autoSpaceDE w:val="0"/>
        <w:jc w:val="both"/>
        <w:rPr>
          <w:rFonts w:ascii="Times New Roman" w:hAnsi="Times New Roman" w:cs="Times New Roman"/>
          <w:b/>
          <w:bCs/>
          <w:color w:val="auto"/>
          <w:lang w:val="fr-FR"/>
        </w:rPr>
      </w:pPr>
    </w:p>
    <w:p w:rsidR="003C5A9A" w:rsidRPr="005C1E48" w:rsidRDefault="003C5A9A" w:rsidP="003C5A9A">
      <w:pPr>
        <w:autoSpaceDE w:val="0"/>
        <w:jc w:val="both"/>
        <w:rPr>
          <w:rFonts w:ascii="Times New Roman" w:hAnsi="Times New Roman" w:cs="Times New Roman"/>
          <w:b/>
          <w:bCs/>
          <w:color w:val="auto"/>
          <w:lang w:val="fr-FR"/>
        </w:rPr>
      </w:pPr>
    </w:p>
    <w:p w:rsidR="003C5A9A" w:rsidRPr="005C1E48" w:rsidRDefault="003C5A9A" w:rsidP="003C5A9A">
      <w:pPr>
        <w:autoSpaceDE w:val="0"/>
        <w:jc w:val="both"/>
        <w:rPr>
          <w:rFonts w:ascii="Times New Roman" w:hAnsi="Times New Roman" w:cs="Times New Roman"/>
          <w:b/>
          <w:bCs/>
          <w:color w:val="auto"/>
          <w:lang w:val="fr-FR"/>
        </w:rPr>
      </w:pPr>
    </w:p>
    <w:p w:rsidR="003C5A9A" w:rsidRPr="005C1E48" w:rsidRDefault="003C5A9A" w:rsidP="003C5A9A">
      <w:pPr>
        <w:autoSpaceDE w:val="0"/>
        <w:jc w:val="both"/>
        <w:rPr>
          <w:rFonts w:ascii="Times New Roman" w:hAnsi="Times New Roman" w:cs="Times New Roman"/>
          <w:b/>
          <w:bCs/>
          <w:color w:val="auto"/>
          <w:lang w:val="fr-FR"/>
        </w:rPr>
      </w:pPr>
    </w:p>
    <w:p w:rsidR="003C5A9A" w:rsidRPr="005C1E48" w:rsidRDefault="003C5A9A" w:rsidP="003C5A9A">
      <w:pPr>
        <w:autoSpaceDE w:val="0"/>
        <w:jc w:val="both"/>
        <w:rPr>
          <w:rFonts w:ascii="Times New Roman" w:hAnsi="Times New Roman" w:cs="Times New Roman"/>
          <w:b/>
          <w:bCs/>
          <w:color w:val="auto"/>
          <w:lang w:val="fr-FR"/>
        </w:rPr>
      </w:pPr>
    </w:p>
    <w:p w:rsidR="003C5A9A" w:rsidRPr="005C1E48" w:rsidRDefault="003C5A9A" w:rsidP="003C5A9A">
      <w:pPr>
        <w:autoSpaceDE w:val="0"/>
        <w:jc w:val="both"/>
        <w:rPr>
          <w:rFonts w:ascii="Times New Roman" w:hAnsi="Times New Roman" w:cs="Times New Roman"/>
          <w:b/>
          <w:bCs/>
          <w:color w:val="auto"/>
          <w:lang w:val="fr-FR"/>
        </w:rPr>
      </w:pPr>
    </w:p>
    <w:p w:rsidR="003C5A9A" w:rsidRPr="005C1E48" w:rsidRDefault="003C5A9A" w:rsidP="003C5A9A">
      <w:pPr>
        <w:autoSpaceDE w:val="0"/>
        <w:jc w:val="both"/>
        <w:rPr>
          <w:rFonts w:ascii="Times New Roman" w:hAnsi="Times New Roman" w:cs="Times New Roman"/>
          <w:b/>
          <w:bCs/>
          <w:color w:val="auto"/>
          <w:lang w:val="fr-FR"/>
        </w:rPr>
      </w:pPr>
    </w:p>
    <w:p w:rsidR="003C5A9A" w:rsidRPr="005C1E48" w:rsidRDefault="003C5A9A" w:rsidP="003C5A9A">
      <w:pPr>
        <w:autoSpaceDE w:val="0"/>
        <w:jc w:val="both"/>
        <w:rPr>
          <w:rFonts w:ascii="Times New Roman" w:hAnsi="Times New Roman" w:cs="Times New Roman"/>
          <w:b/>
          <w:bCs/>
          <w:color w:val="auto"/>
          <w:lang w:val="fr-FR"/>
        </w:rPr>
      </w:pPr>
    </w:p>
    <w:p w:rsidR="003C5A9A" w:rsidRPr="005C1E48" w:rsidRDefault="003C5A9A" w:rsidP="003C5A9A">
      <w:pPr>
        <w:autoSpaceDE w:val="0"/>
        <w:jc w:val="both"/>
        <w:rPr>
          <w:rFonts w:ascii="Times New Roman" w:hAnsi="Times New Roman" w:cs="Times New Roman"/>
          <w:b/>
          <w:bCs/>
          <w:color w:val="auto"/>
          <w:lang w:val="fr-FR"/>
        </w:rPr>
      </w:pPr>
    </w:p>
    <w:p w:rsidR="003C5A9A" w:rsidRPr="005C1E48" w:rsidRDefault="003C5A9A" w:rsidP="003C5A9A">
      <w:pPr>
        <w:autoSpaceDE w:val="0"/>
        <w:jc w:val="both"/>
        <w:rPr>
          <w:rFonts w:ascii="Times New Roman" w:hAnsi="Times New Roman" w:cs="Times New Roman"/>
          <w:b/>
          <w:bCs/>
          <w:color w:val="auto"/>
          <w:lang w:val="fr-FR"/>
        </w:rPr>
      </w:pPr>
    </w:p>
    <w:p w:rsidR="003C5A9A" w:rsidRPr="005C1E48" w:rsidRDefault="003C5A9A" w:rsidP="003C5A9A">
      <w:pPr>
        <w:autoSpaceDE w:val="0"/>
        <w:jc w:val="both"/>
        <w:rPr>
          <w:rFonts w:ascii="Times New Roman" w:hAnsi="Times New Roman" w:cs="Times New Roman"/>
          <w:b/>
          <w:bCs/>
          <w:color w:val="auto"/>
          <w:lang w:val="fr-FR"/>
        </w:rPr>
      </w:pPr>
    </w:p>
    <w:p w:rsidR="003C5A9A" w:rsidRPr="005C1E48" w:rsidRDefault="003C5A9A" w:rsidP="003C5A9A">
      <w:pPr>
        <w:autoSpaceDE w:val="0"/>
        <w:jc w:val="both"/>
        <w:rPr>
          <w:rFonts w:ascii="Times New Roman" w:hAnsi="Times New Roman" w:cs="Times New Roman"/>
          <w:b/>
          <w:bCs/>
          <w:color w:val="auto"/>
          <w:lang w:val="fr-FR"/>
        </w:rPr>
      </w:pPr>
    </w:p>
    <w:p w:rsidR="003C5A9A" w:rsidRPr="005C1E48" w:rsidRDefault="003C5A9A" w:rsidP="003C5A9A">
      <w:pPr>
        <w:autoSpaceDE w:val="0"/>
        <w:jc w:val="both"/>
        <w:rPr>
          <w:rFonts w:ascii="Times New Roman" w:hAnsi="Times New Roman" w:cs="Times New Roman"/>
          <w:b/>
          <w:bCs/>
          <w:color w:val="auto"/>
          <w:lang w:val="fr-FR"/>
        </w:rPr>
      </w:pPr>
    </w:p>
    <w:p w:rsidR="003C5A9A" w:rsidRPr="005C1E48" w:rsidRDefault="003C5A9A" w:rsidP="003C5A9A">
      <w:pPr>
        <w:autoSpaceDE w:val="0"/>
        <w:jc w:val="both"/>
        <w:rPr>
          <w:rFonts w:ascii="Times New Roman" w:hAnsi="Times New Roman" w:cs="Times New Roman"/>
          <w:b/>
          <w:bCs/>
          <w:color w:val="auto"/>
          <w:lang w:val="fr-FR"/>
        </w:rPr>
      </w:pPr>
    </w:p>
    <w:p w:rsidR="003C5A9A" w:rsidRPr="005C1E48" w:rsidRDefault="003C5A9A" w:rsidP="003C5A9A">
      <w:pPr>
        <w:autoSpaceDE w:val="0"/>
        <w:jc w:val="both"/>
        <w:rPr>
          <w:rFonts w:ascii="Times New Roman" w:hAnsi="Times New Roman" w:cs="Times New Roman"/>
          <w:b/>
          <w:bCs/>
          <w:color w:val="auto"/>
          <w:lang w:val="fr-FR"/>
        </w:rPr>
      </w:pPr>
    </w:p>
    <w:p w:rsidR="003C5A9A" w:rsidRPr="005C1E48" w:rsidRDefault="003C5A9A" w:rsidP="003C5A9A">
      <w:pPr>
        <w:autoSpaceDE w:val="0"/>
        <w:jc w:val="both"/>
        <w:rPr>
          <w:rFonts w:ascii="Times New Roman" w:hAnsi="Times New Roman" w:cs="Times New Roman"/>
          <w:b/>
          <w:bCs/>
          <w:color w:val="auto"/>
        </w:rPr>
      </w:pPr>
    </w:p>
    <w:p w:rsidR="003C5A9A" w:rsidRPr="005C1E48" w:rsidRDefault="003C5A9A" w:rsidP="003C5A9A">
      <w:pPr>
        <w:autoSpaceDE w:val="0"/>
        <w:jc w:val="both"/>
        <w:rPr>
          <w:rFonts w:ascii="Times New Roman" w:hAnsi="Times New Roman" w:cs="Times New Roman"/>
          <w:b/>
          <w:bCs/>
          <w:color w:val="auto"/>
        </w:rPr>
      </w:pPr>
    </w:p>
    <w:p w:rsidR="003C5A9A" w:rsidRPr="005C1E48" w:rsidRDefault="003C5A9A" w:rsidP="003C5A9A">
      <w:pPr>
        <w:autoSpaceDE w:val="0"/>
        <w:jc w:val="both"/>
        <w:rPr>
          <w:rFonts w:ascii="Times New Roman" w:hAnsi="Times New Roman" w:cs="Times New Roman"/>
          <w:b/>
          <w:bCs/>
          <w:color w:val="auto"/>
        </w:rPr>
      </w:pPr>
    </w:p>
    <w:p w:rsidR="003C5A9A" w:rsidRPr="005C1E48" w:rsidRDefault="003C5A9A" w:rsidP="003C5A9A">
      <w:pPr>
        <w:autoSpaceDE w:val="0"/>
        <w:jc w:val="right"/>
        <w:rPr>
          <w:rFonts w:ascii="Times New Roman" w:hAnsi="Times New Roman" w:cs="Times New Roman"/>
          <w:b/>
          <w:bCs/>
          <w:color w:val="auto"/>
        </w:rPr>
      </w:pPr>
      <w:r w:rsidRPr="005C1E48">
        <w:rPr>
          <w:rFonts w:ascii="Times New Roman" w:hAnsi="Times New Roman" w:cs="Times New Roman"/>
          <w:b/>
          <w:bCs/>
          <w:color w:val="auto"/>
        </w:rPr>
        <w:t>Anexa 4</w:t>
      </w:r>
    </w:p>
    <w:p w:rsidR="003C5A9A" w:rsidRPr="005C1E48" w:rsidRDefault="003C5A9A" w:rsidP="003C5A9A">
      <w:pPr>
        <w:autoSpaceDE w:val="0"/>
        <w:jc w:val="both"/>
        <w:rPr>
          <w:rFonts w:ascii="Times New Roman" w:hAnsi="Times New Roman" w:cs="Times New Roman"/>
          <w:b/>
          <w:bCs/>
          <w:color w:val="auto"/>
        </w:rPr>
      </w:pPr>
      <w:r w:rsidRPr="005C1E48">
        <w:rPr>
          <w:rFonts w:ascii="Times New Roman" w:hAnsi="Times New Roman" w:cs="Times New Roman"/>
          <w:b/>
          <w:bCs/>
          <w:color w:val="auto"/>
        </w:rPr>
        <w:t>BUGETUL DE VENITURI ŞI CHELTUIELI</w:t>
      </w:r>
    </w:p>
    <w:p w:rsidR="003C5A9A" w:rsidRPr="005C1E48" w:rsidRDefault="003C5A9A" w:rsidP="003C5A9A">
      <w:pPr>
        <w:autoSpaceDE w:val="0"/>
        <w:jc w:val="both"/>
        <w:rPr>
          <w:rFonts w:ascii="Times New Roman" w:hAnsi="Times New Roman" w:cs="Times New Roman"/>
          <w:b/>
          <w:color w:val="auto"/>
        </w:rPr>
      </w:pPr>
      <w:r w:rsidRPr="005C1E48">
        <w:rPr>
          <w:rFonts w:ascii="Times New Roman" w:hAnsi="Times New Roman" w:cs="Times New Roman"/>
          <w:b/>
          <w:color w:val="auto"/>
        </w:rPr>
        <w:t>Organizaţia/Persoana fizică......………………………………….............</w:t>
      </w:r>
    </w:p>
    <w:p w:rsidR="003C5A9A" w:rsidRPr="005C1E48" w:rsidRDefault="003C5A9A" w:rsidP="003C5A9A">
      <w:pPr>
        <w:autoSpaceDE w:val="0"/>
        <w:jc w:val="both"/>
        <w:rPr>
          <w:rFonts w:ascii="Times New Roman" w:hAnsi="Times New Roman" w:cs="Times New Roman"/>
          <w:b/>
          <w:color w:val="auto"/>
        </w:rPr>
      </w:pPr>
      <w:r w:rsidRPr="005C1E48">
        <w:rPr>
          <w:rFonts w:ascii="Times New Roman" w:hAnsi="Times New Roman" w:cs="Times New Roman"/>
          <w:b/>
          <w:color w:val="auto"/>
        </w:rPr>
        <w:t xml:space="preserve">Proiectul ............................................................................... </w:t>
      </w:r>
    </w:p>
    <w:p w:rsidR="003C5A9A" w:rsidRPr="005C1E48" w:rsidRDefault="003C5A9A" w:rsidP="003C5A9A">
      <w:pPr>
        <w:autoSpaceDE w:val="0"/>
        <w:jc w:val="both"/>
        <w:rPr>
          <w:rFonts w:ascii="Times New Roman" w:hAnsi="Times New Roman" w:cs="Times New Roman"/>
          <w:b/>
          <w:color w:val="auto"/>
        </w:rPr>
      </w:pPr>
      <w:r w:rsidRPr="005C1E48">
        <w:rPr>
          <w:rFonts w:ascii="Times New Roman" w:hAnsi="Times New Roman" w:cs="Times New Roman"/>
          <w:b/>
          <w:color w:val="auto"/>
        </w:rPr>
        <w:t>Perioada şi locul desfăşurării .............................</w:t>
      </w:r>
    </w:p>
    <w:tbl>
      <w:tblPr>
        <w:tblW w:w="0" w:type="auto"/>
        <w:tblInd w:w="-18" w:type="dxa"/>
        <w:tblLayout w:type="fixed"/>
        <w:tblLook w:val="0000"/>
      </w:tblPr>
      <w:tblGrid>
        <w:gridCol w:w="648"/>
        <w:gridCol w:w="5040"/>
        <w:gridCol w:w="1800"/>
        <w:gridCol w:w="2016"/>
      </w:tblGrid>
      <w:tr w:rsidR="003C5A9A" w:rsidRPr="005C1E48" w:rsidTr="00683B79">
        <w:trPr>
          <w:cantSplit/>
        </w:trPr>
        <w:tc>
          <w:tcPr>
            <w:tcW w:w="648" w:type="dxa"/>
            <w:tcBorders>
              <w:top w:val="double" w:sz="1" w:space="0" w:color="000000"/>
              <w:left w:val="double" w:sz="1" w:space="0" w:color="000000"/>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r w:rsidRPr="005C1E48">
              <w:rPr>
                <w:rFonts w:ascii="Times New Roman" w:hAnsi="Times New Roman" w:cs="Times New Roman"/>
                <w:b/>
                <w:color w:val="auto"/>
              </w:rPr>
              <w:t>Nr. crt.</w:t>
            </w:r>
          </w:p>
        </w:tc>
        <w:tc>
          <w:tcPr>
            <w:tcW w:w="5040" w:type="dxa"/>
            <w:tcBorders>
              <w:top w:val="double" w:sz="1" w:space="0" w:color="000000"/>
              <w:left w:val="single" w:sz="4" w:space="0" w:color="000000"/>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r w:rsidRPr="005C1E48">
              <w:rPr>
                <w:rFonts w:ascii="Times New Roman" w:hAnsi="Times New Roman" w:cs="Times New Roman"/>
                <w:b/>
                <w:color w:val="auto"/>
              </w:rPr>
              <w:t>Denumire indicatori</w:t>
            </w:r>
          </w:p>
        </w:tc>
        <w:tc>
          <w:tcPr>
            <w:tcW w:w="1800" w:type="dxa"/>
            <w:tcBorders>
              <w:top w:val="double" w:sz="1" w:space="0" w:color="000000"/>
              <w:left w:val="double" w:sz="1" w:space="0" w:color="000000"/>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r w:rsidRPr="005C1E48">
              <w:rPr>
                <w:rFonts w:ascii="Times New Roman" w:hAnsi="Times New Roman" w:cs="Times New Roman"/>
                <w:b/>
                <w:color w:val="auto"/>
              </w:rPr>
              <w:t>TOTAL</w:t>
            </w:r>
          </w:p>
        </w:tc>
        <w:tc>
          <w:tcPr>
            <w:tcW w:w="2016" w:type="dxa"/>
            <w:tcBorders>
              <w:top w:val="double" w:sz="1" w:space="0" w:color="000000"/>
              <w:left w:val="single" w:sz="4" w:space="0" w:color="000000"/>
              <w:bottom w:val="double" w:sz="1"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r w:rsidRPr="005C1E48">
              <w:rPr>
                <w:rFonts w:ascii="Times New Roman" w:hAnsi="Times New Roman" w:cs="Times New Roman"/>
                <w:b/>
                <w:color w:val="auto"/>
              </w:rPr>
              <w:t>OBSERVAŢII</w:t>
            </w:r>
          </w:p>
        </w:tc>
      </w:tr>
      <w:tr w:rsidR="003C5A9A" w:rsidRPr="005C1E48" w:rsidTr="00683B79">
        <w:trPr>
          <w:cantSplit/>
        </w:trPr>
        <w:tc>
          <w:tcPr>
            <w:tcW w:w="648" w:type="dxa"/>
            <w:tcBorders>
              <w:top w:val="double" w:sz="1"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r w:rsidRPr="005C1E48">
              <w:rPr>
                <w:rFonts w:ascii="Times New Roman" w:hAnsi="Times New Roman" w:cs="Times New Roman"/>
                <w:b/>
                <w:color w:val="auto"/>
              </w:rPr>
              <w:t>I.</w:t>
            </w:r>
          </w:p>
        </w:tc>
        <w:tc>
          <w:tcPr>
            <w:tcW w:w="5040" w:type="dxa"/>
            <w:tcBorders>
              <w:top w:val="double" w:sz="1" w:space="0" w:color="000000"/>
              <w:left w:val="single" w:sz="4"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r w:rsidRPr="005C1E48">
              <w:rPr>
                <w:rFonts w:ascii="Times New Roman" w:hAnsi="Times New Roman" w:cs="Times New Roman"/>
                <w:b/>
                <w:color w:val="auto"/>
              </w:rPr>
              <w:t>VENITURI – TOTAL, din care:</w:t>
            </w:r>
          </w:p>
        </w:tc>
        <w:tc>
          <w:tcPr>
            <w:tcW w:w="1800" w:type="dxa"/>
            <w:tcBorders>
              <w:top w:val="double" w:sz="1"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p>
        </w:tc>
        <w:tc>
          <w:tcPr>
            <w:tcW w:w="2016" w:type="dxa"/>
            <w:tcBorders>
              <w:top w:val="double" w:sz="1" w:space="0" w:color="000000"/>
              <w:left w:val="single" w:sz="4" w:space="0" w:color="000000"/>
              <w:bottom w:val="single" w:sz="4"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p>
        </w:tc>
      </w:tr>
      <w:tr w:rsidR="003C5A9A" w:rsidRPr="005C1E48" w:rsidTr="00683B79">
        <w:trPr>
          <w:cantSplit/>
          <w:trHeight w:val="230"/>
        </w:trPr>
        <w:tc>
          <w:tcPr>
            <w:tcW w:w="648"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1.</w:t>
            </w:r>
          </w:p>
        </w:tc>
        <w:tc>
          <w:tcPr>
            <w:tcW w:w="5040"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Contribuţia beneficiarului (a+b+c+d)</w:t>
            </w:r>
          </w:p>
        </w:tc>
        <w:tc>
          <w:tcPr>
            <w:tcW w:w="180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p>
        </w:tc>
        <w:tc>
          <w:tcPr>
            <w:tcW w:w="2016" w:type="dxa"/>
            <w:tcBorders>
              <w:top w:val="single" w:sz="4" w:space="0" w:color="000000"/>
              <w:left w:val="single" w:sz="4" w:space="0" w:color="000000"/>
              <w:bottom w:val="single" w:sz="4"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648"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a).</w:t>
            </w:r>
          </w:p>
        </w:tc>
        <w:tc>
          <w:tcPr>
            <w:tcW w:w="5040"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ind w:firstLine="432"/>
              <w:jc w:val="both"/>
              <w:rPr>
                <w:rFonts w:ascii="Times New Roman" w:hAnsi="Times New Roman" w:cs="Times New Roman"/>
                <w:color w:val="auto"/>
              </w:rPr>
            </w:pPr>
            <w:r w:rsidRPr="005C1E48">
              <w:rPr>
                <w:rFonts w:ascii="Times New Roman" w:hAnsi="Times New Roman" w:cs="Times New Roman"/>
                <w:color w:val="auto"/>
              </w:rPr>
              <w:t>Contribuţie proprie</w:t>
            </w:r>
          </w:p>
        </w:tc>
        <w:tc>
          <w:tcPr>
            <w:tcW w:w="180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2016" w:type="dxa"/>
            <w:tcBorders>
              <w:top w:val="single" w:sz="4" w:space="0" w:color="000000"/>
              <w:left w:val="single" w:sz="4" w:space="0" w:color="000000"/>
              <w:bottom w:val="single" w:sz="4"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648"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b).</w:t>
            </w:r>
          </w:p>
        </w:tc>
        <w:tc>
          <w:tcPr>
            <w:tcW w:w="5040"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ind w:firstLine="432"/>
              <w:jc w:val="both"/>
              <w:rPr>
                <w:rFonts w:ascii="Times New Roman" w:hAnsi="Times New Roman" w:cs="Times New Roman"/>
                <w:color w:val="auto"/>
              </w:rPr>
            </w:pPr>
            <w:r w:rsidRPr="005C1E48">
              <w:rPr>
                <w:rFonts w:ascii="Times New Roman" w:hAnsi="Times New Roman" w:cs="Times New Roman"/>
                <w:color w:val="auto"/>
              </w:rPr>
              <w:t>Donaţii</w:t>
            </w:r>
          </w:p>
        </w:tc>
        <w:tc>
          <w:tcPr>
            <w:tcW w:w="180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2016" w:type="dxa"/>
            <w:tcBorders>
              <w:top w:val="single" w:sz="4" w:space="0" w:color="000000"/>
              <w:left w:val="single" w:sz="4" w:space="0" w:color="000000"/>
              <w:bottom w:val="single" w:sz="4"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648"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c).</w:t>
            </w:r>
          </w:p>
        </w:tc>
        <w:tc>
          <w:tcPr>
            <w:tcW w:w="5040"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ind w:firstLine="432"/>
              <w:jc w:val="both"/>
              <w:rPr>
                <w:rFonts w:ascii="Times New Roman" w:hAnsi="Times New Roman" w:cs="Times New Roman"/>
                <w:color w:val="auto"/>
              </w:rPr>
            </w:pPr>
            <w:r w:rsidRPr="005C1E48">
              <w:rPr>
                <w:rFonts w:ascii="Times New Roman" w:hAnsi="Times New Roman" w:cs="Times New Roman"/>
                <w:color w:val="auto"/>
              </w:rPr>
              <w:t>Sponsorizări</w:t>
            </w:r>
          </w:p>
        </w:tc>
        <w:tc>
          <w:tcPr>
            <w:tcW w:w="180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2016" w:type="dxa"/>
            <w:tcBorders>
              <w:top w:val="single" w:sz="4" w:space="0" w:color="000000"/>
              <w:left w:val="single" w:sz="4" w:space="0" w:color="000000"/>
              <w:bottom w:val="single" w:sz="4"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648"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d).</w:t>
            </w:r>
          </w:p>
        </w:tc>
        <w:tc>
          <w:tcPr>
            <w:tcW w:w="5040"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ind w:firstLine="432"/>
              <w:jc w:val="both"/>
              <w:rPr>
                <w:rFonts w:ascii="Times New Roman" w:hAnsi="Times New Roman" w:cs="Times New Roman"/>
                <w:color w:val="auto"/>
              </w:rPr>
            </w:pPr>
            <w:r w:rsidRPr="005C1E48">
              <w:rPr>
                <w:rFonts w:ascii="Times New Roman" w:hAnsi="Times New Roman" w:cs="Times New Roman"/>
                <w:color w:val="auto"/>
              </w:rPr>
              <w:t>Alte surse</w:t>
            </w:r>
          </w:p>
        </w:tc>
        <w:tc>
          <w:tcPr>
            <w:tcW w:w="180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p>
        </w:tc>
        <w:tc>
          <w:tcPr>
            <w:tcW w:w="2016" w:type="dxa"/>
            <w:tcBorders>
              <w:top w:val="single" w:sz="4" w:space="0" w:color="000000"/>
              <w:left w:val="single" w:sz="4" w:space="0" w:color="000000"/>
              <w:bottom w:val="single" w:sz="4"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p>
        </w:tc>
      </w:tr>
      <w:tr w:rsidR="003C5A9A" w:rsidRPr="005C1E48" w:rsidTr="00683B79">
        <w:trPr>
          <w:cantSplit/>
        </w:trPr>
        <w:tc>
          <w:tcPr>
            <w:tcW w:w="648"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2.</w:t>
            </w:r>
          </w:p>
        </w:tc>
        <w:tc>
          <w:tcPr>
            <w:tcW w:w="5040"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i/>
                <w:color w:val="auto"/>
              </w:rPr>
            </w:pPr>
            <w:r w:rsidRPr="005C1E48">
              <w:rPr>
                <w:rFonts w:ascii="Times New Roman" w:hAnsi="Times New Roman" w:cs="Times New Roman"/>
                <w:b/>
                <w:i/>
                <w:color w:val="auto"/>
              </w:rPr>
              <w:t xml:space="preserve">Finanţare nerambursabilă din bugetul local </w:t>
            </w:r>
          </w:p>
        </w:tc>
        <w:tc>
          <w:tcPr>
            <w:tcW w:w="180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p>
        </w:tc>
        <w:tc>
          <w:tcPr>
            <w:tcW w:w="2016" w:type="dxa"/>
            <w:tcBorders>
              <w:top w:val="single" w:sz="4" w:space="0" w:color="000000"/>
              <w:left w:val="single" w:sz="4" w:space="0" w:color="000000"/>
              <w:bottom w:val="single" w:sz="4"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p>
        </w:tc>
      </w:tr>
      <w:tr w:rsidR="003C5A9A" w:rsidRPr="005C1E48" w:rsidTr="00683B79">
        <w:trPr>
          <w:cantSplit/>
        </w:trPr>
        <w:tc>
          <w:tcPr>
            <w:tcW w:w="648"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r w:rsidRPr="005C1E48">
              <w:rPr>
                <w:rFonts w:ascii="Times New Roman" w:hAnsi="Times New Roman" w:cs="Times New Roman"/>
                <w:b/>
                <w:color w:val="auto"/>
              </w:rPr>
              <w:t>II.</w:t>
            </w:r>
          </w:p>
        </w:tc>
        <w:tc>
          <w:tcPr>
            <w:tcW w:w="5040"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r w:rsidRPr="005C1E48">
              <w:rPr>
                <w:rFonts w:ascii="Times New Roman" w:hAnsi="Times New Roman" w:cs="Times New Roman"/>
                <w:b/>
                <w:color w:val="auto"/>
              </w:rPr>
              <w:t>CHELTUIELI – TOTAL, din care:</w:t>
            </w:r>
          </w:p>
        </w:tc>
        <w:tc>
          <w:tcPr>
            <w:tcW w:w="180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p>
        </w:tc>
        <w:tc>
          <w:tcPr>
            <w:tcW w:w="2016" w:type="dxa"/>
            <w:tcBorders>
              <w:top w:val="single" w:sz="4" w:space="0" w:color="000000"/>
              <w:left w:val="single" w:sz="4" w:space="0" w:color="000000"/>
              <w:bottom w:val="single" w:sz="4"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p>
        </w:tc>
      </w:tr>
      <w:tr w:rsidR="003C5A9A" w:rsidRPr="005C1E48" w:rsidTr="00683B79">
        <w:trPr>
          <w:cantSplit/>
        </w:trPr>
        <w:tc>
          <w:tcPr>
            <w:tcW w:w="648"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1.</w:t>
            </w:r>
          </w:p>
        </w:tc>
        <w:tc>
          <w:tcPr>
            <w:tcW w:w="5040"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Închirieri</w:t>
            </w:r>
          </w:p>
        </w:tc>
        <w:tc>
          <w:tcPr>
            <w:tcW w:w="180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2016" w:type="dxa"/>
            <w:tcBorders>
              <w:top w:val="single" w:sz="4" w:space="0" w:color="000000"/>
              <w:left w:val="single" w:sz="4" w:space="0" w:color="000000"/>
              <w:bottom w:val="single" w:sz="4"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648"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2.</w:t>
            </w:r>
          </w:p>
        </w:tc>
        <w:tc>
          <w:tcPr>
            <w:tcW w:w="5040"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 xml:space="preserve">Onorarii / consultanţă </w:t>
            </w:r>
          </w:p>
        </w:tc>
        <w:tc>
          <w:tcPr>
            <w:tcW w:w="180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2016" w:type="dxa"/>
            <w:tcBorders>
              <w:top w:val="single" w:sz="4" w:space="0" w:color="000000"/>
              <w:left w:val="single" w:sz="4" w:space="0" w:color="000000"/>
              <w:bottom w:val="single" w:sz="4"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648"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3.</w:t>
            </w:r>
          </w:p>
        </w:tc>
        <w:tc>
          <w:tcPr>
            <w:tcW w:w="5040"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Transport</w:t>
            </w:r>
          </w:p>
        </w:tc>
        <w:tc>
          <w:tcPr>
            <w:tcW w:w="180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2016" w:type="dxa"/>
            <w:tcBorders>
              <w:top w:val="single" w:sz="4" w:space="0" w:color="000000"/>
              <w:left w:val="single" w:sz="4" w:space="0" w:color="000000"/>
              <w:bottom w:val="single" w:sz="4"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648"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4.</w:t>
            </w:r>
          </w:p>
        </w:tc>
        <w:tc>
          <w:tcPr>
            <w:tcW w:w="5040"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 xml:space="preserve">Cazare </w:t>
            </w:r>
          </w:p>
        </w:tc>
        <w:tc>
          <w:tcPr>
            <w:tcW w:w="180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2016" w:type="dxa"/>
            <w:tcBorders>
              <w:top w:val="single" w:sz="4" w:space="0" w:color="000000"/>
              <w:left w:val="single" w:sz="4" w:space="0" w:color="000000"/>
              <w:bottom w:val="single" w:sz="4"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648"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5.</w:t>
            </w:r>
          </w:p>
        </w:tc>
        <w:tc>
          <w:tcPr>
            <w:tcW w:w="5040"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Masă</w:t>
            </w:r>
          </w:p>
        </w:tc>
        <w:tc>
          <w:tcPr>
            <w:tcW w:w="180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2016" w:type="dxa"/>
            <w:tcBorders>
              <w:top w:val="single" w:sz="4" w:space="0" w:color="000000"/>
              <w:left w:val="single" w:sz="4" w:space="0" w:color="000000"/>
              <w:bottom w:val="single" w:sz="4"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648"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6.</w:t>
            </w:r>
          </w:p>
        </w:tc>
        <w:tc>
          <w:tcPr>
            <w:tcW w:w="5040"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Consumabile</w:t>
            </w:r>
          </w:p>
        </w:tc>
        <w:tc>
          <w:tcPr>
            <w:tcW w:w="180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2016" w:type="dxa"/>
            <w:tcBorders>
              <w:top w:val="single" w:sz="4" w:space="0" w:color="000000"/>
              <w:left w:val="single" w:sz="4" w:space="0" w:color="000000"/>
              <w:bottom w:val="single" w:sz="4"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648"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7.</w:t>
            </w:r>
          </w:p>
        </w:tc>
        <w:tc>
          <w:tcPr>
            <w:tcW w:w="5040"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Servicii</w:t>
            </w:r>
          </w:p>
        </w:tc>
        <w:tc>
          <w:tcPr>
            <w:tcW w:w="180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2016" w:type="dxa"/>
            <w:tcBorders>
              <w:top w:val="single" w:sz="4" w:space="0" w:color="000000"/>
              <w:left w:val="single" w:sz="4" w:space="0" w:color="000000"/>
              <w:bottom w:val="single" w:sz="4"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648"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8.</w:t>
            </w:r>
          </w:p>
        </w:tc>
        <w:tc>
          <w:tcPr>
            <w:tcW w:w="5040"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Tipărituri</w:t>
            </w:r>
          </w:p>
        </w:tc>
        <w:tc>
          <w:tcPr>
            <w:tcW w:w="180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2016" w:type="dxa"/>
            <w:tcBorders>
              <w:top w:val="single" w:sz="4" w:space="0" w:color="000000"/>
              <w:left w:val="single" w:sz="4" w:space="0" w:color="000000"/>
              <w:bottom w:val="single" w:sz="4"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648"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9.</w:t>
            </w:r>
          </w:p>
        </w:tc>
        <w:tc>
          <w:tcPr>
            <w:tcW w:w="5040"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 xml:space="preserve">Publicitate </w:t>
            </w:r>
          </w:p>
        </w:tc>
        <w:tc>
          <w:tcPr>
            <w:tcW w:w="180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2016" w:type="dxa"/>
            <w:tcBorders>
              <w:top w:val="single" w:sz="4" w:space="0" w:color="000000"/>
              <w:left w:val="single" w:sz="4" w:space="0" w:color="000000"/>
              <w:bottom w:val="single" w:sz="4"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648" w:type="dxa"/>
            <w:tcBorders>
              <w:top w:val="single" w:sz="4" w:space="0" w:color="000000"/>
              <w:left w:val="double" w:sz="1" w:space="0" w:color="000000"/>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10.</w:t>
            </w:r>
          </w:p>
        </w:tc>
        <w:tc>
          <w:tcPr>
            <w:tcW w:w="5040" w:type="dxa"/>
            <w:tcBorders>
              <w:top w:val="single" w:sz="4" w:space="0" w:color="000000"/>
              <w:left w:val="single" w:sz="4" w:space="0" w:color="000000"/>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Alte cheltuieli (se vor nominaliza)</w:t>
            </w:r>
          </w:p>
        </w:tc>
        <w:tc>
          <w:tcPr>
            <w:tcW w:w="1800" w:type="dxa"/>
            <w:tcBorders>
              <w:top w:val="single" w:sz="4" w:space="0" w:color="000000"/>
              <w:left w:val="double" w:sz="1" w:space="0" w:color="000000"/>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2016" w:type="dxa"/>
            <w:tcBorders>
              <w:top w:val="single" w:sz="4" w:space="0" w:color="000000"/>
              <w:left w:val="single" w:sz="4" w:space="0" w:color="000000"/>
              <w:bottom w:val="double" w:sz="1"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5688" w:type="dxa"/>
            <w:gridSpan w:val="2"/>
            <w:vMerge w:val="restart"/>
            <w:tcBorders>
              <w:top w:val="double" w:sz="1"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u w:val="single"/>
              </w:rPr>
            </w:pPr>
            <w:r w:rsidRPr="005C1E48">
              <w:rPr>
                <w:rFonts w:ascii="Times New Roman" w:hAnsi="Times New Roman" w:cs="Times New Roman"/>
                <w:b/>
                <w:color w:val="auto"/>
                <w:u w:val="single"/>
              </w:rPr>
              <w:t>TOTAL</w:t>
            </w:r>
          </w:p>
          <w:p w:rsidR="003C5A9A" w:rsidRPr="005C1E48" w:rsidRDefault="003C5A9A" w:rsidP="00683B79">
            <w:pPr>
              <w:jc w:val="both"/>
              <w:rPr>
                <w:rFonts w:ascii="Times New Roman" w:hAnsi="Times New Roman" w:cs="Times New Roman"/>
                <w:b/>
                <w:color w:val="auto"/>
              </w:rPr>
            </w:pPr>
            <w:r w:rsidRPr="005C1E48">
              <w:rPr>
                <w:rFonts w:ascii="Times New Roman" w:hAnsi="Times New Roman" w:cs="Times New Roman"/>
                <w:b/>
                <w:color w:val="auto"/>
              </w:rPr>
              <w:t>%</w:t>
            </w:r>
          </w:p>
        </w:tc>
        <w:tc>
          <w:tcPr>
            <w:tcW w:w="1800" w:type="dxa"/>
            <w:tcBorders>
              <w:top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2016" w:type="dxa"/>
            <w:tcBorders>
              <w:top w:val="double" w:sz="1"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5688" w:type="dxa"/>
            <w:gridSpan w:val="2"/>
            <w:vMerge/>
            <w:tcBorders>
              <w:top w:val="single" w:sz="4" w:space="0" w:color="000000"/>
              <w:left w:val="double" w:sz="1" w:space="0" w:color="000000"/>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800" w:type="dxa"/>
            <w:tcBorders>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2016" w:type="dxa"/>
            <w:tcBorders>
              <w:bottom w:val="double" w:sz="1"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bl>
    <w:p w:rsidR="003C5A9A" w:rsidRPr="005C1E48" w:rsidRDefault="003C5A9A" w:rsidP="003C5A9A">
      <w:pPr>
        <w:autoSpaceDE w:val="0"/>
        <w:jc w:val="both"/>
        <w:rPr>
          <w:rFonts w:ascii="Times New Roman" w:hAnsi="Times New Roman" w:cs="Times New Roman"/>
          <w:b/>
          <w:color w:val="auto"/>
        </w:rPr>
      </w:pPr>
      <w:r w:rsidRPr="005C1E48">
        <w:rPr>
          <w:rFonts w:ascii="Times New Roman" w:hAnsi="Times New Roman" w:cs="Times New Roman"/>
          <w:b/>
          <w:color w:val="auto"/>
        </w:rPr>
        <w:t>Detalierea cheltuielilor cu evidenţierea surselor de finanţare pe fiecare categorie de cheltuială:</w:t>
      </w:r>
    </w:p>
    <w:tbl>
      <w:tblPr>
        <w:tblW w:w="0" w:type="auto"/>
        <w:tblInd w:w="-18" w:type="dxa"/>
        <w:tblLayout w:type="fixed"/>
        <w:tblLook w:val="0000"/>
      </w:tblPr>
      <w:tblGrid>
        <w:gridCol w:w="930"/>
        <w:gridCol w:w="2418"/>
        <w:gridCol w:w="1440"/>
        <w:gridCol w:w="1620"/>
        <w:gridCol w:w="1440"/>
        <w:gridCol w:w="1657"/>
      </w:tblGrid>
      <w:tr w:rsidR="003C5A9A" w:rsidRPr="005C1E48" w:rsidTr="00683B79">
        <w:trPr>
          <w:cantSplit/>
          <w:trHeight w:val="50"/>
        </w:trPr>
        <w:tc>
          <w:tcPr>
            <w:tcW w:w="930" w:type="dxa"/>
            <w:vMerge w:val="restart"/>
            <w:tcBorders>
              <w:top w:val="double" w:sz="1" w:space="0" w:color="000000"/>
              <w:left w:val="double" w:sz="1" w:space="0" w:color="000000"/>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r w:rsidRPr="005C1E48">
              <w:rPr>
                <w:rFonts w:ascii="Times New Roman" w:hAnsi="Times New Roman" w:cs="Times New Roman"/>
                <w:b/>
                <w:color w:val="auto"/>
              </w:rPr>
              <w:t>Nr. crt.</w:t>
            </w:r>
          </w:p>
        </w:tc>
        <w:tc>
          <w:tcPr>
            <w:tcW w:w="2418" w:type="dxa"/>
            <w:vMerge w:val="restart"/>
            <w:tcBorders>
              <w:top w:val="double" w:sz="1" w:space="0" w:color="000000"/>
              <w:left w:val="single" w:sz="4" w:space="0" w:color="000000"/>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r w:rsidRPr="005C1E48">
              <w:rPr>
                <w:rFonts w:ascii="Times New Roman" w:hAnsi="Times New Roman" w:cs="Times New Roman"/>
                <w:b/>
                <w:color w:val="auto"/>
              </w:rPr>
              <w:t xml:space="preserve">Categoria </w:t>
            </w:r>
          </w:p>
          <w:p w:rsidR="003C5A9A" w:rsidRPr="005C1E48" w:rsidRDefault="003C5A9A" w:rsidP="00683B79">
            <w:pPr>
              <w:jc w:val="both"/>
              <w:rPr>
                <w:rFonts w:ascii="Times New Roman" w:hAnsi="Times New Roman" w:cs="Times New Roman"/>
                <w:b/>
                <w:color w:val="auto"/>
              </w:rPr>
            </w:pPr>
            <w:r w:rsidRPr="005C1E48">
              <w:rPr>
                <w:rFonts w:ascii="Times New Roman" w:hAnsi="Times New Roman" w:cs="Times New Roman"/>
                <w:b/>
                <w:color w:val="auto"/>
              </w:rPr>
              <w:t>bugetară</w:t>
            </w:r>
          </w:p>
        </w:tc>
        <w:tc>
          <w:tcPr>
            <w:tcW w:w="1440" w:type="dxa"/>
            <w:vMerge w:val="restart"/>
            <w:tcBorders>
              <w:top w:val="double" w:sz="1"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i/>
                <w:color w:val="auto"/>
              </w:rPr>
            </w:pPr>
            <w:r w:rsidRPr="005C1E48">
              <w:rPr>
                <w:rFonts w:ascii="Times New Roman" w:hAnsi="Times New Roman" w:cs="Times New Roman"/>
                <w:b/>
                <w:i/>
                <w:color w:val="auto"/>
              </w:rPr>
              <w:t>Contribuţia finanţator</w:t>
            </w:r>
          </w:p>
        </w:tc>
        <w:tc>
          <w:tcPr>
            <w:tcW w:w="3060" w:type="dxa"/>
            <w:gridSpan w:val="2"/>
            <w:tcBorders>
              <w:top w:val="double" w:sz="1"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r w:rsidRPr="005C1E48">
              <w:rPr>
                <w:rFonts w:ascii="Times New Roman" w:hAnsi="Times New Roman" w:cs="Times New Roman"/>
                <w:b/>
                <w:color w:val="auto"/>
              </w:rPr>
              <w:t>Contribuţia Beneficiarului</w:t>
            </w:r>
          </w:p>
        </w:tc>
        <w:tc>
          <w:tcPr>
            <w:tcW w:w="1657" w:type="dxa"/>
            <w:vMerge w:val="restart"/>
            <w:tcBorders>
              <w:top w:val="double" w:sz="1" w:space="0" w:color="000000"/>
              <w:left w:val="double" w:sz="1" w:space="0" w:color="000000"/>
              <w:bottom w:val="double" w:sz="1"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r w:rsidRPr="005C1E48">
              <w:rPr>
                <w:rFonts w:ascii="Times New Roman" w:hAnsi="Times New Roman" w:cs="Times New Roman"/>
                <w:b/>
                <w:color w:val="auto"/>
              </w:rPr>
              <w:t>Total</w:t>
            </w:r>
          </w:p>
          <w:p w:rsidR="003C5A9A" w:rsidRPr="005C1E48" w:rsidRDefault="003C5A9A" w:rsidP="00683B79">
            <w:pPr>
              <w:jc w:val="both"/>
              <w:rPr>
                <w:rFonts w:ascii="Times New Roman" w:hAnsi="Times New Roman" w:cs="Times New Roman"/>
                <w:b/>
                <w:color w:val="auto"/>
              </w:rPr>
            </w:pPr>
            <w:r w:rsidRPr="005C1E48">
              <w:rPr>
                <w:rFonts w:ascii="Times New Roman" w:hAnsi="Times New Roman" w:cs="Times New Roman"/>
                <w:b/>
                <w:color w:val="auto"/>
              </w:rPr>
              <w:t>buget</w:t>
            </w:r>
          </w:p>
        </w:tc>
      </w:tr>
      <w:tr w:rsidR="003C5A9A" w:rsidRPr="005C1E48" w:rsidTr="00683B79">
        <w:trPr>
          <w:cantSplit/>
        </w:trPr>
        <w:tc>
          <w:tcPr>
            <w:tcW w:w="930" w:type="dxa"/>
            <w:vMerge/>
            <w:tcBorders>
              <w:top w:val="double" w:sz="1" w:space="0" w:color="000000"/>
              <w:left w:val="double" w:sz="1" w:space="0" w:color="000000"/>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bCs/>
                <w:color w:val="auto"/>
              </w:rPr>
            </w:pPr>
          </w:p>
        </w:tc>
        <w:tc>
          <w:tcPr>
            <w:tcW w:w="2418" w:type="dxa"/>
            <w:vMerge/>
            <w:tcBorders>
              <w:top w:val="double" w:sz="1" w:space="0" w:color="000000"/>
              <w:left w:val="single" w:sz="4" w:space="0" w:color="000000"/>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440" w:type="dxa"/>
            <w:vMerge/>
            <w:tcBorders>
              <w:top w:val="single" w:sz="4" w:space="0" w:color="000000"/>
              <w:left w:val="double" w:sz="1" w:space="0" w:color="000000"/>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620" w:type="dxa"/>
            <w:tcBorders>
              <w:top w:val="single" w:sz="4" w:space="0" w:color="000000"/>
              <w:left w:val="double" w:sz="1" w:space="0" w:color="000000"/>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r w:rsidRPr="005C1E48">
              <w:rPr>
                <w:rFonts w:ascii="Times New Roman" w:hAnsi="Times New Roman" w:cs="Times New Roman"/>
                <w:b/>
                <w:color w:val="auto"/>
              </w:rPr>
              <w:t>Contribuţia proprie</w:t>
            </w:r>
          </w:p>
        </w:tc>
        <w:tc>
          <w:tcPr>
            <w:tcW w:w="1440" w:type="dxa"/>
            <w:tcBorders>
              <w:top w:val="single" w:sz="4" w:space="0" w:color="000000"/>
              <w:left w:val="double" w:sz="1" w:space="0" w:color="000000"/>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r w:rsidRPr="005C1E48">
              <w:rPr>
                <w:rFonts w:ascii="Times New Roman" w:hAnsi="Times New Roman" w:cs="Times New Roman"/>
                <w:b/>
                <w:color w:val="auto"/>
              </w:rPr>
              <w:t>Alte surse</w:t>
            </w:r>
          </w:p>
        </w:tc>
        <w:tc>
          <w:tcPr>
            <w:tcW w:w="1657" w:type="dxa"/>
            <w:vMerge/>
            <w:tcBorders>
              <w:top w:val="single" w:sz="4" w:space="0" w:color="000000"/>
              <w:left w:val="double" w:sz="1" w:space="0" w:color="000000"/>
              <w:bottom w:val="double" w:sz="1" w:space="0" w:color="000000"/>
              <w:right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930" w:type="dxa"/>
            <w:tcBorders>
              <w:top w:val="double" w:sz="1" w:space="0" w:color="000000"/>
              <w:left w:val="double" w:sz="1" w:space="0" w:color="000000"/>
              <w:bottom w:val="single" w:sz="4" w:space="0" w:color="000000"/>
            </w:tcBorders>
            <w:shd w:val="clear" w:color="auto" w:fill="auto"/>
            <w:vAlign w:val="center"/>
          </w:tcPr>
          <w:p w:rsidR="003C5A9A" w:rsidRPr="005C1E48" w:rsidRDefault="003C5A9A" w:rsidP="00683B79">
            <w:pPr>
              <w:numPr>
                <w:ilvl w:val="0"/>
                <w:numId w:val="1"/>
              </w:numPr>
              <w:tabs>
                <w:tab w:val="num" w:pos="720"/>
              </w:tabs>
              <w:suppressAutoHyphens/>
              <w:snapToGrid w:val="0"/>
              <w:ind w:left="720" w:hanging="360"/>
              <w:jc w:val="both"/>
              <w:rPr>
                <w:rFonts w:ascii="Times New Roman" w:hAnsi="Times New Roman" w:cs="Times New Roman"/>
                <w:b/>
                <w:bCs/>
                <w:color w:val="auto"/>
              </w:rPr>
            </w:pPr>
          </w:p>
        </w:tc>
        <w:tc>
          <w:tcPr>
            <w:tcW w:w="2418" w:type="dxa"/>
            <w:tcBorders>
              <w:top w:val="double" w:sz="1" w:space="0" w:color="000000"/>
              <w:left w:val="single" w:sz="4"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Inchirieri</w:t>
            </w:r>
          </w:p>
        </w:tc>
        <w:tc>
          <w:tcPr>
            <w:tcW w:w="1440" w:type="dxa"/>
            <w:tcBorders>
              <w:top w:val="double" w:sz="1"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620" w:type="dxa"/>
            <w:tcBorders>
              <w:top w:val="double" w:sz="1"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440" w:type="dxa"/>
            <w:tcBorders>
              <w:top w:val="double" w:sz="1"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657" w:type="dxa"/>
            <w:tcBorders>
              <w:top w:val="double" w:sz="1" w:space="0" w:color="000000"/>
              <w:left w:val="double" w:sz="1" w:space="0" w:color="000000"/>
              <w:bottom w:val="single" w:sz="4" w:space="0" w:color="000000"/>
              <w:right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Height w:val="354"/>
        </w:trPr>
        <w:tc>
          <w:tcPr>
            <w:tcW w:w="93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numPr>
                <w:ilvl w:val="0"/>
                <w:numId w:val="1"/>
              </w:numPr>
              <w:tabs>
                <w:tab w:val="num" w:pos="720"/>
              </w:tabs>
              <w:suppressAutoHyphens/>
              <w:snapToGrid w:val="0"/>
              <w:ind w:left="720" w:hanging="360"/>
              <w:jc w:val="both"/>
              <w:rPr>
                <w:rFonts w:ascii="Times New Roman" w:hAnsi="Times New Roman" w:cs="Times New Roman"/>
                <w:b/>
                <w:bCs/>
                <w:color w:val="auto"/>
              </w:rPr>
            </w:pPr>
          </w:p>
        </w:tc>
        <w:tc>
          <w:tcPr>
            <w:tcW w:w="2418"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 xml:space="preserve">Onorarii/ consultanţă </w:t>
            </w:r>
          </w:p>
        </w:tc>
        <w:tc>
          <w:tcPr>
            <w:tcW w:w="144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62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44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657" w:type="dxa"/>
            <w:tcBorders>
              <w:top w:val="single" w:sz="4" w:space="0" w:color="000000"/>
              <w:left w:val="double" w:sz="1" w:space="0" w:color="000000"/>
              <w:bottom w:val="single" w:sz="4" w:space="0" w:color="000000"/>
              <w:right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93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numPr>
                <w:ilvl w:val="0"/>
                <w:numId w:val="1"/>
              </w:numPr>
              <w:tabs>
                <w:tab w:val="num" w:pos="720"/>
              </w:tabs>
              <w:suppressAutoHyphens/>
              <w:snapToGrid w:val="0"/>
              <w:ind w:left="720" w:hanging="360"/>
              <w:jc w:val="both"/>
              <w:rPr>
                <w:rFonts w:ascii="Times New Roman" w:hAnsi="Times New Roman" w:cs="Times New Roman"/>
                <w:b/>
                <w:bCs/>
                <w:color w:val="auto"/>
              </w:rPr>
            </w:pPr>
          </w:p>
        </w:tc>
        <w:tc>
          <w:tcPr>
            <w:tcW w:w="2418"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Transport</w:t>
            </w:r>
          </w:p>
        </w:tc>
        <w:tc>
          <w:tcPr>
            <w:tcW w:w="144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62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44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657" w:type="dxa"/>
            <w:tcBorders>
              <w:top w:val="single" w:sz="4" w:space="0" w:color="000000"/>
              <w:left w:val="double" w:sz="1" w:space="0" w:color="000000"/>
              <w:bottom w:val="single" w:sz="4" w:space="0" w:color="000000"/>
              <w:right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93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numPr>
                <w:ilvl w:val="0"/>
                <w:numId w:val="1"/>
              </w:numPr>
              <w:tabs>
                <w:tab w:val="num" w:pos="720"/>
              </w:tabs>
              <w:suppressAutoHyphens/>
              <w:snapToGrid w:val="0"/>
              <w:ind w:left="720" w:hanging="360"/>
              <w:jc w:val="both"/>
              <w:rPr>
                <w:rFonts w:ascii="Times New Roman" w:hAnsi="Times New Roman" w:cs="Times New Roman"/>
                <w:b/>
                <w:bCs/>
                <w:color w:val="auto"/>
              </w:rPr>
            </w:pPr>
          </w:p>
        </w:tc>
        <w:tc>
          <w:tcPr>
            <w:tcW w:w="2418"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 xml:space="preserve">Cazare </w:t>
            </w:r>
          </w:p>
        </w:tc>
        <w:tc>
          <w:tcPr>
            <w:tcW w:w="144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62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44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657" w:type="dxa"/>
            <w:tcBorders>
              <w:top w:val="single" w:sz="4" w:space="0" w:color="000000"/>
              <w:left w:val="double" w:sz="1" w:space="0" w:color="000000"/>
              <w:bottom w:val="single" w:sz="4" w:space="0" w:color="000000"/>
              <w:right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93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numPr>
                <w:ilvl w:val="0"/>
                <w:numId w:val="1"/>
              </w:numPr>
              <w:tabs>
                <w:tab w:val="num" w:pos="720"/>
              </w:tabs>
              <w:suppressAutoHyphens/>
              <w:snapToGrid w:val="0"/>
              <w:ind w:left="720" w:hanging="360"/>
              <w:jc w:val="both"/>
              <w:rPr>
                <w:rFonts w:ascii="Times New Roman" w:hAnsi="Times New Roman" w:cs="Times New Roman"/>
                <w:b/>
                <w:bCs/>
                <w:color w:val="auto"/>
              </w:rPr>
            </w:pPr>
          </w:p>
        </w:tc>
        <w:tc>
          <w:tcPr>
            <w:tcW w:w="2418"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Masă</w:t>
            </w:r>
          </w:p>
        </w:tc>
        <w:tc>
          <w:tcPr>
            <w:tcW w:w="144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62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44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657" w:type="dxa"/>
            <w:tcBorders>
              <w:top w:val="single" w:sz="4" w:space="0" w:color="000000"/>
              <w:left w:val="double" w:sz="1" w:space="0" w:color="000000"/>
              <w:bottom w:val="single" w:sz="4" w:space="0" w:color="000000"/>
              <w:right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93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numPr>
                <w:ilvl w:val="0"/>
                <w:numId w:val="1"/>
              </w:numPr>
              <w:tabs>
                <w:tab w:val="num" w:pos="720"/>
              </w:tabs>
              <w:suppressAutoHyphens/>
              <w:snapToGrid w:val="0"/>
              <w:ind w:left="720" w:hanging="360"/>
              <w:jc w:val="both"/>
              <w:rPr>
                <w:rFonts w:ascii="Times New Roman" w:hAnsi="Times New Roman" w:cs="Times New Roman"/>
                <w:b/>
                <w:bCs/>
                <w:color w:val="auto"/>
              </w:rPr>
            </w:pPr>
          </w:p>
        </w:tc>
        <w:tc>
          <w:tcPr>
            <w:tcW w:w="2418"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Consumabile</w:t>
            </w:r>
          </w:p>
        </w:tc>
        <w:tc>
          <w:tcPr>
            <w:tcW w:w="144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62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44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657" w:type="dxa"/>
            <w:tcBorders>
              <w:top w:val="single" w:sz="4" w:space="0" w:color="000000"/>
              <w:left w:val="double" w:sz="1" w:space="0" w:color="000000"/>
              <w:bottom w:val="single" w:sz="4" w:space="0" w:color="000000"/>
              <w:right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93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numPr>
                <w:ilvl w:val="0"/>
                <w:numId w:val="1"/>
              </w:numPr>
              <w:tabs>
                <w:tab w:val="num" w:pos="720"/>
              </w:tabs>
              <w:suppressAutoHyphens/>
              <w:snapToGrid w:val="0"/>
              <w:ind w:left="720" w:hanging="360"/>
              <w:jc w:val="both"/>
              <w:rPr>
                <w:rFonts w:ascii="Times New Roman" w:hAnsi="Times New Roman" w:cs="Times New Roman"/>
                <w:b/>
                <w:bCs/>
                <w:color w:val="auto"/>
              </w:rPr>
            </w:pPr>
          </w:p>
        </w:tc>
        <w:tc>
          <w:tcPr>
            <w:tcW w:w="2418"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Servicii</w:t>
            </w:r>
          </w:p>
        </w:tc>
        <w:tc>
          <w:tcPr>
            <w:tcW w:w="144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62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44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657" w:type="dxa"/>
            <w:tcBorders>
              <w:top w:val="single" w:sz="4" w:space="0" w:color="000000"/>
              <w:left w:val="double" w:sz="1" w:space="0" w:color="000000"/>
              <w:bottom w:val="single" w:sz="4" w:space="0" w:color="000000"/>
              <w:right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93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numPr>
                <w:ilvl w:val="0"/>
                <w:numId w:val="1"/>
              </w:numPr>
              <w:tabs>
                <w:tab w:val="num" w:pos="720"/>
              </w:tabs>
              <w:suppressAutoHyphens/>
              <w:snapToGrid w:val="0"/>
              <w:ind w:left="720" w:hanging="360"/>
              <w:jc w:val="both"/>
              <w:rPr>
                <w:rFonts w:ascii="Times New Roman" w:hAnsi="Times New Roman" w:cs="Times New Roman"/>
                <w:b/>
                <w:bCs/>
                <w:color w:val="auto"/>
              </w:rPr>
            </w:pPr>
          </w:p>
        </w:tc>
        <w:tc>
          <w:tcPr>
            <w:tcW w:w="2418"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Tipărituri</w:t>
            </w:r>
          </w:p>
        </w:tc>
        <w:tc>
          <w:tcPr>
            <w:tcW w:w="144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62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44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657" w:type="dxa"/>
            <w:tcBorders>
              <w:top w:val="single" w:sz="4" w:space="0" w:color="000000"/>
              <w:left w:val="double" w:sz="1" w:space="0" w:color="000000"/>
              <w:bottom w:val="single" w:sz="4" w:space="0" w:color="000000"/>
              <w:right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93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numPr>
                <w:ilvl w:val="0"/>
                <w:numId w:val="1"/>
              </w:numPr>
              <w:tabs>
                <w:tab w:val="num" w:pos="720"/>
              </w:tabs>
              <w:suppressAutoHyphens/>
              <w:snapToGrid w:val="0"/>
              <w:ind w:left="720" w:hanging="360"/>
              <w:jc w:val="both"/>
              <w:rPr>
                <w:rFonts w:ascii="Times New Roman" w:hAnsi="Times New Roman" w:cs="Times New Roman"/>
                <w:b/>
                <w:bCs/>
                <w:color w:val="auto"/>
              </w:rPr>
            </w:pPr>
          </w:p>
        </w:tc>
        <w:tc>
          <w:tcPr>
            <w:tcW w:w="2418" w:type="dxa"/>
            <w:tcBorders>
              <w:top w:val="single" w:sz="4" w:space="0" w:color="000000"/>
              <w:left w:val="single" w:sz="4"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 xml:space="preserve">Publicitate </w:t>
            </w:r>
          </w:p>
        </w:tc>
        <w:tc>
          <w:tcPr>
            <w:tcW w:w="144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62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440" w:type="dxa"/>
            <w:tcBorders>
              <w:top w:val="single" w:sz="4"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657" w:type="dxa"/>
            <w:tcBorders>
              <w:top w:val="single" w:sz="4" w:space="0" w:color="000000"/>
              <w:left w:val="double" w:sz="1" w:space="0" w:color="000000"/>
              <w:bottom w:val="single" w:sz="4" w:space="0" w:color="000000"/>
              <w:right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930" w:type="dxa"/>
            <w:tcBorders>
              <w:top w:val="single" w:sz="4" w:space="0" w:color="000000"/>
              <w:left w:val="double" w:sz="1" w:space="0" w:color="000000"/>
              <w:bottom w:val="double" w:sz="1" w:space="0" w:color="000000"/>
            </w:tcBorders>
            <w:shd w:val="clear" w:color="auto" w:fill="auto"/>
            <w:vAlign w:val="center"/>
          </w:tcPr>
          <w:p w:rsidR="003C5A9A" w:rsidRPr="005C1E48" w:rsidRDefault="003C5A9A" w:rsidP="00683B79">
            <w:pPr>
              <w:numPr>
                <w:ilvl w:val="0"/>
                <w:numId w:val="1"/>
              </w:numPr>
              <w:tabs>
                <w:tab w:val="num" w:pos="720"/>
              </w:tabs>
              <w:suppressAutoHyphens/>
              <w:snapToGrid w:val="0"/>
              <w:ind w:left="720" w:hanging="360"/>
              <w:jc w:val="both"/>
              <w:rPr>
                <w:rFonts w:ascii="Times New Roman" w:hAnsi="Times New Roman" w:cs="Times New Roman"/>
                <w:b/>
                <w:bCs/>
                <w:color w:val="auto"/>
              </w:rPr>
            </w:pPr>
          </w:p>
        </w:tc>
        <w:tc>
          <w:tcPr>
            <w:tcW w:w="2418" w:type="dxa"/>
            <w:tcBorders>
              <w:top w:val="single" w:sz="4" w:space="0" w:color="000000"/>
              <w:left w:val="single" w:sz="4" w:space="0" w:color="000000"/>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Alte cheltuieli (nominal)</w:t>
            </w:r>
          </w:p>
        </w:tc>
        <w:tc>
          <w:tcPr>
            <w:tcW w:w="1440" w:type="dxa"/>
            <w:tcBorders>
              <w:top w:val="single" w:sz="4" w:space="0" w:color="000000"/>
              <w:left w:val="double" w:sz="1" w:space="0" w:color="000000"/>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620" w:type="dxa"/>
            <w:tcBorders>
              <w:top w:val="single" w:sz="4" w:space="0" w:color="000000"/>
              <w:left w:val="double" w:sz="1" w:space="0" w:color="000000"/>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440" w:type="dxa"/>
            <w:tcBorders>
              <w:top w:val="single" w:sz="4" w:space="0" w:color="000000"/>
              <w:left w:val="double" w:sz="1" w:space="0" w:color="000000"/>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c>
          <w:tcPr>
            <w:tcW w:w="1657" w:type="dxa"/>
            <w:tcBorders>
              <w:top w:val="single" w:sz="4" w:space="0" w:color="000000"/>
              <w:left w:val="double" w:sz="1" w:space="0" w:color="000000"/>
              <w:bottom w:val="double" w:sz="1" w:space="0" w:color="000000"/>
              <w:right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rPr>
          <w:cantSplit/>
        </w:trPr>
        <w:tc>
          <w:tcPr>
            <w:tcW w:w="3348" w:type="dxa"/>
            <w:gridSpan w:val="2"/>
            <w:vMerge w:val="restart"/>
            <w:tcBorders>
              <w:top w:val="double" w:sz="1" w:space="0" w:color="000000"/>
              <w:left w:val="double" w:sz="1" w:space="0" w:color="000000"/>
              <w:bottom w:val="single" w:sz="4" w:space="0" w:color="000000"/>
            </w:tcBorders>
            <w:shd w:val="clear" w:color="auto" w:fill="auto"/>
            <w:vAlign w:val="center"/>
          </w:tcPr>
          <w:p w:rsidR="003C5A9A" w:rsidRPr="005C1E48" w:rsidRDefault="003C5A9A" w:rsidP="00683B79">
            <w:pPr>
              <w:pBdr>
                <w:bottom w:val="single" w:sz="4" w:space="1" w:color="000000"/>
              </w:pBdr>
              <w:snapToGrid w:val="0"/>
              <w:jc w:val="both"/>
              <w:rPr>
                <w:rFonts w:ascii="Times New Roman" w:hAnsi="Times New Roman" w:cs="Times New Roman"/>
                <w:b/>
                <w:color w:val="auto"/>
              </w:rPr>
            </w:pPr>
            <w:r w:rsidRPr="005C1E48">
              <w:rPr>
                <w:rFonts w:ascii="Times New Roman" w:hAnsi="Times New Roman" w:cs="Times New Roman"/>
                <w:b/>
                <w:color w:val="auto"/>
              </w:rPr>
              <w:t>TOTAL</w:t>
            </w:r>
          </w:p>
          <w:p w:rsidR="003C5A9A" w:rsidRPr="005C1E48" w:rsidRDefault="003C5A9A" w:rsidP="00683B79">
            <w:pPr>
              <w:jc w:val="both"/>
              <w:rPr>
                <w:rFonts w:ascii="Times New Roman" w:hAnsi="Times New Roman" w:cs="Times New Roman"/>
                <w:b/>
                <w:color w:val="auto"/>
              </w:rPr>
            </w:pPr>
            <w:r w:rsidRPr="005C1E48">
              <w:rPr>
                <w:rFonts w:ascii="Times New Roman" w:hAnsi="Times New Roman" w:cs="Times New Roman"/>
                <w:b/>
                <w:color w:val="auto"/>
              </w:rPr>
              <w:t>%</w:t>
            </w:r>
          </w:p>
        </w:tc>
        <w:tc>
          <w:tcPr>
            <w:tcW w:w="1440" w:type="dxa"/>
            <w:tcBorders>
              <w:top w:val="double" w:sz="1"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p>
        </w:tc>
        <w:tc>
          <w:tcPr>
            <w:tcW w:w="1620" w:type="dxa"/>
            <w:tcBorders>
              <w:top w:val="double" w:sz="1"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p>
        </w:tc>
        <w:tc>
          <w:tcPr>
            <w:tcW w:w="1440" w:type="dxa"/>
            <w:tcBorders>
              <w:top w:val="double" w:sz="1" w:space="0" w:color="000000"/>
              <w:left w:val="double" w:sz="1" w:space="0" w:color="000000"/>
              <w:bottom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p>
        </w:tc>
        <w:tc>
          <w:tcPr>
            <w:tcW w:w="1657" w:type="dxa"/>
            <w:tcBorders>
              <w:top w:val="double" w:sz="1" w:space="0" w:color="000000"/>
              <w:left w:val="double" w:sz="1" w:space="0" w:color="000000"/>
              <w:bottom w:val="single" w:sz="4" w:space="0" w:color="000000"/>
              <w:right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p>
        </w:tc>
      </w:tr>
      <w:tr w:rsidR="003C5A9A" w:rsidRPr="005C1E48" w:rsidTr="00683B79">
        <w:trPr>
          <w:cantSplit/>
        </w:trPr>
        <w:tc>
          <w:tcPr>
            <w:tcW w:w="3348" w:type="dxa"/>
            <w:gridSpan w:val="2"/>
            <w:vMerge/>
            <w:tcBorders>
              <w:top w:val="single" w:sz="4" w:space="0" w:color="000000"/>
              <w:left w:val="double" w:sz="1" w:space="0" w:color="000000"/>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bCs/>
                <w:color w:val="auto"/>
              </w:rPr>
            </w:pPr>
          </w:p>
        </w:tc>
        <w:tc>
          <w:tcPr>
            <w:tcW w:w="1440" w:type="dxa"/>
            <w:tcBorders>
              <w:top w:val="single" w:sz="4" w:space="0" w:color="000000"/>
              <w:left w:val="double" w:sz="1" w:space="0" w:color="000000"/>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p>
        </w:tc>
        <w:tc>
          <w:tcPr>
            <w:tcW w:w="1620" w:type="dxa"/>
            <w:tcBorders>
              <w:top w:val="single" w:sz="4" w:space="0" w:color="000000"/>
              <w:left w:val="double" w:sz="1" w:space="0" w:color="000000"/>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p>
        </w:tc>
        <w:tc>
          <w:tcPr>
            <w:tcW w:w="1440" w:type="dxa"/>
            <w:tcBorders>
              <w:top w:val="single" w:sz="4" w:space="0" w:color="000000"/>
              <w:left w:val="double" w:sz="1" w:space="0" w:color="000000"/>
              <w:bottom w:val="double" w:sz="1"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p>
        </w:tc>
        <w:tc>
          <w:tcPr>
            <w:tcW w:w="1657" w:type="dxa"/>
            <w:tcBorders>
              <w:top w:val="single" w:sz="4" w:space="0" w:color="000000"/>
              <w:left w:val="double" w:sz="1" w:space="0" w:color="000000"/>
              <w:bottom w:val="double" w:sz="1" w:space="0" w:color="000000"/>
              <w:right w:val="single" w:sz="4" w:space="0" w:color="000000"/>
            </w:tcBorders>
            <w:shd w:val="clear" w:color="auto" w:fill="auto"/>
            <w:vAlign w:val="center"/>
          </w:tcPr>
          <w:p w:rsidR="003C5A9A" w:rsidRPr="005C1E48" w:rsidRDefault="003C5A9A" w:rsidP="00683B79">
            <w:pPr>
              <w:snapToGrid w:val="0"/>
              <w:jc w:val="both"/>
              <w:rPr>
                <w:rFonts w:ascii="Times New Roman" w:hAnsi="Times New Roman" w:cs="Times New Roman"/>
                <w:b/>
                <w:color w:val="auto"/>
              </w:rPr>
            </w:pPr>
            <w:r w:rsidRPr="005C1E48">
              <w:rPr>
                <w:rFonts w:ascii="Times New Roman" w:hAnsi="Times New Roman" w:cs="Times New Roman"/>
                <w:b/>
                <w:color w:val="auto"/>
              </w:rPr>
              <w:t>100</w:t>
            </w:r>
          </w:p>
        </w:tc>
      </w:tr>
    </w:tbl>
    <w:p w:rsidR="003C5A9A" w:rsidRPr="005C1E48" w:rsidRDefault="003C5A9A" w:rsidP="003C5A9A">
      <w:pPr>
        <w:autoSpaceDE w:val="0"/>
        <w:ind w:left="7200" w:hanging="6480"/>
        <w:jc w:val="both"/>
        <w:rPr>
          <w:rFonts w:ascii="Times New Roman" w:hAnsi="Times New Roman" w:cs="Times New Roman"/>
          <w:color w:val="auto"/>
        </w:rPr>
      </w:pPr>
    </w:p>
    <w:p w:rsidR="003C5A9A" w:rsidRPr="005C1E48" w:rsidRDefault="003C5A9A" w:rsidP="003C5A9A">
      <w:pPr>
        <w:autoSpaceDE w:val="0"/>
        <w:ind w:left="7200" w:hanging="6480"/>
        <w:jc w:val="both"/>
        <w:rPr>
          <w:rFonts w:ascii="Times New Roman" w:hAnsi="Times New Roman" w:cs="Times New Roman"/>
          <w:color w:val="auto"/>
        </w:rPr>
      </w:pPr>
      <w:r w:rsidRPr="005C1E48">
        <w:rPr>
          <w:rFonts w:ascii="Times New Roman" w:hAnsi="Times New Roman" w:cs="Times New Roman"/>
          <w:color w:val="auto"/>
        </w:rPr>
        <w:t>Preşedintele organizaţiei                             Responsabilul financiar al organizaţiei</w:t>
      </w:r>
    </w:p>
    <w:p w:rsidR="003C5A9A" w:rsidRPr="005C1E48" w:rsidRDefault="003C5A9A" w:rsidP="003C5A9A">
      <w:pPr>
        <w:autoSpaceDE w:val="0"/>
        <w:jc w:val="both"/>
        <w:rPr>
          <w:rFonts w:ascii="Times New Roman" w:hAnsi="Times New Roman" w:cs="Times New Roman"/>
          <w:color w:val="auto"/>
        </w:rPr>
      </w:pPr>
      <w:r w:rsidRPr="005C1E48">
        <w:rPr>
          <w:rFonts w:ascii="Times New Roman" w:hAnsi="Times New Roman" w:cs="Times New Roman"/>
          <w:color w:val="auto"/>
        </w:rPr>
        <w:t xml:space="preserve">    (numele, prenumele şi semnătura)                           (numele, prenumele şi semnătura)</w:t>
      </w:r>
    </w:p>
    <w:p w:rsidR="003C5A9A" w:rsidRPr="005C1E48" w:rsidRDefault="003C5A9A" w:rsidP="003C5A9A">
      <w:pPr>
        <w:autoSpaceDE w:val="0"/>
        <w:ind w:firstLine="720"/>
        <w:jc w:val="both"/>
        <w:rPr>
          <w:rFonts w:ascii="Times New Roman" w:hAnsi="Times New Roman" w:cs="Times New Roman"/>
          <w:color w:val="auto"/>
        </w:rPr>
      </w:pPr>
      <w:r w:rsidRPr="005C1E48">
        <w:rPr>
          <w:rFonts w:ascii="Times New Roman" w:hAnsi="Times New Roman" w:cs="Times New Roman"/>
          <w:color w:val="auto"/>
        </w:rPr>
        <w:t>Data ................... Ştampila</w:t>
      </w:r>
    </w:p>
    <w:p w:rsidR="003C5A9A" w:rsidRPr="005C1E48" w:rsidRDefault="003C5A9A" w:rsidP="003C5A9A">
      <w:pPr>
        <w:pStyle w:val="Standard"/>
        <w:spacing w:after="0" w:line="240" w:lineRule="auto"/>
        <w:jc w:val="both"/>
        <w:rPr>
          <w:rFonts w:ascii="Times New Roman" w:hAnsi="Times New Roman" w:cs="Times New Roman"/>
          <w:b/>
          <w:bCs/>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b/>
          <w:bCs/>
          <w:sz w:val="24"/>
          <w:szCs w:val="24"/>
          <w:lang w:val="ro-RO"/>
        </w:rPr>
      </w:pPr>
    </w:p>
    <w:p w:rsidR="003C5A9A" w:rsidRPr="005C1E48" w:rsidRDefault="003C5A9A" w:rsidP="003C5A9A">
      <w:pPr>
        <w:pStyle w:val="Standard"/>
        <w:spacing w:after="0" w:line="240" w:lineRule="auto"/>
        <w:ind w:left="7920" w:firstLine="720"/>
        <w:jc w:val="both"/>
        <w:rPr>
          <w:rFonts w:ascii="Times New Roman" w:hAnsi="Times New Roman" w:cs="Times New Roman"/>
          <w:b/>
          <w:bCs/>
          <w:sz w:val="24"/>
          <w:szCs w:val="24"/>
          <w:lang w:val="ro-RO"/>
        </w:rPr>
      </w:pPr>
    </w:p>
    <w:p w:rsidR="003C5A9A" w:rsidRPr="005C1E48" w:rsidRDefault="003C5A9A" w:rsidP="003C5A9A">
      <w:pPr>
        <w:pStyle w:val="Standard"/>
        <w:spacing w:after="0" w:line="240" w:lineRule="auto"/>
        <w:ind w:left="7920" w:firstLine="720"/>
        <w:jc w:val="both"/>
        <w:rPr>
          <w:rFonts w:ascii="Times New Roman" w:hAnsi="Times New Roman" w:cs="Times New Roman"/>
          <w:b/>
          <w:bCs/>
          <w:sz w:val="24"/>
          <w:szCs w:val="24"/>
          <w:lang w:val="ro-RO"/>
        </w:rPr>
      </w:pPr>
    </w:p>
    <w:p w:rsidR="003C5A9A" w:rsidRPr="005C1E48" w:rsidRDefault="003C5A9A" w:rsidP="003C5A9A">
      <w:pPr>
        <w:pStyle w:val="Standard"/>
        <w:spacing w:after="0" w:line="240" w:lineRule="auto"/>
        <w:ind w:left="7920" w:firstLine="720"/>
        <w:jc w:val="both"/>
        <w:rPr>
          <w:rFonts w:ascii="Times New Roman" w:hAnsi="Times New Roman" w:cs="Times New Roman"/>
          <w:b/>
          <w:bCs/>
          <w:sz w:val="24"/>
          <w:szCs w:val="24"/>
          <w:lang w:val="ro-RO"/>
        </w:rPr>
      </w:pPr>
      <w:r w:rsidRPr="005C1E48">
        <w:rPr>
          <w:rFonts w:ascii="Times New Roman" w:hAnsi="Times New Roman" w:cs="Times New Roman"/>
          <w:b/>
          <w:bCs/>
          <w:sz w:val="24"/>
          <w:szCs w:val="24"/>
          <w:lang w:val="ro-RO"/>
        </w:rPr>
        <w:t>Anexa 5</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ind w:left="4160"/>
        <w:jc w:val="both"/>
        <w:rPr>
          <w:rFonts w:ascii="Times New Roman" w:hAnsi="Times New Roman" w:cs="Times New Roman"/>
          <w:b/>
          <w:bCs/>
          <w:sz w:val="24"/>
          <w:szCs w:val="24"/>
          <w:lang w:val="ro-RO"/>
        </w:rPr>
      </w:pPr>
      <w:r w:rsidRPr="005C1E48">
        <w:rPr>
          <w:rFonts w:ascii="Times New Roman" w:hAnsi="Times New Roman" w:cs="Times New Roman"/>
          <w:b/>
          <w:bCs/>
          <w:sz w:val="24"/>
          <w:szCs w:val="24"/>
          <w:lang w:val="ro-RO"/>
        </w:rPr>
        <w:t>FORMULAR</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ind w:left="2920"/>
        <w:jc w:val="both"/>
        <w:rPr>
          <w:rFonts w:ascii="Times New Roman" w:hAnsi="Times New Roman" w:cs="Times New Roman"/>
          <w:b/>
          <w:bCs/>
          <w:sz w:val="24"/>
          <w:szCs w:val="24"/>
          <w:lang w:val="ro-RO"/>
        </w:rPr>
      </w:pPr>
      <w:r w:rsidRPr="005C1E48">
        <w:rPr>
          <w:rFonts w:ascii="Times New Roman" w:hAnsi="Times New Roman" w:cs="Times New Roman"/>
          <w:b/>
          <w:bCs/>
          <w:sz w:val="24"/>
          <w:szCs w:val="24"/>
          <w:lang w:val="ro-RO"/>
        </w:rPr>
        <w:t>pentru raportarea intermediară şi finală</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 xml:space="preserve">Contract nr.: ................................ încheiat în data de .............................aprobat prin </w:t>
      </w:r>
      <w:r>
        <w:rPr>
          <w:rFonts w:ascii="Times New Roman" w:hAnsi="Times New Roman" w:cs="Times New Roman"/>
          <w:sz w:val="24"/>
          <w:szCs w:val="24"/>
          <w:lang w:val="ro-RO"/>
        </w:rPr>
        <w:t xml:space="preserve">                          </w:t>
      </w:r>
      <w:r w:rsidRPr="005F07C3">
        <w:rPr>
          <w:rFonts w:ascii="Times New Roman" w:hAnsi="Times New Roman" w:cs="Times New Roman"/>
          <w:sz w:val="24"/>
          <w:szCs w:val="24"/>
          <w:lang w:val="ro-RO"/>
        </w:rPr>
        <w:t>HCJ</w:t>
      </w:r>
      <w:r>
        <w:rPr>
          <w:rFonts w:ascii="Times New Roman" w:hAnsi="Times New Roman" w:cs="Times New Roman"/>
          <w:sz w:val="24"/>
          <w:szCs w:val="24"/>
          <w:lang w:val="ro-RO"/>
        </w:rPr>
        <w:t xml:space="preserve">  n</w:t>
      </w:r>
      <w:r w:rsidRPr="005F07C3">
        <w:rPr>
          <w:rFonts w:ascii="Times New Roman" w:hAnsi="Times New Roman" w:cs="Times New Roman"/>
          <w:sz w:val="24"/>
          <w:szCs w:val="24"/>
          <w:lang w:val="ro-RO"/>
        </w:rPr>
        <w:t>r...............</w:t>
      </w:r>
      <w:r w:rsidRPr="005C1E48">
        <w:rPr>
          <w:rFonts w:ascii="Times New Roman" w:hAnsi="Times New Roman" w:cs="Times New Roman"/>
          <w:sz w:val="24"/>
          <w:szCs w:val="24"/>
          <w:lang w:val="ro-RO"/>
        </w:rPr>
        <w:t>din data de.............................................</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Organizaţia/ Instituţia:.............................................................................</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numPr>
          <w:ilvl w:val="0"/>
          <w:numId w:val="19"/>
        </w:numPr>
        <w:tabs>
          <w:tab w:val="left" w:pos="280"/>
        </w:tabs>
        <w:overflowPunct w:val="0"/>
        <w:spacing w:after="0" w:line="240" w:lineRule="auto"/>
        <w:ind w:left="140" w:hanging="140"/>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adresa ..................................................................................</w:t>
      </w:r>
    </w:p>
    <w:p w:rsidR="003C5A9A" w:rsidRPr="005C1E48" w:rsidRDefault="003C5A9A" w:rsidP="003C5A9A">
      <w:pPr>
        <w:pStyle w:val="Standard"/>
        <w:tabs>
          <w:tab w:val="left" w:pos="280"/>
        </w:tabs>
        <w:overflowPunct w:val="0"/>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numPr>
          <w:ilvl w:val="0"/>
          <w:numId w:val="18"/>
        </w:numPr>
        <w:tabs>
          <w:tab w:val="left" w:pos="280"/>
        </w:tabs>
        <w:overflowPunct w:val="0"/>
        <w:spacing w:after="0" w:line="240" w:lineRule="auto"/>
        <w:ind w:left="140" w:hanging="140"/>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telefon/fax ...........................................................................</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numPr>
          <w:ilvl w:val="0"/>
          <w:numId w:val="18"/>
        </w:numPr>
        <w:tabs>
          <w:tab w:val="left" w:pos="280"/>
        </w:tabs>
        <w:overflowPunct w:val="0"/>
        <w:spacing w:after="0" w:line="240" w:lineRule="auto"/>
        <w:ind w:left="140" w:hanging="140"/>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email: ..................................................................................</w:t>
      </w:r>
    </w:p>
    <w:p w:rsidR="003C5A9A" w:rsidRPr="005C1E48" w:rsidRDefault="003C5A9A" w:rsidP="003C5A9A">
      <w:pPr>
        <w:pStyle w:val="Standard"/>
        <w:tabs>
          <w:tab w:val="left" w:pos="280"/>
        </w:tabs>
        <w:overflowPunct w:val="0"/>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Denumirea Proiectului……………………………….................</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Data înaintării raportului ..........................................................</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b/>
          <w:bCs/>
          <w:sz w:val="24"/>
          <w:szCs w:val="24"/>
          <w:lang w:val="ro-RO"/>
        </w:rPr>
      </w:pPr>
      <w:r w:rsidRPr="005C1E48">
        <w:rPr>
          <w:rFonts w:ascii="Times New Roman" w:hAnsi="Times New Roman" w:cs="Times New Roman"/>
          <w:b/>
          <w:bCs/>
          <w:sz w:val="24"/>
          <w:szCs w:val="24"/>
          <w:lang w:val="ro-RO"/>
        </w:rPr>
        <w:t>I. Raport narativ de activitate- 2 pagini</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b/>
          <w:bCs/>
          <w:sz w:val="24"/>
          <w:szCs w:val="24"/>
          <w:lang w:val="ro-RO"/>
        </w:rPr>
        <w:t xml:space="preserve">1. </w:t>
      </w:r>
      <w:r w:rsidRPr="005C1E48">
        <w:rPr>
          <w:rFonts w:ascii="Times New Roman" w:hAnsi="Times New Roman" w:cs="Times New Roman"/>
          <w:sz w:val="24"/>
          <w:szCs w:val="24"/>
          <w:lang w:val="ro-RO"/>
        </w:rPr>
        <w:t>Descrierea pe scurt a activităţilor desfăşurate până</w:t>
      </w:r>
      <w:r w:rsidRPr="005C1E48">
        <w:rPr>
          <w:rFonts w:ascii="Times New Roman" w:hAnsi="Times New Roman" w:cs="Times New Roman"/>
          <w:b/>
          <w:bCs/>
          <w:sz w:val="24"/>
          <w:szCs w:val="24"/>
          <w:lang w:val="ro-RO"/>
        </w:rPr>
        <w:t xml:space="preserve"> </w:t>
      </w:r>
      <w:r w:rsidRPr="005C1E48">
        <w:rPr>
          <w:rFonts w:ascii="Times New Roman" w:hAnsi="Times New Roman" w:cs="Times New Roman"/>
          <w:sz w:val="24"/>
          <w:szCs w:val="24"/>
          <w:lang w:val="ro-RO"/>
        </w:rPr>
        <w:t>la data întocmirii raportului:</w:t>
      </w:r>
    </w:p>
    <w:p w:rsidR="003C5A9A" w:rsidRPr="005C1E48" w:rsidRDefault="003C5A9A" w:rsidP="003C5A9A">
      <w:pPr>
        <w:pStyle w:val="Standard"/>
        <w:overflowPunct w:val="0"/>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(Descrierea nu va depăşi 2  pagini, vor fi prezentate datele necesare unei evaluări de ansamblu a derulării programului/proiectului şi a verificării realităţii prestaţiilor: beneficiari, ecouri de presă, colaborarea cu alţi parteneri etc.)</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b/>
          <w:bCs/>
          <w:sz w:val="24"/>
          <w:szCs w:val="24"/>
          <w:lang w:val="ro-RO"/>
        </w:rPr>
        <w:t xml:space="preserve">2. </w:t>
      </w:r>
      <w:r w:rsidRPr="005C1E48">
        <w:rPr>
          <w:rFonts w:ascii="Times New Roman" w:hAnsi="Times New Roman" w:cs="Times New Roman"/>
          <w:sz w:val="24"/>
          <w:szCs w:val="24"/>
          <w:lang w:val="ro-RO"/>
        </w:rPr>
        <w:t>Realizarea activităţilor propuse:</w:t>
      </w:r>
    </w:p>
    <w:p w:rsidR="003C5A9A" w:rsidRPr="005C1E48" w:rsidRDefault="003C5A9A" w:rsidP="003C5A9A">
      <w:pPr>
        <w:pStyle w:val="Standard"/>
        <w:overflowPunct w:val="0"/>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(Au putut fi desfăşurate aceste activităţi în timpul planificat? DA/NU. Dacă NU, propuneţi măsurile ce urmează a fi luate în continuare pentru realizarea tuturor activităţilor prevăzute în contract)</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b/>
          <w:bCs/>
          <w:sz w:val="24"/>
          <w:szCs w:val="24"/>
          <w:lang w:val="ro-RO"/>
        </w:rPr>
        <w:t xml:space="preserve">3. </w:t>
      </w:r>
      <w:r w:rsidRPr="005C1E48">
        <w:rPr>
          <w:rFonts w:ascii="Times New Roman" w:hAnsi="Times New Roman" w:cs="Times New Roman"/>
          <w:sz w:val="24"/>
          <w:szCs w:val="24"/>
          <w:lang w:val="ro-RO"/>
        </w:rPr>
        <w:t>Rezultate obţinute</w:t>
      </w:r>
      <w:r w:rsidRPr="005C1E48">
        <w:rPr>
          <w:rFonts w:ascii="Times New Roman" w:hAnsi="Times New Roman" w:cs="Times New Roman"/>
          <w:b/>
          <w:bCs/>
          <w:sz w:val="24"/>
          <w:szCs w:val="24"/>
          <w:lang w:val="ro-RO"/>
        </w:rPr>
        <w:t xml:space="preserve"> </w:t>
      </w:r>
      <w:r w:rsidRPr="005C1E48">
        <w:rPr>
          <w:rFonts w:ascii="Times New Roman" w:hAnsi="Times New Roman" w:cs="Times New Roman"/>
          <w:sz w:val="24"/>
          <w:szCs w:val="24"/>
          <w:lang w:val="ro-RO"/>
        </w:rPr>
        <w:t>şi rezultate aşteptate:</w:t>
      </w: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6"/>
        <w:gridCol w:w="1310"/>
        <w:gridCol w:w="1310"/>
        <w:gridCol w:w="710"/>
        <w:gridCol w:w="750"/>
        <w:gridCol w:w="1310"/>
        <w:gridCol w:w="1310"/>
        <w:gridCol w:w="710"/>
        <w:gridCol w:w="1016"/>
      </w:tblGrid>
      <w:tr w:rsidR="003C5A9A" w:rsidRPr="005C1E48" w:rsidTr="00683B79">
        <w:tc>
          <w:tcPr>
            <w:tcW w:w="1656" w:type="dxa"/>
            <w:vMerge w:val="restart"/>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Categoria</w:t>
            </w:r>
          </w:p>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bugetară</w:t>
            </w:r>
          </w:p>
        </w:tc>
        <w:tc>
          <w:tcPr>
            <w:tcW w:w="3330" w:type="dxa"/>
            <w:gridSpan w:val="3"/>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Prevederi conform bugetului</w:t>
            </w:r>
          </w:p>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anexă la contract</w:t>
            </w:r>
          </w:p>
        </w:tc>
        <w:tc>
          <w:tcPr>
            <w:tcW w:w="750" w:type="dxa"/>
            <w:vMerge w:val="restart"/>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Total buget</w:t>
            </w:r>
          </w:p>
        </w:tc>
        <w:tc>
          <w:tcPr>
            <w:tcW w:w="3330" w:type="dxa"/>
            <w:gridSpan w:val="3"/>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Execuţie</w:t>
            </w:r>
          </w:p>
        </w:tc>
        <w:tc>
          <w:tcPr>
            <w:tcW w:w="1016" w:type="dxa"/>
            <w:vMerge w:val="restart"/>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Total execuţie</w:t>
            </w:r>
          </w:p>
        </w:tc>
      </w:tr>
      <w:tr w:rsidR="003C5A9A" w:rsidRPr="005C1E48" w:rsidTr="00683B79">
        <w:tc>
          <w:tcPr>
            <w:tcW w:w="1656" w:type="dxa"/>
            <w:vMerge/>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Contributie</w:t>
            </w:r>
          </w:p>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finanţator</w:t>
            </w: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Contribuţie</w:t>
            </w:r>
          </w:p>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Proprie</w:t>
            </w:r>
          </w:p>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beneficiar</w:t>
            </w: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Alte</w:t>
            </w:r>
          </w:p>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surse</w:t>
            </w:r>
          </w:p>
        </w:tc>
        <w:tc>
          <w:tcPr>
            <w:tcW w:w="750" w:type="dxa"/>
            <w:vMerge/>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Contribuţie finanţator</w:t>
            </w: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Contribuţie</w:t>
            </w:r>
          </w:p>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Proprie</w:t>
            </w:r>
          </w:p>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beneficiar</w:t>
            </w: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Alte</w:t>
            </w:r>
          </w:p>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surse</w:t>
            </w:r>
          </w:p>
        </w:tc>
        <w:tc>
          <w:tcPr>
            <w:tcW w:w="1016" w:type="dxa"/>
            <w:vMerge/>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c>
          <w:tcPr>
            <w:tcW w:w="1656"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Inchirieri</w:t>
            </w: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5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016"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c>
          <w:tcPr>
            <w:tcW w:w="1656" w:type="dxa"/>
            <w:vAlign w:val="bottom"/>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 xml:space="preserve">Onorarii/  </w:t>
            </w:r>
          </w:p>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Consultanţa</w:t>
            </w: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5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016"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c>
          <w:tcPr>
            <w:tcW w:w="1656" w:type="dxa"/>
            <w:vAlign w:val="bottom"/>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Transport</w:t>
            </w: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5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016"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c>
          <w:tcPr>
            <w:tcW w:w="1656" w:type="dxa"/>
            <w:vAlign w:val="bottom"/>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 xml:space="preserve">Cazare </w:t>
            </w: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5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016"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c>
          <w:tcPr>
            <w:tcW w:w="1656" w:type="dxa"/>
            <w:vAlign w:val="bottom"/>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Masă</w:t>
            </w: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5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016"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c>
          <w:tcPr>
            <w:tcW w:w="1656" w:type="dxa"/>
            <w:vAlign w:val="bottom"/>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Consumabile</w:t>
            </w: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5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016"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c>
          <w:tcPr>
            <w:tcW w:w="1656" w:type="dxa"/>
            <w:vAlign w:val="bottom"/>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Servicii</w:t>
            </w: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5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016"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c>
          <w:tcPr>
            <w:tcW w:w="1656" w:type="dxa"/>
            <w:vAlign w:val="bottom"/>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Tipărituri</w:t>
            </w: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5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016"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c>
          <w:tcPr>
            <w:tcW w:w="1656" w:type="dxa"/>
            <w:vAlign w:val="bottom"/>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Publicitate</w:t>
            </w: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5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016"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c>
          <w:tcPr>
            <w:tcW w:w="1656" w:type="dxa"/>
            <w:vAlign w:val="bottom"/>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Alte cheltuieli</w:t>
            </w: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5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016"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c>
          <w:tcPr>
            <w:tcW w:w="1656" w:type="dxa"/>
            <w:vAlign w:val="bottom"/>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TOTAL</w:t>
            </w: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5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016"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c>
          <w:tcPr>
            <w:tcW w:w="1656" w:type="dxa"/>
            <w:vAlign w:val="bottom"/>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lastRenderedPageBreak/>
              <w:t>%</w:t>
            </w: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5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3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710"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016" w:type="dxa"/>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bl>
    <w:p w:rsidR="003C5A9A" w:rsidRPr="005C1E48" w:rsidRDefault="003C5A9A" w:rsidP="003C5A9A">
      <w:pPr>
        <w:pStyle w:val="Standard"/>
        <w:spacing w:after="0" w:line="240" w:lineRule="auto"/>
        <w:jc w:val="both"/>
        <w:rPr>
          <w:rFonts w:ascii="Times New Roman" w:hAnsi="Times New Roman" w:cs="Times New Roman"/>
          <w:b/>
          <w:bCs/>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b/>
          <w:bCs/>
          <w:sz w:val="24"/>
          <w:szCs w:val="24"/>
          <w:lang w:val="ro-RO"/>
        </w:rPr>
      </w:pPr>
      <w:r w:rsidRPr="005C1E48">
        <w:rPr>
          <w:rFonts w:ascii="Times New Roman" w:hAnsi="Times New Roman" w:cs="Times New Roman"/>
          <w:b/>
          <w:bCs/>
          <w:sz w:val="24"/>
          <w:szCs w:val="24"/>
          <w:lang w:val="ro-RO"/>
        </w:rPr>
        <w:t>II. Raport financiar</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b/>
          <w:bCs/>
          <w:sz w:val="24"/>
          <w:szCs w:val="24"/>
          <w:lang w:val="ro-RO"/>
        </w:rPr>
        <w:t xml:space="preserve">1. </w:t>
      </w:r>
      <w:r w:rsidRPr="005C1E48">
        <w:rPr>
          <w:rFonts w:ascii="Times New Roman" w:hAnsi="Times New Roman" w:cs="Times New Roman"/>
          <w:sz w:val="24"/>
          <w:szCs w:val="24"/>
          <w:lang w:val="ro-RO"/>
        </w:rPr>
        <w:t>Date despre finanţare:</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  valoarea totală a proiectului, conform contractului de finanţare nr. ....................din data ..................,</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  valoarea finanţării cumulate la data întocmirii raportului: .............................................din care:</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  contribuţie proprie a Beneficiarului;</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sectPr w:rsidR="003C5A9A" w:rsidRPr="005C1E48" w:rsidSect="00520C6A">
          <w:headerReference w:type="even" r:id="rId9"/>
          <w:footerReference w:type="default" r:id="rId10"/>
          <w:pgSz w:w="11907" w:h="16839" w:code="9"/>
          <w:pgMar w:top="426" w:right="1133" w:bottom="0" w:left="1260" w:header="720" w:footer="720" w:gutter="0"/>
          <w:cols w:space="720"/>
        </w:sectPr>
      </w:pPr>
      <w:r w:rsidRPr="005C1E48">
        <w:rPr>
          <w:rFonts w:ascii="Times New Roman" w:hAnsi="Times New Roman" w:cs="Times New Roman"/>
          <w:sz w:val="24"/>
          <w:szCs w:val="24"/>
          <w:lang w:val="ro-RO"/>
        </w:rPr>
        <w:t>-  sume reprezentând finanţare nerambursabilă de la bugetul local în baza contractului de finanţare nr. ...................din data: .....................................</w:t>
      </w:r>
    </w:p>
    <w:p w:rsidR="003C5A9A" w:rsidRPr="005C1E48" w:rsidRDefault="003C5A9A" w:rsidP="003C5A9A">
      <w:pPr>
        <w:jc w:val="both"/>
        <w:rPr>
          <w:rFonts w:ascii="Times New Roman" w:hAnsi="Times New Roman" w:cs="Times New Roman"/>
          <w:color w:val="auto"/>
        </w:rPr>
        <w:sectPr w:rsidR="003C5A9A" w:rsidRPr="005C1E48" w:rsidSect="00066A9A">
          <w:type w:val="continuous"/>
          <w:pgSz w:w="11907" w:h="16839" w:code="9"/>
          <w:pgMar w:top="1440" w:right="746" w:bottom="1440" w:left="1260" w:header="720" w:footer="720" w:gutter="0"/>
          <w:cols w:space="0"/>
        </w:sectPr>
      </w:pPr>
    </w:p>
    <w:p w:rsidR="003C5A9A" w:rsidRPr="005C1E48" w:rsidRDefault="003C5A9A" w:rsidP="003C5A9A">
      <w:pPr>
        <w:pStyle w:val="Standard"/>
        <w:spacing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lastRenderedPageBreak/>
        <w:t>2. Se anexează în copie actele justificative pentru cheltuielile efectuate, în ordinea din tabelul de mai sus: facturi, chitanţe fiscale, extrase de cont, ordine si dispozitii de plată, bilete CFR şi autocar etc.</w:t>
      </w:r>
    </w:p>
    <w:p w:rsidR="003C5A9A" w:rsidRPr="005C1E48" w:rsidRDefault="003C5A9A" w:rsidP="003C5A9A">
      <w:pPr>
        <w:pStyle w:val="Standard"/>
        <w:spacing w:line="240" w:lineRule="auto"/>
        <w:jc w:val="both"/>
        <w:rPr>
          <w:rFonts w:ascii="Times New Roman" w:hAnsi="Times New Roman" w:cs="Times New Roman"/>
          <w:sz w:val="24"/>
          <w:szCs w:val="24"/>
          <w:lang w:val="fr-FR"/>
        </w:rPr>
        <w:sectPr w:rsidR="003C5A9A" w:rsidRPr="005C1E48" w:rsidSect="00066A9A">
          <w:type w:val="continuous"/>
          <w:pgSz w:w="11907" w:h="16839" w:code="9"/>
          <w:pgMar w:top="1440" w:right="1133" w:bottom="1440" w:left="1260" w:header="720" w:footer="720" w:gutter="0"/>
          <w:cols w:space="0"/>
        </w:sectPr>
      </w:pPr>
      <w:r w:rsidRPr="005C1E48">
        <w:rPr>
          <w:rFonts w:ascii="Times New Roman" w:hAnsi="Times New Roman" w:cs="Times New Roman"/>
          <w:sz w:val="24"/>
          <w:szCs w:val="24"/>
          <w:lang w:val="ro-RO"/>
        </w:rPr>
        <w:t>3. Situaţia centralizatoare pentru fiecare capitol de cheltuieli (după modelul prezentat mai jos</w:t>
      </w:r>
    </w:p>
    <w:p w:rsidR="003C5A9A" w:rsidRPr="005C1E48" w:rsidRDefault="003C5A9A" w:rsidP="003C5A9A">
      <w:pPr>
        <w:jc w:val="both"/>
        <w:rPr>
          <w:rFonts w:ascii="Times New Roman" w:hAnsi="Times New Roman" w:cs="Times New Roman"/>
          <w:color w:val="auto"/>
          <w:lang w:val="fr-FR"/>
        </w:rPr>
        <w:sectPr w:rsidR="003C5A9A" w:rsidRPr="005C1E48" w:rsidSect="00066A9A">
          <w:type w:val="continuous"/>
          <w:pgSz w:w="11907" w:h="16839" w:code="9"/>
          <w:pgMar w:top="1440" w:right="746" w:bottom="1440" w:left="1260" w:header="720" w:footer="720" w:gutter="0"/>
          <w:cols w:space="0"/>
        </w:sectPr>
      </w:pPr>
    </w:p>
    <w:tbl>
      <w:tblPr>
        <w:tblW w:w="9456" w:type="dxa"/>
        <w:tblInd w:w="12" w:type="dxa"/>
        <w:tblLayout w:type="fixed"/>
        <w:tblCellMar>
          <w:left w:w="10" w:type="dxa"/>
          <w:right w:w="10" w:type="dxa"/>
        </w:tblCellMar>
        <w:tblLook w:val="04A0"/>
      </w:tblPr>
      <w:tblGrid>
        <w:gridCol w:w="582"/>
        <w:gridCol w:w="1956"/>
        <w:gridCol w:w="1843"/>
        <w:gridCol w:w="1559"/>
        <w:gridCol w:w="1832"/>
        <w:gridCol w:w="1684"/>
      </w:tblGrid>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lastRenderedPageBreak/>
              <w:t>Nr. crt.</w:t>
            </w: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Categoria cheltuielii</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Nr. şi data document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Suma</w:t>
            </w: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contribuţie</w:t>
            </w:r>
          </w:p>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finanţator</w:t>
            </w: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contribuţie aplicant</w:t>
            </w: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r w:rsidR="003C5A9A" w:rsidRPr="005C1E4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5A9A" w:rsidRPr="005C1E48" w:rsidRDefault="003C5A9A" w:rsidP="00683B79">
            <w:pPr>
              <w:pStyle w:val="Standard"/>
              <w:spacing w:after="0" w:line="240" w:lineRule="auto"/>
              <w:jc w:val="both"/>
              <w:rPr>
                <w:rFonts w:ascii="Times New Roman" w:hAnsi="Times New Roman" w:cs="Times New Roman"/>
                <w:sz w:val="24"/>
                <w:szCs w:val="24"/>
                <w:lang w:val="ro-RO"/>
              </w:rPr>
            </w:pPr>
          </w:p>
        </w:tc>
      </w:tr>
    </w:tbl>
    <w:p w:rsidR="003C5A9A" w:rsidRPr="005C1E48" w:rsidRDefault="003C5A9A" w:rsidP="003C5A9A">
      <w:pPr>
        <w:jc w:val="both"/>
        <w:rPr>
          <w:rFonts w:ascii="Times New Roman" w:hAnsi="Times New Roman" w:cs="Times New Roman"/>
          <w:color w:val="auto"/>
        </w:rPr>
        <w:sectPr w:rsidR="003C5A9A" w:rsidRPr="005C1E48" w:rsidSect="00066A9A">
          <w:type w:val="continuous"/>
          <w:pgSz w:w="11907" w:h="16839" w:code="9"/>
          <w:pgMar w:top="1440" w:right="746" w:bottom="1440" w:left="1260" w:header="720" w:footer="720" w:gutter="0"/>
          <w:cols w:space="720"/>
        </w:sect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bookmarkStart w:id="18" w:name="page18"/>
      <w:bookmarkEnd w:id="18"/>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lastRenderedPageBreak/>
        <w:t>Responsabilul financiar al organizaţiei/instituţiei:........………(numele, prenumele şi semnatura)</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 xml:space="preserve">Coordonatorul programului/proiectului:           </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Responsabilul financiar al organizaţiei/</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 xml:space="preserve">instituţiei:    </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 xml:space="preserve">         </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Data ...................</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Ştampila</w:t>
      </w:r>
    </w:p>
    <w:p w:rsidR="003C5A9A" w:rsidRPr="005C1E48" w:rsidRDefault="003C5A9A" w:rsidP="003C5A9A">
      <w:pPr>
        <w:jc w:val="both"/>
        <w:rPr>
          <w:rFonts w:ascii="Times New Roman" w:hAnsi="Times New Roman" w:cs="Times New Roman"/>
          <w:color w:val="auto"/>
        </w:rPr>
        <w:sectPr w:rsidR="003C5A9A" w:rsidRPr="005C1E48" w:rsidSect="00066A9A">
          <w:type w:val="continuous"/>
          <w:pgSz w:w="11907" w:h="16839" w:code="9"/>
          <w:pgMar w:top="1440" w:right="746" w:bottom="1440" w:left="1260" w:header="720" w:footer="720" w:gutter="0"/>
          <w:cols w:space="0"/>
        </w:sectPr>
      </w:pPr>
    </w:p>
    <w:p w:rsidR="003C5A9A" w:rsidRPr="005C1E48" w:rsidRDefault="003C5A9A" w:rsidP="003C5A9A">
      <w:pPr>
        <w:pStyle w:val="Standard"/>
        <w:spacing w:line="240" w:lineRule="auto"/>
        <w:ind w:left="8640" w:firstLine="720"/>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lastRenderedPageBreak/>
        <w:t>Anexa 6</w:t>
      </w:r>
    </w:p>
    <w:p w:rsidR="003C5A9A" w:rsidRPr="005C1E48" w:rsidRDefault="003C5A9A" w:rsidP="003C5A9A">
      <w:pPr>
        <w:pStyle w:val="Standard"/>
        <w:spacing w:line="240" w:lineRule="auto"/>
        <w:jc w:val="both"/>
        <w:rPr>
          <w:rFonts w:ascii="Times New Roman" w:hAnsi="Times New Roman" w:cs="Times New Roman"/>
          <w:sz w:val="24"/>
          <w:szCs w:val="24"/>
          <w:lang w:val="ro-RO"/>
        </w:rPr>
      </w:pPr>
    </w:p>
    <w:p w:rsidR="003C5A9A" w:rsidRPr="005C1E48" w:rsidRDefault="003C5A9A" w:rsidP="003C5A9A">
      <w:pPr>
        <w:pStyle w:val="Standard"/>
        <w:spacing w:line="240" w:lineRule="auto"/>
        <w:jc w:val="both"/>
        <w:rPr>
          <w:rFonts w:ascii="Times New Roman" w:hAnsi="Times New Roman" w:cs="Times New Roman"/>
          <w:sz w:val="24"/>
          <w:szCs w:val="24"/>
          <w:lang w:val="ro-RO"/>
        </w:rPr>
      </w:pPr>
    </w:p>
    <w:p w:rsidR="003C5A9A" w:rsidRPr="005C1E48" w:rsidRDefault="003C5A9A" w:rsidP="003C5A9A">
      <w:pPr>
        <w:pStyle w:val="Standard"/>
        <w:spacing w:line="240" w:lineRule="auto"/>
        <w:jc w:val="both"/>
        <w:rPr>
          <w:rFonts w:ascii="Times New Roman" w:hAnsi="Times New Roman" w:cs="Times New Roman"/>
          <w:sz w:val="24"/>
          <w:szCs w:val="24"/>
          <w:lang w:val="ro-RO"/>
        </w:rPr>
      </w:pPr>
      <w:r w:rsidRPr="005C1E48">
        <w:rPr>
          <w:rFonts w:ascii="Times New Roman" w:hAnsi="Times New Roman" w:cs="Times New Roman"/>
          <w:b/>
          <w:sz w:val="24"/>
          <w:szCs w:val="24"/>
          <w:lang w:val="ro-RO"/>
        </w:rPr>
        <w:t xml:space="preserve">                                        </w:t>
      </w:r>
      <w:bookmarkStart w:id="19" w:name="_GoBack"/>
      <w:bookmarkEnd w:id="19"/>
      <w:r w:rsidRPr="005C1E48">
        <w:rPr>
          <w:rFonts w:ascii="Times New Roman" w:hAnsi="Times New Roman" w:cs="Times New Roman"/>
          <w:b/>
          <w:sz w:val="24"/>
          <w:szCs w:val="24"/>
          <w:lang w:val="ro-RO"/>
        </w:rPr>
        <w:t xml:space="preserve">     DECLARAŢIA DE IMPARŢIALITATE</w:t>
      </w:r>
    </w:p>
    <w:p w:rsidR="003C5A9A" w:rsidRPr="005C1E48" w:rsidRDefault="003C5A9A" w:rsidP="003C5A9A">
      <w:pPr>
        <w:pStyle w:val="Standard"/>
        <w:spacing w:line="240" w:lineRule="auto"/>
        <w:jc w:val="both"/>
        <w:rPr>
          <w:rFonts w:ascii="Times New Roman" w:hAnsi="Times New Roman" w:cs="Times New Roman"/>
          <w:sz w:val="24"/>
          <w:szCs w:val="24"/>
          <w:lang w:val="ro-RO"/>
        </w:rPr>
      </w:pPr>
    </w:p>
    <w:p w:rsidR="003C5A9A" w:rsidRPr="005C1E48" w:rsidRDefault="003C5A9A" w:rsidP="003C5A9A">
      <w:pPr>
        <w:pStyle w:val="Standard"/>
        <w:spacing w:after="12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 xml:space="preserve">            Subsemnatul, ………………………………………ca persoana fizică sau ca persoană cu drept de reprezentare a organizaţiei solicitante în ceea ce priveşte implementarea proiectului, mă oblig să iau toate măsurile preventive necesare pentru a evita orice conflict de interese, aşa cum este acesta definit mai sus, şi, de asemenea, mă oblig să informez autoritatea finanţatoare despre orice situaţie ce generează sau ar putea genera un asemenea conflict.</w:t>
      </w:r>
    </w:p>
    <w:p w:rsidR="003C5A9A" w:rsidRPr="005C1E48" w:rsidRDefault="003C5A9A" w:rsidP="003C5A9A">
      <w:pPr>
        <w:pStyle w:val="Standard"/>
        <w:spacing w:after="120" w:line="240" w:lineRule="auto"/>
        <w:ind w:firstLine="709"/>
        <w:jc w:val="both"/>
        <w:rPr>
          <w:rFonts w:ascii="Times New Roman" w:hAnsi="Times New Roman" w:cs="Times New Roman"/>
          <w:i/>
          <w:sz w:val="24"/>
          <w:szCs w:val="24"/>
          <w:lang w:val="ro-RO"/>
        </w:rPr>
      </w:pPr>
      <w:r w:rsidRPr="005C1E48">
        <w:rPr>
          <w:rFonts w:ascii="Times New Roman" w:hAnsi="Times New Roman" w:cs="Times New Roman"/>
          <w:i/>
          <w:sz w:val="24"/>
          <w:szCs w:val="24"/>
          <w:lang w:val="ro-RO"/>
        </w:rPr>
        <w:t>Reprezintă conflict de interese orice situaţie care îl împiedică pe beneficiar în orice moment să acţioneze în conformitate cu obiectivele autorităţii finanţatoare, precum şi situaţia în care executarea obiectivă şi imparţială a funcţiilor oricărei persoane implicate în implementarea proiectului poate fi compromisă din motive familiale, politice, economice sau orice alte interese comune cu o altă persoană.</w:t>
      </w:r>
    </w:p>
    <w:p w:rsidR="003C5A9A" w:rsidRPr="005C1E48" w:rsidRDefault="003C5A9A" w:rsidP="003C5A9A">
      <w:pPr>
        <w:pStyle w:val="Standard"/>
        <w:spacing w:after="120"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 xml:space="preserve">           </w:t>
      </w:r>
    </w:p>
    <w:p w:rsidR="003C5A9A" w:rsidRPr="005C1E48" w:rsidRDefault="003C5A9A" w:rsidP="003C5A9A">
      <w:pPr>
        <w:pStyle w:val="Standard"/>
        <w:spacing w:line="240" w:lineRule="auto"/>
        <w:jc w:val="both"/>
        <w:rPr>
          <w:rFonts w:ascii="Times New Roman" w:hAnsi="Times New Roman" w:cs="Times New Roman"/>
          <w:sz w:val="24"/>
          <w:szCs w:val="24"/>
          <w:lang w:val="ro-RO"/>
        </w:rPr>
      </w:pPr>
    </w:p>
    <w:p w:rsidR="003C5A9A" w:rsidRPr="005C1E48" w:rsidRDefault="003C5A9A" w:rsidP="003C5A9A">
      <w:pPr>
        <w:pStyle w:val="Standard"/>
        <w:spacing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 xml:space="preserve">    Numele şi prenumele:</w:t>
      </w:r>
    </w:p>
    <w:p w:rsidR="003C5A9A" w:rsidRPr="005C1E48" w:rsidRDefault="003C5A9A" w:rsidP="003C5A9A">
      <w:pPr>
        <w:pStyle w:val="Standard"/>
        <w:spacing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 xml:space="preserve"> </w:t>
      </w:r>
    </w:p>
    <w:p w:rsidR="003C5A9A" w:rsidRPr="005C1E48" w:rsidRDefault="003C5A9A" w:rsidP="003C5A9A">
      <w:pPr>
        <w:pStyle w:val="Standard"/>
        <w:spacing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 xml:space="preserve">    Funcţia:</w:t>
      </w:r>
    </w:p>
    <w:p w:rsidR="003C5A9A" w:rsidRPr="005C1E48" w:rsidRDefault="003C5A9A" w:rsidP="003C5A9A">
      <w:pPr>
        <w:pStyle w:val="Standard"/>
        <w:spacing w:line="240" w:lineRule="auto"/>
        <w:jc w:val="both"/>
        <w:rPr>
          <w:rFonts w:ascii="Times New Roman" w:hAnsi="Times New Roman" w:cs="Times New Roman"/>
          <w:sz w:val="24"/>
          <w:szCs w:val="24"/>
          <w:lang w:val="ro-RO"/>
        </w:rPr>
      </w:pPr>
    </w:p>
    <w:p w:rsidR="003C5A9A" w:rsidRPr="005C1E48" w:rsidRDefault="003C5A9A" w:rsidP="003C5A9A">
      <w:pPr>
        <w:pStyle w:val="Standard"/>
        <w:spacing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 xml:space="preserve">   Semnătura şi ştampila:</w:t>
      </w:r>
    </w:p>
    <w:p w:rsidR="003C5A9A" w:rsidRPr="005C1E48" w:rsidRDefault="003C5A9A" w:rsidP="003C5A9A">
      <w:pPr>
        <w:pStyle w:val="Standard"/>
        <w:spacing w:line="240" w:lineRule="auto"/>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 xml:space="preserve"> </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line="240" w:lineRule="auto"/>
        <w:jc w:val="both"/>
        <w:rPr>
          <w:rFonts w:ascii="Times New Roman" w:hAnsi="Times New Roman" w:cs="Times New Roman"/>
          <w:sz w:val="24"/>
          <w:szCs w:val="24"/>
          <w:lang w:val="ro-RO"/>
        </w:rPr>
      </w:pPr>
    </w:p>
    <w:p w:rsidR="003C5A9A" w:rsidRPr="005C1E48" w:rsidRDefault="003C5A9A" w:rsidP="003C5A9A">
      <w:pPr>
        <w:pStyle w:val="Heading40"/>
        <w:keepNext/>
        <w:keepLines/>
        <w:shd w:val="clear" w:color="auto" w:fill="auto"/>
        <w:spacing w:after="653" w:line="240" w:lineRule="auto"/>
        <w:ind w:left="1960"/>
        <w:rPr>
          <w:sz w:val="24"/>
          <w:szCs w:val="24"/>
          <w:lang w:eastAsia="ro-RO"/>
        </w:rPr>
      </w:pPr>
    </w:p>
    <w:p w:rsidR="003C5A9A" w:rsidRPr="005C1E48" w:rsidRDefault="003C5A9A" w:rsidP="003C5A9A">
      <w:pPr>
        <w:pStyle w:val="Heading40"/>
        <w:keepNext/>
        <w:keepLines/>
        <w:shd w:val="clear" w:color="auto" w:fill="auto"/>
        <w:spacing w:after="653" w:line="240" w:lineRule="auto"/>
        <w:ind w:left="1960"/>
        <w:rPr>
          <w:sz w:val="24"/>
          <w:szCs w:val="24"/>
          <w:lang w:eastAsia="ro-RO"/>
        </w:rPr>
      </w:pPr>
    </w:p>
    <w:p w:rsidR="003C5A9A" w:rsidRPr="005C1E48" w:rsidRDefault="003C5A9A" w:rsidP="003C5A9A">
      <w:pPr>
        <w:pStyle w:val="Heading40"/>
        <w:keepNext/>
        <w:keepLines/>
        <w:shd w:val="clear" w:color="auto" w:fill="auto"/>
        <w:spacing w:after="653" w:line="240" w:lineRule="auto"/>
        <w:ind w:left="1960"/>
        <w:rPr>
          <w:sz w:val="24"/>
          <w:szCs w:val="24"/>
          <w:lang w:eastAsia="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ind w:left="8640" w:firstLine="720"/>
        <w:jc w:val="both"/>
        <w:rPr>
          <w:rFonts w:ascii="Times New Roman" w:hAnsi="Times New Roman" w:cs="Times New Roman"/>
          <w:b/>
          <w:bCs/>
          <w:sz w:val="24"/>
          <w:szCs w:val="24"/>
          <w:lang w:val="fr-FR"/>
        </w:rPr>
      </w:pPr>
      <w:r w:rsidRPr="005C1E48">
        <w:rPr>
          <w:rFonts w:ascii="Times New Roman" w:hAnsi="Times New Roman" w:cs="Times New Roman"/>
          <w:b/>
          <w:bCs/>
          <w:sz w:val="24"/>
          <w:szCs w:val="24"/>
          <w:lang w:val="fr-FR"/>
        </w:rPr>
        <w:t>Anexa 7</w:t>
      </w:r>
    </w:p>
    <w:p w:rsidR="003C5A9A" w:rsidRPr="005C1E48" w:rsidRDefault="003C5A9A" w:rsidP="003C5A9A">
      <w:pPr>
        <w:pStyle w:val="Standard"/>
        <w:spacing w:after="0" w:line="240" w:lineRule="auto"/>
        <w:jc w:val="both"/>
        <w:rPr>
          <w:rFonts w:ascii="Times New Roman" w:hAnsi="Times New Roman" w:cs="Times New Roman"/>
          <w:b/>
          <w:bCs/>
          <w:sz w:val="24"/>
          <w:szCs w:val="24"/>
          <w:lang w:val="fr-FR"/>
        </w:rPr>
      </w:pPr>
    </w:p>
    <w:p w:rsidR="003C5A9A" w:rsidRPr="005C1E48" w:rsidRDefault="003C5A9A" w:rsidP="003C5A9A">
      <w:pPr>
        <w:pStyle w:val="Standard"/>
        <w:spacing w:after="0" w:line="240" w:lineRule="auto"/>
        <w:jc w:val="both"/>
        <w:rPr>
          <w:rFonts w:ascii="Times New Roman" w:hAnsi="Times New Roman" w:cs="Times New Roman"/>
          <w:b/>
          <w:bCs/>
          <w:sz w:val="24"/>
          <w:szCs w:val="24"/>
          <w:lang w:val="fr-FR"/>
        </w:rPr>
      </w:pPr>
      <w:r w:rsidRPr="005C1E48">
        <w:rPr>
          <w:rFonts w:ascii="Times New Roman" w:hAnsi="Times New Roman" w:cs="Times New Roman"/>
          <w:b/>
          <w:bCs/>
          <w:sz w:val="24"/>
          <w:szCs w:val="24"/>
          <w:lang w:val="fr-FR"/>
        </w:rPr>
        <w:t>CATEGORII  DE  CHELTUIELI  ELIGIBILE</w:t>
      </w:r>
    </w:p>
    <w:p w:rsidR="003C5A9A" w:rsidRPr="005C1E48" w:rsidRDefault="003C5A9A" w:rsidP="003C5A9A">
      <w:pPr>
        <w:pStyle w:val="Standard"/>
        <w:spacing w:after="0" w:line="240" w:lineRule="auto"/>
        <w:jc w:val="both"/>
        <w:rPr>
          <w:rFonts w:ascii="Times New Roman" w:hAnsi="Times New Roman" w:cs="Times New Roman"/>
          <w:sz w:val="24"/>
          <w:szCs w:val="24"/>
          <w:lang w:val="fr-FR"/>
        </w:rPr>
      </w:pPr>
      <w:r w:rsidRPr="005C1E48">
        <w:rPr>
          <w:rFonts w:ascii="Times New Roman" w:hAnsi="Times New Roman" w:cs="Times New Roman"/>
          <w:sz w:val="24"/>
          <w:szCs w:val="24"/>
          <w:lang w:val="fr-FR"/>
        </w:rPr>
        <w:t xml:space="preserve">  </w:t>
      </w:r>
    </w:p>
    <w:p w:rsidR="003C5A9A" w:rsidRPr="005C1E48" w:rsidRDefault="003C5A9A" w:rsidP="003C5A9A">
      <w:pPr>
        <w:pStyle w:val="Standard"/>
        <w:numPr>
          <w:ilvl w:val="0"/>
          <w:numId w:val="22"/>
        </w:numPr>
        <w:tabs>
          <w:tab w:val="left" w:pos="340"/>
        </w:tabs>
        <w:overflowPunct w:val="0"/>
        <w:spacing w:after="0" w:line="240" w:lineRule="auto"/>
        <w:jc w:val="both"/>
        <w:rPr>
          <w:rFonts w:ascii="Times New Roman" w:hAnsi="Times New Roman" w:cs="Times New Roman"/>
          <w:sz w:val="24"/>
          <w:szCs w:val="24"/>
          <w:lang w:val="fr-FR"/>
        </w:rPr>
      </w:pPr>
      <w:r w:rsidRPr="005C1E48">
        <w:rPr>
          <w:rFonts w:ascii="Times New Roman" w:hAnsi="Times New Roman" w:cs="Times New Roman"/>
          <w:sz w:val="24"/>
          <w:szCs w:val="24"/>
          <w:lang w:val="fr-FR"/>
        </w:rPr>
        <w:t>Închirieri: echipamente, mijloace de transport, săli de activităţi (seminarii, cursuri, expoziţii etc.)</w:t>
      </w:r>
    </w:p>
    <w:p w:rsidR="003C5A9A" w:rsidRPr="005C1E48" w:rsidRDefault="003C5A9A" w:rsidP="003C5A9A">
      <w:pPr>
        <w:pStyle w:val="Standard"/>
        <w:numPr>
          <w:ilvl w:val="0"/>
          <w:numId w:val="21"/>
        </w:numPr>
        <w:tabs>
          <w:tab w:val="left" w:pos="340"/>
        </w:tabs>
        <w:overflowPunct w:val="0"/>
        <w:spacing w:after="0" w:line="240" w:lineRule="auto"/>
        <w:jc w:val="both"/>
        <w:rPr>
          <w:rFonts w:ascii="Times New Roman" w:hAnsi="Times New Roman" w:cs="Times New Roman"/>
          <w:sz w:val="24"/>
          <w:szCs w:val="24"/>
        </w:rPr>
      </w:pPr>
      <w:r w:rsidRPr="005C1E48">
        <w:rPr>
          <w:rFonts w:ascii="Times New Roman" w:hAnsi="Times New Roman" w:cs="Times New Roman"/>
          <w:sz w:val="24"/>
          <w:szCs w:val="24"/>
        </w:rPr>
        <w:t>Consultanţă de specialitate</w:t>
      </w:r>
    </w:p>
    <w:p w:rsidR="003C5A9A" w:rsidRPr="005C1E48" w:rsidRDefault="003C5A9A" w:rsidP="003C5A9A">
      <w:pPr>
        <w:pStyle w:val="Standard"/>
        <w:numPr>
          <w:ilvl w:val="0"/>
          <w:numId w:val="21"/>
        </w:numPr>
        <w:tabs>
          <w:tab w:val="left" w:pos="340"/>
        </w:tabs>
        <w:overflowPunct w:val="0"/>
        <w:spacing w:after="0" w:line="240" w:lineRule="auto"/>
        <w:jc w:val="both"/>
        <w:rPr>
          <w:rFonts w:ascii="Times New Roman" w:hAnsi="Times New Roman" w:cs="Times New Roman"/>
          <w:sz w:val="24"/>
          <w:szCs w:val="24"/>
        </w:rPr>
      </w:pPr>
      <w:r w:rsidRPr="005C1E48">
        <w:rPr>
          <w:rFonts w:ascii="Times New Roman" w:hAnsi="Times New Roman" w:cs="Times New Roman"/>
          <w:sz w:val="24"/>
          <w:szCs w:val="24"/>
        </w:rPr>
        <w:t>Transport: bilete CFR, bilet avion, autocar, transport persoane, echipamente şi materiale cu firma transportatoare</w:t>
      </w:r>
    </w:p>
    <w:p w:rsidR="003C5A9A" w:rsidRPr="005C1E48" w:rsidRDefault="003C5A9A" w:rsidP="003C5A9A">
      <w:pPr>
        <w:pStyle w:val="Standard"/>
        <w:numPr>
          <w:ilvl w:val="0"/>
          <w:numId w:val="21"/>
        </w:numPr>
        <w:tabs>
          <w:tab w:val="left" w:pos="340"/>
        </w:tabs>
        <w:overflowPunct w:val="0"/>
        <w:spacing w:after="0" w:line="240" w:lineRule="auto"/>
        <w:ind w:right="1200"/>
        <w:jc w:val="both"/>
        <w:rPr>
          <w:rFonts w:ascii="Times New Roman" w:hAnsi="Times New Roman" w:cs="Times New Roman"/>
          <w:sz w:val="24"/>
          <w:szCs w:val="24"/>
        </w:rPr>
      </w:pPr>
      <w:r w:rsidRPr="005C1E48">
        <w:rPr>
          <w:rFonts w:ascii="Times New Roman" w:hAnsi="Times New Roman" w:cs="Times New Roman"/>
          <w:sz w:val="24"/>
          <w:szCs w:val="24"/>
        </w:rPr>
        <w:t>Cazare şi masa: cazarea şi masa aferentă persoanelor implicate în derularea proiectului (Cazarea se va realiza  la categoria de maximum trei stele)</w:t>
      </w:r>
    </w:p>
    <w:p w:rsidR="003C5A9A" w:rsidRPr="005C1E48" w:rsidRDefault="003C5A9A" w:rsidP="003C5A9A">
      <w:pPr>
        <w:pStyle w:val="Standard"/>
        <w:numPr>
          <w:ilvl w:val="0"/>
          <w:numId w:val="21"/>
        </w:numPr>
        <w:tabs>
          <w:tab w:val="left" w:pos="340"/>
        </w:tabs>
        <w:overflowPunct w:val="0"/>
        <w:spacing w:after="0" w:line="240" w:lineRule="auto"/>
        <w:jc w:val="both"/>
        <w:rPr>
          <w:rFonts w:ascii="Times New Roman" w:hAnsi="Times New Roman" w:cs="Times New Roman"/>
          <w:sz w:val="24"/>
          <w:szCs w:val="24"/>
          <w:lang w:val="fr-FR"/>
        </w:rPr>
      </w:pPr>
      <w:r w:rsidRPr="005C1E48">
        <w:rPr>
          <w:rFonts w:ascii="Times New Roman" w:hAnsi="Times New Roman" w:cs="Times New Roman"/>
          <w:sz w:val="24"/>
          <w:szCs w:val="24"/>
          <w:lang w:val="fr-FR"/>
        </w:rPr>
        <w:t>Consumabile: hârtie, toner, cartuş imprimantă, markere, alte furnituri de birou</w:t>
      </w:r>
    </w:p>
    <w:p w:rsidR="003C5A9A" w:rsidRDefault="003C5A9A" w:rsidP="003C5A9A">
      <w:pPr>
        <w:pStyle w:val="Standard"/>
        <w:numPr>
          <w:ilvl w:val="0"/>
          <w:numId w:val="21"/>
        </w:numPr>
        <w:tabs>
          <w:tab w:val="left" w:pos="340"/>
        </w:tabs>
        <w:overflowPunct w:val="0"/>
        <w:spacing w:after="0" w:line="240" w:lineRule="auto"/>
        <w:jc w:val="both"/>
        <w:rPr>
          <w:rFonts w:ascii="Times New Roman" w:hAnsi="Times New Roman" w:cs="Times New Roman"/>
          <w:sz w:val="24"/>
          <w:szCs w:val="24"/>
          <w:lang w:val="fr-FR"/>
        </w:rPr>
      </w:pPr>
      <w:r w:rsidRPr="005C1E48">
        <w:rPr>
          <w:rFonts w:ascii="Times New Roman" w:hAnsi="Times New Roman" w:cs="Times New Roman"/>
          <w:sz w:val="24"/>
          <w:szCs w:val="24"/>
          <w:lang w:val="fr-FR"/>
        </w:rPr>
        <w:t>Achiziţii servicii: orice activitate prestată de o persoană juridică sau fizică, care nu se încadrează la categoriile onorarii</w:t>
      </w:r>
    </w:p>
    <w:p w:rsidR="003C5A9A" w:rsidRPr="005C1E48" w:rsidRDefault="003C5A9A" w:rsidP="003C5A9A">
      <w:pPr>
        <w:pStyle w:val="Standard"/>
        <w:numPr>
          <w:ilvl w:val="0"/>
          <w:numId w:val="21"/>
        </w:numPr>
        <w:tabs>
          <w:tab w:val="left" w:pos="340"/>
        </w:tabs>
        <w:overflowPunct w:val="0"/>
        <w:spacing w:after="0" w:line="240" w:lineRule="auto"/>
        <w:jc w:val="both"/>
        <w:rPr>
          <w:rFonts w:ascii="Times New Roman" w:hAnsi="Times New Roman" w:cs="Times New Roman"/>
          <w:sz w:val="24"/>
          <w:szCs w:val="24"/>
          <w:lang w:val="fr-FR"/>
        </w:rPr>
      </w:pPr>
      <w:r w:rsidRPr="005C1E48">
        <w:rPr>
          <w:rFonts w:ascii="Times New Roman" w:hAnsi="Times New Roman" w:cs="Times New Roman"/>
          <w:sz w:val="24"/>
          <w:szCs w:val="24"/>
          <w:lang w:val="fr-FR"/>
        </w:rPr>
        <w:t>Publicitate/ acţiuni promoţionale ale proiectului/programului</w:t>
      </w:r>
    </w:p>
    <w:p w:rsidR="003C5A9A" w:rsidRPr="005C1E48" w:rsidRDefault="003C5A9A" w:rsidP="003C5A9A">
      <w:pPr>
        <w:pStyle w:val="Standard"/>
        <w:numPr>
          <w:ilvl w:val="0"/>
          <w:numId w:val="21"/>
        </w:numPr>
        <w:tabs>
          <w:tab w:val="left" w:pos="340"/>
        </w:tabs>
        <w:overflowPunct w:val="0"/>
        <w:spacing w:after="0" w:line="240" w:lineRule="auto"/>
        <w:jc w:val="both"/>
        <w:rPr>
          <w:rFonts w:ascii="Times New Roman" w:hAnsi="Times New Roman" w:cs="Times New Roman"/>
          <w:sz w:val="24"/>
          <w:szCs w:val="24"/>
          <w:lang w:val="fr-FR"/>
        </w:rPr>
      </w:pPr>
      <w:r w:rsidRPr="005C1E48">
        <w:rPr>
          <w:rFonts w:ascii="Times New Roman" w:hAnsi="Times New Roman" w:cs="Times New Roman"/>
          <w:sz w:val="24"/>
          <w:szCs w:val="24"/>
          <w:lang w:val="fr-FR"/>
        </w:rPr>
        <w:t>Onorarii pentru colaboratorii beneficiarului în scopul realizării proiectului, alţii decât cei permanenţi, în baza convenţiilor civile (ex. artişti, regizori, instrumentişti, specialişti etc.)</w:t>
      </w:r>
    </w:p>
    <w:p w:rsidR="003C5A9A" w:rsidRPr="005C1E48" w:rsidRDefault="003C5A9A" w:rsidP="003C5A9A">
      <w:pPr>
        <w:pStyle w:val="Standard"/>
        <w:numPr>
          <w:ilvl w:val="0"/>
          <w:numId w:val="21"/>
        </w:numPr>
        <w:tabs>
          <w:tab w:val="left" w:pos="340"/>
        </w:tabs>
        <w:overflowPunct w:val="0"/>
        <w:spacing w:after="0" w:line="240" w:lineRule="auto"/>
        <w:jc w:val="both"/>
        <w:rPr>
          <w:rFonts w:ascii="Times New Roman" w:hAnsi="Times New Roman" w:cs="Times New Roman"/>
          <w:sz w:val="24"/>
          <w:szCs w:val="24"/>
          <w:lang w:val="fr-FR"/>
        </w:rPr>
      </w:pPr>
      <w:r w:rsidRPr="005C1E48">
        <w:rPr>
          <w:rFonts w:ascii="Times New Roman" w:hAnsi="Times New Roman" w:cs="Times New Roman"/>
          <w:sz w:val="24"/>
          <w:szCs w:val="24"/>
          <w:lang w:val="fr-FR"/>
        </w:rPr>
        <w:t>Diurna, acordată în condiţiile legii.</w:t>
      </w:r>
    </w:p>
    <w:p w:rsidR="003C5A9A" w:rsidRPr="005C1E48" w:rsidRDefault="003C5A9A" w:rsidP="003C5A9A">
      <w:pPr>
        <w:jc w:val="both"/>
        <w:rPr>
          <w:rFonts w:ascii="Times New Roman" w:hAnsi="Times New Roman" w:cs="Times New Roman"/>
          <w:color w:val="auto"/>
          <w:lang w:val="fr-FR"/>
        </w:rPr>
      </w:pPr>
      <w:r w:rsidRPr="005C1E48">
        <w:rPr>
          <w:rFonts w:ascii="Times New Roman" w:hAnsi="Times New Roman" w:cs="Times New Roman"/>
          <w:color w:val="auto"/>
          <w:lang w:val="fr-FR"/>
        </w:rPr>
        <w:t xml:space="preserve">       Decontarea cheltuielilor se va face luând în considerare următoarele aspecte :</w:t>
      </w:r>
    </w:p>
    <w:p w:rsidR="003C5A9A" w:rsidRPr="005C1E48" w:rsidRDefault="003C5A9A" w:rsidP="003C5A9A">
      <w:pPr>
        <w:pStyle w:val="Default"/>
        <w:numPr>
          <w:ilvl w:val="0"/>
          <w:numId w:val="31"/>
        </w:numPr>
        <w:jc w:val="both"/>
        <w:rPr>
          <w:rFonts w:ascii="Times New Roman" w:hAnsi="Times New Roman" w:cs="Times New Roman"/>
          <w:color w:val="auto"/>
        </w:rPr>
      </w:pPr>
      <w:r w:rsidRPr="005C1E48">
        <w:rPr>
          <w:rFonts w:ascii="Times New Roman" w:hAnsi="Times New Roman" w:cs="Times New Roman"/>
          <w:color w:val="auto"/>
        </w:rPr>
        <w:t xml:space="preserve">cheltuiala a fost realizată pentru proiect (este dovedită legătura directă cu proiectul); </w:t>
      </w:r>
    </w:p>
    <w:p w:rsidR="003C5A9A" w:rsidRPr="005C1E48" w:rsidRDefault="003C5A9A" w:rsidP="003C5A9A">
      <w:pPr>
        <w:pStyle w:val="Default"/>
        <w:numPr>
          <w:ilvl w:val="0"/>
          <w:numId w:val="31"/>
        </w:numPr>
        <w:jc w:val="both"/>
        <w:rPr>
          <w:rFonts w:ascii="Times New Roman" w:hAnsi="Times New Roman" w:cs="Times New Roman"/>
          <w:color w:val="auto"/>
          <w:lang w:val="fr-FR"/>
        </w:rPr>
      </w:pPr>
      <w:r w:rsidRPr="005C1E48">
        <w:rPr>
          <w:rFonts w:ascii="Times New Roman" w:hAnsi="Times New Roman" w:cs="Times New Roman"/>
          <w:color w:val="auto"/>
          <w:lang w:val="fr-FR"/>
        </w:rPr>
        <w:t xml:space="preserve">cheltuiala </w:t>
      </w:r>
      <w:proofErr w:type="gramStart"/>
      <w:r w:rsidRPr="005C1E48">
        <w:rPr>
          <w:rFonts w:ascii="Times New Roman" w:hAnsi="Times New Roman" w:cs="Times New Roman"/>
          <w:color w:val="auto"/>
          <w:lang w:val="fr-FR"/>
        </w:rPr>
        <w:t>a</w:t>
      </w:r>
      <w:proofErr w:type="gramEnd"/>
      <w:r w:rsidRPr="005C1E48">
        <w:rPr>
          <w:rFonts w:ascii="Times New Roman" w:hAnsi="Times New Roman" w:cs="Times New Roman"/>
          <w:color w:val="auto"/>
          <w:lang w:val="fr-FR"/>
        </w:rPr>
        <w:t xml:space="preserve"> fost efectuată pe perioada de desfăşurare a proiectului, pentru activităţi şi plăţi realizate după semnarea contractului de finanţare;</w:t>
      </w:r>
    </w:p>
    <w:p w:rsidR="003C5A9A" w:rsidRPr="005C1E48" w:rsidRDefault="003C5A9A" w:rsidP="003C5A9A">
      <w:pPr>
        <w:pStyle w:val="Default"/>
        <w:numPr>
          <w:ilvl w:val="0"/>
          <w:numId w:val="31"/>
        </w:numPr>
        <w:jc w:val="both"/>
        <w:rPr>
          <w:rFonts w:ascii="Times New Roman" w:hAnsi="Times New Roman" w:cs="Times New Roman"/>
          <w:color w:val="auto"/>
          <w:lang w:val="fr-FR"/>
        </w:rPr>
      </w:pPr>
      <w:r w:rsidRPr="005C1E48">
        <w:rPr>
          <w:rFonts w:ascii="Times New Roman" w:hAnsi="Times New Roman" w:cs="Times New Roman"/>
          <w:color w:val="auto"/>
          <w:lang w:val="fr-FR"/>
        </w:rPr>
        <w:t>beneficiarul prezintă toate documentele justificative de plată, pentru fiecare tip de cheltuială, în copie, semnate şi ştampilate, cu menţiunea “conform cu originalul”;</w:t>
      </w:r>
    </w:p>
    <w:p w:rsidR="003C5A9A" w:rsidRPr="005C1E48" w:rsidRDefault="003C5A9A" w:rsidP="003C5A9A">
      <w:pPr>
        <w:pStyle w:val="Default"/>
        <w:numPr>
          <w:ilvl w:val="0"/>
          <w:numId w:val="31"/>
        </w:numPr>
        <w:jc w:val="both"/>
        <w:rPr>
          <w:rFonts w:ascii="Times New Roman" w:hAnsi="Times New Roman" w:cs="Times New Roman"/>
          <w:color w:val="auto"/>
          <w:lang w:val="fr-FR"/>
        </w:rPr>
      </w:pPr>
      <w:r w:rsidRPr="005C1E48">
        <w:rPr>
          <w:rFonts w:ascii="Times New Roman" w:hAnsi="Times New Roman" w:cs="Times New Roman"/>
          <w:color w:val="auto"/>
          <w:lang w:val="fr-FR"/>
        </w:rPr>
        <w:t>beneficiarul a dovedit realizarea activităţii pentru care a fost efectuată cheltuiala în cauză, pe baza raportului intermediar/ final de activitate si a raportului financiar;</w:t>
      </w:r>
    </w:p>
    <w:p w:rsidR="003C5A9A" w:rsidRPr="005C1E48" w:rsidRDefault="003C5A9A" w:rsidP="003C5A9A">
      <w:pPr>
        <w:pStyle w:val="Default"/>
        <w:numPr>
          <w:ilvl w:val="0"/>
          <w:numId w:val="31"/>
        </w:numPr>
        <w:jc w:val="both"/>
        <w:rPr>
          <w:rFonts w:ascii="Times New Roman" w:hAnsi="Times New Roman" w:cs="Times New Roman"/>
          <w:color w:val="auto"/>
        </w:rPr>
      </w:pPr>
      <w:r w:rsidRPr="005C1E48">
        <w:rPr>
          <w:rFonts w:ascii="Times New Roman" w:hAnsi="Times New Roman" w:cs="Times New Roman"/>
          <w:color w:val="auto"/>
        </w:rPr>
        <w:t xml:space="preserve">facturile sunt emise pe numele beneficiarului finanţării; </w:t>
      </w:r>
    </w:p>
    <w:p w:rsidR="003C5A9A" w:rsidRPr="005C1E48" w:rsidRDefault="003C5A9A" w:rsidP="003C5A9A">
      <w:pPr>
        <w:pStyle w:val="Default"/>
        <w:numPr>
          <w:ilvl w:val="0"/>
          <w:numId w:val="31"/>
        </w:numPr>
        <w:jc w:val="both"/>
        <w:rPr>
          <w:rFonts w:ascii="Times New Roman" w:hAnsi="Times New Roman" w:cs="Times New Roman"/>
          <w:color w:val="auto"/>
        </w:rPr>
      </w:pPr>
      <w:r w:rsidRPr="005C1E48">
        <w:rPr>
          <w:rFonts w:ascii="Times New Roman" w:hAnsi="Times New Roman" w:cs="Times New Roman"/>
          <w:color w:val="auto"/>
        </w:rPr>
        <w:t>facturile sunt completate cu toate datele necesare din punct de vedere al conţinutului - detalierea exactă a produselor sau serviciilor achiziţionate;</w:t>
      </w:r>
    </w:p>
    <w:p w:rsidR="003C5A9A" w:rsidRPr="005C1E48" w:rsidRDefault="003C5A9A" w:rsidP="003C5A9A">
      <w:pPr>
        <w:pStyle w:val="Default"/>
        <w:numPr>
          <w:ilvl w:val="0"/>
          <w:numId w:val="31"/>
        </w:numPr>
        <w:jc w:val="both"/>
        <w:rPr>
          <w:rFonts w:ascii="Times New Roman" w:hAnsi="Times New Roman" w:cs="Times New Roman"/>
          <w:color w:val="auto"/>
        </w:rPr>
      </w:pPr>
      <w:r w:rsidRPr="005C1E48">
        <w:rPr>
          <w:rFonts w:ascii="Times New Roman" w:hAnsi="Times New Roman" w:cs="Times New Roman"/>
          <w:color w:val="auto"/>
        </w:rPr>
        <w:t>facturile sunt completate cu toate datele necesare din punct de vedere al formei – numărul şi data emiterii, emitentul documentului, beneficiarul, semnate şi ştampilate;</w:t>
      </w:r>
    </w:p>
    <w:p w:rsidR="003C5A9A" w:rsidRPr="005C1E48" w:rsidRDefault="003C5A9A" w:rsidP="003C5A9A">
      <w:pPr>
        <w:pStyle w:val="Default"/>
        <w:numPr>
          <w:ilvl w:val="0"/>
          <w:numId w:val="31"/>
        </w:numPr>
        <w:jc w:val="both"/>
        <w:rPr>
          <w:rFonts w:ascii="Times New Roman" w:hAnsi="Times New Roman" w:cs="Times New Roman"/>
          <w:color w:val="auto"/>
          <w:lang w:val="fr-FR"/>
        </w:rPr>
      </w:pPr>
      <w:r w:rsidRPr="005C1E48">
        <w:rPr>
          <w:rFonts w:ascii="Times New Roman" w:hAnsi="Times New Roman" w:cs="Times New Roman"/>
          <w:color w:val="auto"/>
          <w:lang w:val="es-ES"/>
        </w:rPr>
        <w:t xml:space="preserve">toate documentele justificative externe, emise de către un prestator din afara României către beneficiarul finanţării, se vor prezenta la decont însoţite de traducerea acestora în limba română. </w:t>
      </w:r>
      <w:r w:rsidRPr="005C1E48">
        <w:rPr>
          <w:rFonts w:ascii="Times New Roman" w:hAnsi="Times New Roman" w:cs="Times New Roman"/>
          <w:color w:val="auto"/>
          <w:lang w:val="fr-FR"/>
        </w:rPr>
        <w:t xml:space="preserve">Traducerea trebuie să fie efectuată, semnată şi ştampilată de către un traducător autorizat. </w:t>
      </w:r>
    </w:p>
    <w:p w:rsidR="003C5A9A" w:rsidRPr="005C1E48" w:rsidRDefault="003C5A9A" w:rsidP="003C5A9A">
      <w:pPr>
        <w:pStyle w:val="Standard"/>
        <w:spacing w:after="0" w:line="240" w:lineRule="auto"/>
        <w:jc w:val="both"/>
        <w:rPr>
          <w:rFonts w:ascii="Times New Roman" w:hAnsi="Times New Roman" w:cs="Times New Roman"/>
          <w:sz w:val="24"/>
          <w:szCs w:val="24"/>
          <w:lang w:val="fr-FR"/>
        </w:rPr>
      </w:pPr>
    </w:p>
    <w:p w:rsidR="003C5A9A" w:rsidRPr="005C1E48" w:rsidRDefault="003C5A9A" w:rsidP="003C5A9A">
      <w:pPr>
        <w:pStyle w:val="Standard"/>
        <w:spacing w:after="0" w:line="240" w:lineRule="auto"/>
        <w:jc w:val="both"/>
        <w:rPr>
          <w:rFonts w:ascii="Times New Roman" w:hAnsi="Times New Roman" w:cs="Times New Roman"/>
          <w:sz w:val="24"/>
          <w:szCs w:val="24"/>
          <w:lang w:val="fr-FR"/>
        </w:rPr>
      </w:pPr>
    </w:p>
    <w:p w:rsidR="003C5A9A" w:rsidRPr="005C1E48" w:rsidRDefault="003C5A9A" w:rsidP="003C5A9A">
      <w:pPr>
        <w:pStyle w:val="Standard"/>
        <w:spacing w:after="0" w:line="240" w:lineRule="auto"/>
        <w:jc w:val="both"/>
        <w:rPr>
          <w:rFonts w:ascii="Times New Roman" w:hAnsi="Times New Roman" w:cs="Times New Roman"/>
          <w:b/>
          <w:bCs/>
          <w:sz w:val="24"/>
          <w:szCs w:val="24"/>
        </w:rPr>
      </w:pPr>
      <w:r w:rsidRPr="005C1E48">
        <w:rPr>
          <w:rFonts w:ascii="Times New Roman" w:hAnsi="Times New Roman" w:cs="Times New Roman"/>
          <w:b/>
          <w:bCs/>
          <w:sz w:val="24"/>
          <w:szCs w:val="24"/>
        </w:rPr>
        <w:t>CATEGORII DE CHELTUIELI NEELIGIBILE:</w:t>
      </w:r>
    </w:p>
    <w:p w:rsidR="003C5A9A" w:rsidRPr="005C1E48" w:rsidRDefault="003C5A9A" w:rsidP="003C5A9A">
      <w:pPr>
        <w:pStyle w:val="Standard"/>
        <w:numPr>
          <w:ilvl w:val="0"/>
          <w:numId w:val="23"/>
        </w:numPr>
        <w:tabs>
          <w:tab w:val="left" w:pos="700"/>
        </w:tabs>
        <w:overflowPunct w:val="0"/>
        <w:spacing w:after="0" w:line="240" w:lineRule="auto"/>
        <w:jc w:val="both"/>
        <w:rPr>
          <w:rFonts w:ascii="Times New Roman" w:hAnsi="Times New Roman" w:cs="Times New Roman"/>
          <w:sz w:val="24"/>
          <w:szCs w:val="24"/>
          <w:lang w:val="fr-FR"/>
        </w:rPr>
      </w:pPr>
      <w:r w:rsidRPr="005C1E48">
        <w:rPr>
          <w:rFonts w:ascii="Times New Roman" w:hAnsi="Times New Roman" w:cs="Times New Roman"/>
          <w:sz w:val="24"/>
          <w:szCs w:val="24"/>
          <w:lang w:val="fr-FR"/>
        </w:rPr>
        <w:t>Cheltuieli de personal (pentru angajatii cu caracter permanent ai beneficiarului);</w:t>
      </w:r>
    </w:p>
    <w:p w:rsidR="003C5A9A" w:rsidRPr="005C1E48" w:rsidRDefault="003C5A9A" w:rsidP="003C5A9A">
      <w:pPr>
        <w:pStyle w:val="Standard"/>
        <w:numPr>
          <w:ilvl w:val="0"/>
          <w:numId w:val="20"/>
        </w:numPr>
        <w:tabs>
          <w:tab w:val="left" w:pos="700"/>
        </w:tabs>
        <w:overflowPunct w:val="0"/>
        <w:spacing w:after="0" w:line="240" w:lineRule="auto"/>
        <w:jc w:val="both"/>
        <w:rPr>
          <w:rFonts w:ascii="Times New Roman" w:hAnsi="Times New Roman" w:cs="Times New Roman"/>
          <w:sz w:val="24"/>
          <w:szCs w:val="24"/>
          <w:lang w:val="fr-FR"/>
        </w:rPr>
      </w:pPr>
      <w:r w:rsidRPr="005C1E48">
        <w:rPr>
          <w:rFonts w:ascii="Times New Roman" w:hAnsi="Times New Roman" w:cs="Times New Roman"/>
          <w:sz w:val="24"/>
          <w:szCs w:val="24"/>
          <w:lang w:val="fr-FR"/>
        </w:rPr>
        <w:lastRenderedPageBreak/>
        <w:t>Cheltuieli cu întreţinerea şi reparaţia mijloacelor fixe;</w:t>
      </w:r>
    </w:p>
    <w:p w:rsidR="003C5A9A" w:rsidRPr="00195303" w:rsidRDefault="003C5A9A" w:rsidP="003C5A9A">
      <w:pPr>
        <w:pStyle w:val="Standard"/>
        <w:numPr>
          <w:ilvl w:val="0"/>
          <w:numId w:val="20"/>
        </w:numPr>
        <w:tabs>
          <w:tab w:val="left" w:pos="700"/>
        </w:tabs>
        <w:overflowPunct w:val="0"/>
        <w:spacing w:after="0" w:line="240" w:lineRule="auto"/>
        <w:jc w:val="both"/>
        <w:rPr>
          <w:rFonts w:ascii="Times New Roman" w:hAnsi="Times New Roman" w:cs="Times New Roman"/>
          <w:sz w:val="24"/>
          <w:szCs w:val="24"/>
          <w:lang w:val="fr-FR"/>
        </w:rPr>
      </w:pPr>
      <w:r w:rsidRPr="00195303">
        <w:rPr>
          <w:rFonts w:ascii="Times New Roman" w:hAnsi="Times New Roman" w:cs="Times New Roman"/>
          <w:sz w:val="24"/>
          <w:szCs w:val="24"/>
          <w:lang w:val="fr-FR"/>
        </w:rPr>
        <w:t>Achiziţii de terenuri, clădiri, vehicule;</w:t>
      </w:r>
    </w:p>
    <w:p w:rsidR="003C5A9A" w:rsidRPr="00195303" w:rsidRDefault="003C5A9A" w:rsidP="003C5A9A">
      <w:pPr>
        <w:pStyle w:val="Standard"/>
        <w:numPr>
          <w:ilvl w:val="0"/>
          <w:numId w:val="20"/>
        </w:numPr>
        <w:tabs>
          <w:tab w:val="left" w:pos="340"/>
        </w:tabs>
        <w:overflowPunct w:val="0"/>
        <w:spacing w:after="0" w:line="240" w:lineRule="auto"/>
        <w:jc w:val="both"/>
        <w:rPr>
          <w:rFonts w:ascii="Times New Roman" w:hAnsi="Times New Roman" w:cs="Times New Roman"/>
          <w:sz w:val="24"/>
          <w:szCs w:val="24"/>
          <w:lang w:val="fr-FR"/>
        </w:rPr>
      </w:pPr>
      <w:r w:rsidRPr="00195303">
        <w:rPr>
          <w:rFonts w:ascii="Times New Roman" w:hAnsi="Times New Roman" w:cs="Times New Roman"/>
          <w:sz w:val="24"/>
          <w:szCs w:val="24"/>
          <w:lang w:val="fr-FR"/>
        </w:rPr>
        <w:t xml:space="preserve">       Achiziții echipamente: potrivit Legii 350/ 2005 - art. 3 alineat (5), nu se acordă finanţări   </w:t>
      </w:r>
    </w:p>
    <w:p w:rsidR="003C5A9A" w:rsidRPr="00195303" w:rsidRDefault="003C5A9A" w:rsidP="003C5A9A">
      <w:pPr>
        <w:pStyle w:val="Standard"/>
        <w:tabs>
          <w:tab w:val="left" w:pos="340"/>
        </w:tabs>
        <w:overflowPunct w:val="0"/>
        <w:spacing w:after="0" w:line="240" w:lineRule="auto"/>
        <w:jc w:val="both"/>
        <w:rPr>
          <w:rFonts w:ascii="Times New Roman" w:hAnsi="Times New Roman" w:cs="Times New Roman"/>
          <w:sz w:val="24"/>
          <w:szCs w:val="24"/>
          <w:lang w:val="fr-FR"/>
        </w:rPr>
      </w:pPr>
      <w:r w:rsidRPr="00195303">
        <w:rPr>
          <w:rFonts w:ascii="Times New Roman" w:hAnsi="Times New Roman" w:cs="Times New Roman"/>
          <w:sz w:val="24"/>
          <w:szCs w:val="24"/>
          <w:lang w:val="fr-FR"/>
        </w:rPr>
        <w:t xml:space="preserve">            </w:t>
      </w:r>
      <w:proofErr w:type="gramStart"/>
      <w:r w:rsidRPr="00195303">
        <w:rPr>
          <w:rFonts w:ascii="Times New Roman" w:hAnsi="Times New Roman" w:cs="Times New Roman"/>
          <w:sz w:val="24"/>
          <w:szCs w:val="24"/>
          <w:lang w:val="fr-FR"/>
        </w:rPr>
        <w:t>nerambursabile</w:t>
      </w:r>
      <w:proofErr w:type="gramEnd"/>
      <w:r w:rsidRPr="00195303">
        <w:rPr>
          <w:rFonts w:ascii="Times New Roman" w:hAnsi="Times New Roman" w:cs="Times New Roman"/>
          <w:sz w:val="24"/>
          <w:szCs w:val="24"/>
          <w:lang w:val="fr-FR"/>
        </w:rPr>
        <w:t xml:space="preserve"> pentru activităţi ce presupun dezvoltarea infrastructurii solicitantului, cu excepţia </w:t>
      </w:r>
    </w:p>
    <w:p w:rsidR="003C5A9A" w:rsidRPr="00195303" w:rsidRDefault="003C5A9A" w:rsidP="003C5A9A">
      <w:pPr>
        <w:pStyle w:val="Standard"/>
        <w:tabs>
          <w:tab w:val="left" w:pos="340"/>
        </w:tabs>
        <w:overflowPunct w:val="0"/>
        <w:spacing w:after="0" w:line="240" w:lineRule="auto"/>
        <w:jc w:val="both"/>
        <w:rPr>
          <w:rFonts w:ascii="Times New Roman" w:hAnsi="Times New Roman" w:cs="Times New Roman"/>
          <w:sz w:val="24"/>
          <w:szCs w:val="24"/>
          <w:lang w:val="fr-FR"/>
        </w:rPr>
      </w:pPr>
      <w:r w:rsidRPr="00195303">
        <w:rPr>
          <w:rFonts w:ascii="Times New Roman" w:hAnsi="Times New Roman" w:cs="Times New Roman"/>
          <w:sz w:val="24"/>
          <w:szCs w:val="24"/>
          <w:lang w:val="fr-FR"/>
        </w:rPr>
        <w:t xml:space="preserve">            </w:t>
      </w:r>
      <w:proofErr w:type="gramStart"/>
      <w:r w:rsidRPr="00195303">
        <w:rPr>
          <w:rFonts w:ascii="Times New Roman" w:hAnsi="Times New Roman" w:cs="Times New Roman"/>
          <w:sz w:val="24"/>
          <w:szCs w:val="24"/>
          <w:lang w:val="fr-FR"/>
        </w:rPr>
        <w:t>cazului</w:t>
      </w:r>
      <w:proofErr w:type="gramEnd"/>
      <w:r w:rsidRPr="00195303">
        <w:rPr>
          <w:rFonts w:ascii="Times New Roman" w:hAnsi="Times New Roman" w:cs="Times New Roman"/>
          <w:sz w:val="24"/>
          <w:szCs w:val="24"/>
          <w:lang w:val="fr-FR"/>
        </w:rPr>
        <w:t xml:space="preserve"> în care aceasta reprezintă o componentă indispensabilă proiectului;</w:t>
      </w:r>
    </w:p>
    <w:p w:rsidR="003C5A9A" w:rsidRPr="005C1E48" w:rsidRDefault="003C5A9A" w:rsidP="003C5A9A">
      <w:pPr>
        <w:pStyle w:val="Standard"/>
        <w:numPr>
          <w:ilvl w:val="0"/>
          <w:numId w:val="20"/>
        </w:numPr>
        <w:tabs>
          <w:tab w:val="left" w:pos="700"/>
        </w:tabs>
        <w:overflowPunct w:val="0"/>
        <w:spacing w:after="0" w:line="240" w:lineRule="auto"/>
        <w:jc w:val="both"/>
        <w:rPr>
          <w:rFonts w:ascii="Times New Roman" w:hAnsi="Times New Roman" w:cs="Times New Roman"/>
          <w:sz w:val="24"/>
          <w:szCs w:val="24"/>
          <w:lang w:val="fr-FR"/>
        </w:rPr>
      </w:pPr>
      <w:r w:rsidRPr="005C1E48">
        <w:rPr>
          <w:rFonts w:ascii="Times New Roman" w:hAnsi="Times New Roman" w:cs="Times New Roman"/>
          <w:sz w:val="24"/>
          <w:szCs w:val="24"/>
          <w:lang w:val="fr-FR"/>
        </w:rPr>
        <w:t>Băuturi alcoolice si</w:t>
      </w:r>
      <w:r>
        <w:rPr>
          <w:rFonts w:ascii="Times New Roman" w:hAnsi="Times New Roman" w:cs="Times New Roman"/>
          <w:sz w:val="24"/>
          <w:szCs w:val="24"/>
          <w:lang w:val="fr-FR"/>
        </w:rPr>
        <w:t xml:space="preserve"> tutun, room service si minibar</w:t>
      </w:r>
      <w:r w:rsidRPr="005C1E48">
        <w:rPr>
          <w:rFonts w:ascii="Times New Roman" w:hAnsi="Times New Roman" w:cs="Times New Roman"/>
          <w:sz w:val="24"/>
          <w:szCs w:val="24"/>
          <w:lang w:val="fr-FR"/>
        </w:rPr>
        <w:t>;</w:t>
      </w:r>
    </w:p>
    <w:p w:rsidR="003C5A9A" w:rsidRPr="005C1E48" w:rsidRDefault="003C5A9A" w:rsidP="003C5A9A">
      <w:pPr>
        <w:pStyle w:val="Standard"/>
        <w:numPr>
          <w:ilvl w:val="0"/>
          <w:numId w:val="20"/>
        </w:numPr>
        <w:tabs>
          <w:tab w:val="left" w:pos="700"/>
        </w:tabs>
        <w:overflowPunct w:val="0"/>
        <w:spacing w:after="0" w:line="240" w:lineRule="auto"/>
        <w:jc w:val="both"/>
        <w:rPr>
          <w:rFonts w:ascii="Times New Roman" w:hAnsi="Times New Roman" w:cs="Times New Roman"/>
          <w:sz w:val="24"/>
          <w:szCs w:val="24"/>
        </w:rPr>
      </w:pPr>
      <w:r w:rsidRPr="005C1E48">
        <w:rPr>
          <w:rFonts w:ascii="Times New Roman" w:hAnsi="Times New Roman" w:cs="Times New Roman"/>
          <w:sz w:val="24"/>
          <w:szCs w:val="24"/>
        </w:rPr>
        <w:t>Reparaţii, întreţinerea echipamentelor închiriate;</w:t>
      </w:r>
    </w:p>
    <w:p w:rsidR="003C5A9A" w:rsidRPr="005C1E48" w:rsidRDefault="003C5A9A" w:rsidP="003C5A9A">
      <w:pPr>
        <w:pStyle w:val="Standard"/>
        <w:numPr>
          <w:ilvl w:val="0"/>
          <w:numId w:val="20"/>
        </w:numPr>
        <w:tabs>
          <w:tab w:val="left" w:pos="700"/>
        </w:tabs>
        <w:overflowPunct w:val="0"/>
        <w:spacing w:after="0" w:line="240" w:lineRule="auto"/>
        <w:jc w:val="both"/>
        <w:rPr>
          <w:rFonts w:ascii="Times New Roman" w:hAnsi="Times New Roman" w:cs="Times New Roman"/>
          <w:sz w:val="24"/>
          <w:szCs w:val="24"/>
          <w:lang w:val="fr-FR"/>
        </w:rPr>
      </w:pPr>
      <w:r w:rsidRPr="005C1E48">
        <w:rPr>
          <w:rFonts w:ascii="Times New Roman" w:hAnsi="Times New Roman" w:cs="Times New Roman"/>
          <w:sz w:val="24"/>
          <w:szCs w:val="24"/>
          <w:lang w:val="fr-FR"/>
        </w:rPr>
        <w:t>Elemente deja finanţate prin alte proiecte/ finantari;</w:t>
      </w:r>
    </w:p>
    <w:p w:rsidR="003C5A9A" w:rsidRPr="005C1E48" w:rsidRDefault="003C5A9A" w:rsidP="003C5A9A">
      <w:pPr>
        <w:pStyle w:val="Standard"/>
        <w:numPr>
          <w:ilvl w:val="0"/>
          <w:numId w:val="20"/>
        </w:numPr>
        <w:tabs>
          <w:tab w:val="left" w:pos="700"/>
        </w:tabs>
        <w:overflowPunct w:val="0"/>
        <w:spacing w:after="0" w:line="240" w:lineRule="auto"/>
        <w:jc w:val="both"/>
        <w:rPr>
          <w:rFonts w:ascii="Times New Roman" w:hAnsi="Times New Roman" w:cs="Times New Roman"/>
          <w:sz w:val="24"/>
          <w:szCs w:val="24"/>
          <w:lang w:val="fr-FR"/>
        </w:rPr>
      </w:pPr>
      <w:r w:rsidRPr="005C1E48">
        <w:rPr>
          <w:rFonts w:ascii="Times New Roman" w:hAnsi="Times New Roman" w:cs="Times New Roman"/>
          <w:sz w:val="24"/>
          <w:szCs w:val="24"/>
          <w:lang w:val="fr-FR"/>
        </w:rPr>
        <w:t>Costuri administrative (chirie sediu şi utilităţi)</w:t>
      </w:r>
      <w:r>
        <w:rPr>
          <w:rFonts w:ascii="Times New Roman" w:hAnsi="Times New Roman" w:cs="Times New Roman"/>
          <w:sz w:val="24"/>
          <w:szCs w:val="24"/>
          <w:lang w:val="fr-FR"/>
        </w:rPr>
        <w:t>;</w:t>
      </w:r>
    </w:p>
    <w:p w:rsidR="003C5A9A" w:rsidRPr="005C1E48" w:rsidRDefault="003C5A9A" w:rsidP="003C5A9A">
      <w:pPr>
        <w:pStyle w:val="Standard"/>
        <w:numPr>
          <w:ilvl w:val="0"/>
          <w:numId w:val="20"/>
        </w:numPr>
        <w:tabs>
          <w:tab w:val="left" w:pos="700"/>
        </w:tabs>
        <w:overflowPunct w:val="0"/>
        <w:spacing w:after="0" w:line="240" w:lineRule="auto"/>
        <w:jc w:val="both"/>
        <w:rPr>
          <w:rFonts w:ascii="Times New Roman" w:hAnsi="Times New Roman" w:cs="Times New Roman"/>
          <w:sz w:val="24"/>
          <w:szCs w:val="24"/>
          <w:lang w:val="fr-FR"/>
        </w:rPr>
      </w:pPr>
      <w:r w:rsidRPr="005C1E48">
        <w:rPr>
          <w:rFonts w:ascii="Times New Roman" w:hAnsi="Times New Roman" w:cs="Times New Roman"/>
          <w:sz w:val="24"/>
          <w:szCs w:val="24"/>
          <w:lang w:val="fr-FR"/>
        </w:rPr>
        <w:t>Cheltuieli cu combustibilul în interiorul localității unde se află sediul social al solicitantului;</w:t>
      </w:r>
    </w:p>
    <w:p w:rsidR="003C5A9A" w:rsidRPr="005C1E48" w:rsidRDefault="003C5A9A" w:rsidP="003C5A9A">
      <w:pPr>
        <w:pStyle w:val="Standard"/>
        <w:numPr>
          <w:ilvl w:val="0"/>
          <w:numId w:val="20"/>
        </w:numPr>
        <w:tabs>
          <w:tab w:val="left" w:pos="700"/>
        </w:tabs>
        <w:overflowPunct w:val="0"/>
        <w:spacing w:after="0" w:line="240" w:lineRule="auto"/>
        <w:jc w:val="both"/>
        <w:rPr>
          <w:rFonts w:ascii="Times New Roman" w:hAnsi="Times New Roman" w:cs="Times New Roman"/>
          <w:sz w:val="24"/>
          <w:szCs w:val="24"/>
          <w:lang w:val="fr-FR"/>
        </w:rPr>
      </w:pPr>
      <w:r w:rsidRPr="005C1E48">
        <w:rPr>
          <w:rFonts w:ascii="Times New Roman" w:hAnsi="Times New Roman" w:cs="Times New Roman"/>
          <w:sz w:val="24"/>
          <w:szCs w:val="24"/>
          <w:lang w:val="fr-FR"/>
        </w:rPr>
        <w:t>Dobânzi datorate, comisioane bancare, pierderi de schimb valutar, credite la terţe părţi.</w:t>
      </w:r>
    </w:p>
    <w:p w:rsidR="003C5A9A" w:rsidRPr="005C1E48" w:rsidRDefault="003C5A9A" w:rsidP="003C5A9A">
      <w:pPr>
        <w:widowControl w:val="0"/>
        <w:autoSpaceDE w:val="0"/>
        <w:jc w:val="both"/>
        <w:rPr>
          <w:rFonts w:ascii="Times New Roman" w:hAnsi="Times New Roman" w:cs="Times New Roman"/>
          <w:b/>
          <w:bCs/>
          <w:color w:val="auto"/>
          <w:lang w:val="fr-FR"/>
        </w:rPr>
      </w:pPr>
    </w:p>
    <w:p w:rsidR="003C5A9A" w:rsidRPr="005C1E48" w:rsidRDefault="003C5A9A" w:rsidP="003C5A9A">
      <w:pPr>
        <w:widowControl w:val="0"/>
        <w:autoSpaceDE w:val="0"/>
        <w:jc w:val="both"/>
        <w:rPr>
          <w:rFonts w:ascii="Times New Roman" w:hAnsi="Times New Roman" w:cs="Times New Roman"/>
          <w:b/>
          <w:bCs/>
          <w:color w:val="auto"/>
          <w:lang w:val="fr-FR"/>
        </w:rPr>
      </w:pPr>
    </w:p>
    <w:p w:rsidR="003C5A9A" w:rsidRPr="005C1E48" w:rsidRDefault="003C5A9A" w:rsidP="003C5A9A">
      <w:pPr>
        <w:widowControl w:val="0"/>
        <w:autoSpaceDE w:val="0"/>
        <w:jc w:val="both"/>
        <w:rPr>
          <w:rFonts w:ascii="Times New Roman" w:hAnsi="Times New Roman" w:cs="Times New Roman"/>
          <w:b/>
          <w:bCs/>
          <w:color w:val="auto"/>
          <w:lang w:val="fr-FR"/>
        </w:rPr>
      </w:pPr>
    </w:p>
    <w:p w:rsidR="003C5A9A" w:rsidRPr="005C1E48" w:rsidRDefault="003C5A9A" w:rsidP="003C5A9A">
      <w:pPr>
        <w:widowControl w:val="0"/>
        <w:autoSpaceDE w:val="0"/>
        <w:jc w:val="both"/>
        <w:rPr>
          <w:rFonts w:ascii="Times New Roman" w:hAnsi="Times New Roman" w:cs="Times New Roman"/>
          <w:b/>
          <w:bCs/>
          <w:color w:val="auto"/>
          <w:lang w:val="fr-FR"/>
        </w:rPr>
      </w:pPr>
    </w:p>
    <w:p w:rsidR="003C5A9A" w:rsidRPr="005C1E48" w:rsidRDefault="003C5A9A" w:rsidP="003C5A9A">
      <w:pPr>
        <w:widowControl w:val="0"/>
        <w:autoSpaceDE w:val="0"/>
        <w:jc w:val="both"/>
        <w:rPr>
          <w:rFonts w:ascii="Times New Roman" w:hAnsi="Times New Roman" w:cs="Times New Roman"/>
          <w:b/>
          <w:bCs/>
          <w:color w:val="auto"/>
          <w:lang w:val="fr-FR"/>
        </w:rPr>
      </w:pPr>
    </w:p>
    <w:p w:rsidR="003C5A9A" w:rsidRPr="005C1E48" w:rsidRDefault="003C5A9A" w:rsidP="003C5A9A">
      <w:pPr>
        <w:widowControl w:val="0"/>
        <w:autoSpaceDE w:val="0"/>
        <w:ind w:left="8640" w:firstLine="720"/>
        <w:jc w:val="both"/>
        <w:rPr>
          <w:rFonts w:ascii="Times New Roman" w:hAnsi="Times New Roman" w:cs="Times New Roman"/>
          <w:b/>
          <w:bCs/>
          <w:color w:val="auto"/>
          <w:lang w:val="fr-FR"/>
        </w:rPr>
      </w:pPr>
    </w:p>
    <w:p w:rsidR="003C5A9A" w:rsidRPr="005C1E48" w:rsidRDefault="003C5A9A" w:rsidP="003C5A9A">
      <w:pPr>
        <w:widowControl w:val="0"/>
        <w:autoSpaceDE w:val="0"/>
        <w:ind w:left="8640" w:firstLine="720"/>
        <w:jc w:val="both"/>
        <w:rPr>
          <w:rFonts w:ascii="Times New Roman" w:hAnsi="Times New Roman" w:cs="Times New Roman"/>
          <w:b/>
          <w:bCs/>
          <w:color w:val="auto"/>
          <w:lang w:val="fr-FR"/>
        </w:rPr>
      </w:pPr>
    </w:p>
    <w:p w:rsidR="003C5A9A" w:rsidRPr="005C1E48" w:rsidRDefault="003C5A9A" w:rsidP="003C5A9A">
      <w:pPr>
        <w:widowControl w:val="0"/>
        <w:autoSpaceDE w:val="0"/>
        <w:ind w:left="8640" w:firstLine="720"/>
        <w:jc w:val="both"/>
        <w:rPr>
          <w:rFonts w:ascii="Times New Roman" w:hAnsi="Times New Roman" w:cs="Times New Roman"/>
          <w:b/>
          <w:bCs/>
          <w:color w:val="auto"/>
          <w:lang w:val="fr-FR"/>
        </w:rPr>
      </w:pPr>
      <w:r w:rsidRPr="005C1E48">
        <w:rPr>
          <w:rFonts w:ascii="Times New Roman" w:hAnsi="Times New Roman" w:cs="Times New Roman"/>
          <w:b/>
          <w:bCs/>
          <w:color w:val="auto"/>
          <w:lang w:val="fr-FR"/>
        </w:rPr>
        <w:t>Anexa 8</w:t>
      </w:r>
    </w:p>
    <w:p w:rsidR="003C5A9A" w:rsidRPr="005C1E48" w:rsidRDefault="003C5A9A" w:rsidP="003C5A9A">
      <w:pPr>
        <w:widowControl w:val="0"/>
        <w:autoSpaceDE w:val="0"/>
        <w:jc w:val="both"/>
        <w:rPr>
          <w:rFonts w:ascii="Times New Roman" w:hAnsi="Times New Roman" w:cs="Times New Roman"/>
          <w:color w:val="auto"/>
          <w:lang w:val="fr-FR"/>
        </w:rPr>
      </w:pPr>
    </w:p>
    <w:p w:rsidR="003C5A9A" w:rsidRPr="005C1E48" w:rsidRDefault="003C5A9A" w:rsidP="003C5A9A">
      <w:pPr>
        <w:jc w:val="both"/>
        <w:rPr>
          <w:rFonts w:ascii="Times New Roman" w:hAnsi="Times New Roman" w:cs="Times New Roman"/>
          <w:color w:val="auto"/>
          <w:lang w:val="fr-FR"/>
        </w:rPr>
      </w:pPr>
    </w:p>
    <w:p w:rsidR="003C5A9A" w:rsidRPr="005C1E48" w:rsidRDefault="003C5A9A" w:rsidP="003C5A9A">
      <w:pPr>
        <w:jc w:val="both"/>
        <w:rPr>
          <w:rFonts w:ascii="Times New Roman" w:hAnsi="Times New Roman" w:cs="Times New Roman"/>
          <w:color w:val="auto"/>
          <w:lang w:val="fr-FR"/>
        </w:rPr>
      </w:pPr>
    </w:p>
    <w:p w:rsidR="003C5A9A" w:rsidRPr="005C1E48" w:rsidRDefault="003C5A9A" w:rsidP="003C5A9A">
      <w:pPr>
        <w:jc w:val="both"/>
        <w:rPr>
          <w:rFonts w:ascii="Times New Roman" w:hAnsi="Times New Roman" w:cs="Times New Roman"/>
          <w:color w:val="auto"/>
          <w:lang w:val="fr-FR"/>
        </w:rPr>
      </w:pPr>
    </w:p>
    <w:p w:rsidR="003C5A9A" w:rsidRPr="005C1E48" w:rsidRDefault="003C5A9A" w:rsidP="003C5A9A">
      <w:pPr>
        <w:overflowPunct w:val="0"/>
        <w:ind w:right="571"/>
        <w:jc w:val="both"/>
        <w:rPr>
          <w:rFonts w:ascii="Times New Roman" w:hAnsi="Times New Roman" w:cs="Times New Roman"/>
          <w:b/>
          <w:bCs/>
          <w:color w:val="auto"/>
          <w:lang w:val="fr-FR"/>
        </w:rPr>
      </w:pPr>
      <w:r w:rsidRPr="005C1E48">
        <w:rPr>
          <w:rFonts w:ascii="Times New Roman" w:hAnsi="Times New Roman" w:cs="Times New Roman"/>
          <w:b/>
          <w:bCs/>
          <w:color w:val="auto"/>
          <w:lang w:val="fr-FR"/>
        </w:rPr>
        <w:t xml:space="preserve">           Declaraţie </w:t>
      </w:r>
      <w:proofErr w:type="gramStart"/>
      <w:r w:rsidRPr="005C1E48">
        <w:rPr>
          <w:rFonts w:ascii="Times New Roman" w:hAnsi="Times New Roman" w:cs="Times New Roman"/>
          <w:b/>
          <w:bCs/>
          <w:color w:val="auto"/>
          <w:lang w:val="fr-FR"/>
        </w:rPr>
        <w:t>de imparţialitate</w:t>
      </w:r>
      <w:proofErr w:type="gramEnd"/>
      <w:r w:rsidRPr="005C1E48">
        <w:rPr>
          <w:rFonts w:ascii="Times New Roman" w:hAnsi="Times New Roman" w:cs="Times New Roman"/>
          <w:b/>
          <w:bCs/>
          <w:color w:val="auto"/>
          <w:lang w:val="fr-FR"/>
        </w:rPr>
        <w:t xml:space="preserve"> a membrilor comisiei de analiză şi evaluare</w:t>
      </w:r>
    </w:p>
    <w:p w:rsidR="003C5A9A" w:rsidRPr="005C1E48" w:rsidRDefault="003C5A9A" w:rsidP="003C5A9A">
      <w:pPr>
        <w:jc w:val="both"/>
        <w:rPr>
          <w:rFonts w:ascii="Times New Roman" w:hAnsi="Times New Roman" w:cs="Times New Roman"/>
          <w:color w:val="auto"/>
          <w:lang w:val="fr-FR"/>
        </w:rPr>
      </w:pPr>
    </w:p>
    <w:p w:rsidR="003C5A9A" w:rsidRPr="005C1E48" w:rsidRDefault="003C5A9A" w:rsidP="003C5A9A">
      <w:pPr>
        <w:jc w:val="both"/>
        <w:rPr>
          <w:rFonts w:ascii="Times New Roman" w:hAnsi="Times New Roman" w:cs="Times New Roman"/>
          <w:color w:val="auto"/>
          <w:lang w:val="fr-FR"/>
        </w:rPr>
      </w:pPr>
    </w:p>
    <w:p w:rsidR="003C5A9A" w:rsidRPr="005C1E48" w:rsidRDefault="003C5A9A" w:rsidP="003C5A9A">
      <w:pPr>
        <w:jc w:val="both"/>
        <w:rPr>
          <w:rFonts w:ascii="Times New Roman" w:hAnsi="Times New Roman" w:cs="Times New Roman"/>
          <w:color w:val="auto"/>
          <w:lang w:val="fr-FR"/>
        </w:rPr>
      </w:pPr>
    </w:p>
    <w:p w:rsidR="003C5A9A" w:rsidRPr="005C1E48" w:rsidRDefault="003C5A9A" w:rsidP="003C5A9A">
      <w:pPr>
        <w:overflowPunct w:val="0"/>
        <w:jc w:val="both"/>
        <w:rPr>
          <w:rFonts w:ascii="Times New Roman" w:hAnsi="Times New Roman" w:cs="Times New Roman"/>
          <w:color w:val="auto"/>
          <w:lang w:val="fr-FR"/>
        </w:rPr>
      </w:pPr>
      <w:r w:rsidRPr="005C1E48">
        <w:rPr>
          <w:rFonts w:ascii="Times New Roman" w:hAnsi="Times New Roman" w:cs="Times New Roman"/>
          <w:color w:val="auto"/>
          <w:lang w:val="fr-FR"/>
        </w:rPr>
        <w:t xml:space="preserve"> </w:t>
      </w:r>
      <w:r w:rsidRPr="005C1E48">
        <w:rPr>
          <w:rFonts w:ascii="Times New Roman" w:hAnsi="Times New Roman" w:cs="Times New Roman"/>
          <w:color w:val="auto"/>
          <w:lang w:val="fr-FR"/>
        </w:rPr>
        <w:tab/>
        <w:t xml:space="preserve">Subsemnatul, .......……………........................ deţin, ca membru al Comisiei de analiză şi evaluare a proiectelor depuse pentru finanţarea nerambursabilă a activităţilor nonprofit de interes local, care pot primi finanţare de la bugetul local al judeţului </w:t>
      </w:r>
      <w:r w:rsidRPr="005C1E48">
        <w:rPr>
          <w:rFonts w:ascii="Times New Roman" w:hAnsi="Times New Roman" w:cs="Times New Roman"/>
          <w:color w:val="auto"/>
        </w:rPr>
        <w:t>Argeş</w:t>
      </w:r>
      <w:r w:rsidRPr="005C1E48">
        <w:rPr>
          <w:rFonts w:ascii="Times New Roman" w:hAnsi="Times New Roman" w:cs="Times New Roman"/>
          <w:color w:val="auto"/>
          <w:lang w:val="fr-FR"/>
        </w:rPr>
        <w:t>, calitatea de evaluator al programelor/proiectelor înaintate comisiei.</w:t>
      </w:r>
    </w:p>
    <w:p w:rsidR="003C5A9A" w:rsidRPr="005C1E48" w:rsidRDefault="003C5A9A" w:rsidP="003C5A9A">
      <w:pPr>
        <w:jc w:val="both"/>
        <w:rPr>
          <w:rFonts w:ascii="Times New Roman" w:hAnsi="Times New Roman" w:cs="Times New Roman"/>
          <w:color w:val="auto"/>
          <w:lang w:val="fr-FR"/>
        </w:rPr>
      </w:pPr>
    </w:p>
    <w:p w:rsidR="003C5A9A" w:rsidRPr="005C1E48" w:rsidRDefault="003C5A9A" w:rsidP="003C5A9A">
      <w:pPr>
        <w:overflowPunct w:val="0"/>
        <w:ind w:firstLine="720"/>
        <w:jc w:val="both"/>
        <w:rPr>
          <w:rFonts w:ascii="Times New Roman" w:hAnsi="Times New Roman" w:cs="Times New Roman"/>
          <w:color w:val="auto"/>
          <w:lang w:val="fr-FR"/>
        </w:rPr>
      </w:pPr>
      <w:r w:rsidRPr="005C1E48">
        <w:rPr>
          <w:rFonts w:ascii="Times New Roman" w:hAnsi="Times New Roman" w:cs="Times New Roman"/>
          <w:color w:val="auto"/>
          <w:lang w:val="fr-FR"/>
        </w:rPr>
        <w:t>Declar prin prezenta, că nici eu şi nici soţul/soţia, rudele sau afinii mei până la gradul al II- lea inclusiv nu avem nici un interes patrimonial sau nepatrimonial în legatura cu cererile de acordare a finanţării integrale sau parţiale a proiectelor/programelor de interes public, înaintate Comisiei de analiză a organizaţiilor neguvernamentale fără scop lucrativ, care pot primi finanţare de la bugetul local al judeţului Argeş.</w:t>
      </w:r>
    </w:p>
    <w:p w:rsidR="003C5A9A" w:rsidRPr="005C1E48" w:rsidRDefault="003C5A9A" w:rsidP="003C5A9A">
      <w:pPr>
        <w:jc w:val="both"/>
        <w:rPr>
          <w:rFonts w:ascii="Times New Roman" w:hAnsi="Times New Roman" w:cs="Times New Roman"/>
          <w:color w:val="auto"/>
          <w:lang w:val="fr-FR"/>
        </w:rPr>
      </w:pPr>
    </w:p>
    <w:p w:rsidR="003C5A9A" w:rsidRPr="005C1E48" w:rsidRDefault="003C5A9A" w:rsidP="003C5A9A">
      <w:pPr>
        <w:overflowPunct w:val="0"/>
        <w:ind w:firstLine="720"/>
        <w:jc w:val="both"/>
        <w:rPr>
          <w:rFonts w:ascii="Times New Roman" w:hAnsi="Times New Roman" w:cs="Times New Roman"/>
          <w:color w:val="auto"/>
        </w:rPr>
      </w:pPr>
      <w:r w:rsidRPr="005C1E48">
        <w:rPr>
          <w:rFonts w:ascii="Times New Roman" w:hAnsi="Times New Roman" w:cs="Times New Roman"/>
          <w:color w:val="auto"/>
        </w:rPr>
        <w:t>Confirm că, în situaţia în care aş descoperi, în cursul acţiunii de selecţionare şi evaluare, că un astfel de interes există, voi declara imediat acest lucru şi mă voi retrage din comisie.</w:t>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 xml:space="preserve">        Nume şi prenume</w:t>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 xml:space="preserve">       Data ...................</w:t>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 xml:space="preserve">      Semnatura .....................</w:t>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pStyle w:val="Standard"/>
        <w:spacing w:line="240" w:lineRule="auto"/>
        <w:ind w:left="8640" w:firstLine="720"/>
        <w:jc w:val="both"/>
        <w:rPr>
          <w:rFonts w:ascii="Times New Roman" w:eastAsia="Calibri-Bold" w:hAnsi="Times New Roman" w:cs="Times New Roman"/>
          <w:b/>
          <w:bCs/>
          <w:sz w:val="24"/>
          <w:szCs w:val="24"/>
        </w:rPr>
      </w:pPr>
    </w:p>
    <w:p w:rsidR="003C5A9A" w:rsidRPr="005C1E48" w:rsidRDefault="003C5A9A" w:rsidP="003C5A9A">
      <w:pPr>
        <w:pStyle w:val="Standard"/>
        <w:spacing w:line="240" w:lineRule="auto"/>
        <w:ind w:left="8640" w:firstLine="720"/>
        <w:jc w:val="both"/>
        <w:rPr>
          <w:rFonts w:ascii="Times New Roman" w:eastAsia="Calibri-Bold" w:hAnsi="Times New Roman" w:cs="Times New Roman"/>
          <w:b/>
          <w:bCs/>
          <w:sz w:val="24"/>
          <w:szCs w:val="24"/>
        </w:rPr>
      </w:pPr>
    </w:p>
    <w:p w:rsidR="003C5A9A" w:rsidRPr="005C1E48" w:rsidRDefault="003C5A9A" w:rsidP="003C5A9A">
      <w:pPr>
        <w:pStyle w:val="Standard"/>
        <w:spacing w:line="240" w:lineRule="auto"/>
        <w:ind w:left="8640" w:firstLine="720"/>
        <w:jc w:val="both"/>
        <w:rPr>
          <w:rFonts w:ascii="Times New Roman" w:eastAsia="Calibri-Bold" w:hAnsi="Times New Roman" w:cs="Times New Roman"/>
          <w:b/>
          <w:bCs/>
          <w:sz w:val="24"/>
          <w:szCs w:val="24"/>
        </w:rPr>
      </w:pPr>
    </w:p>
    <w:p w:rsidR="003C5A9A" w:rsidRDefault="003C5A9A" w:rsidP="003C5A9A">
      <w:pPr>
        <w:pStyle w:val="Standard"/>
        <w:spacing w:line="240" w:lineRule="auto"/>
        <w:ind w:left="8640" w:firstLine="720"/>
        <w:jc w:val="both"/>
        <w:rPr>
          <w:rFonts w:ascii="Times New Roman" w:eastAsia="Calibri-Bold" w:hAnsi="Times New Roman" w:cs="Times New Roman"/>
          <w:b/>
          <w:bCs/>
          <w:sz w:val="24"/>
          <w:szCs w:val="24"/>
        </w:rPr>
      </w:pPr>
    </w:p>
    <w:p w:rsidR="003C5A9A" w:rsidRPr="005C1E48" w:rsidRDefault="003C5A9A" w:rsidP="003C5A9A">
      <w:pPr>
        <w:pStyle w:val="Standard"/>
        <w:spacing w:line="240" w:lineRule="auto"/>
        <w:ind w:left="8640" w:firstLine="720"/>
        <w:jc w:val="both"/>
        <w:rPr>
          <w:rFonts w:ascii="Times New Roman" w:eastAsia="Calibri-Bold" w:hAnsi="Times New Roman" w:cs="Times New Roman"/>
          <w:b/>
          <w:bCs/>
          <w:sz w:val="24"/>
          <w:szCs w:val="24"/>
        </w:rPr>
      </w:pPr>
    </w:p>
    <w:p w:rsidR="003C5A9A" w:rsidRPr="005C1E48" w:rsidRDefault="003C5A9A" w:rsidP="003C5A9A">
      <w:pPr>
        <w:pStyle w:val="Standard"/>
        <w:spacing w:line="240" w:lineRule="auto"/>
        <w:jc w:val="both"/>
        <w:rPr>
          <w:rFonts w:ascii="Times New Roman" w:eastAsia="Calibri-Bold" w:hAnsi="Times New Roman" w:cs="Times New Roman"/>
          <w:b/>
          <w:bCs/>
          <w:sz w:val="24"/>
          <w:szCs w:val="24"/>
        </w:rPr>
      </w:pPr>
    </w:p>
    <w:p w:rsidR="003C5A9A" w:rsidRPr="005C1E48" w:rsidRDefault="003C5A9A" w:rsidP="003C5A9A">
      <w:pPr>
        <w:pStyle w:val="Standard"/>
        <w:spacing w:line="240" w:lineRule="auto"/>
        <w:ind w:left="8640" w:firstLine="720"/>
        <w:jc w:val="both"/>
        <w:rPr>
          <w:rFonts w:ascii="Times New Roman" w:eastAsia="Calibri-Bold" w:hAnsi="Times New Roman" w:cs="Times New Roman"/>
          <w:b/>
          <w:bCs/>
          <w:sz w:val="24"/>
          <w:szCs w:val="24"/>
          <w:lang w:val="ro-RO"/>
        </w:rPr>
      </w:pPr>
      <w:r w:rsidRPr="005C1E48">
        <w:rPr>
          <w:rFonts w:ascii="Times New Roman" w:eastAsia="Calibri-Bold" w:hAnsi="Times New Roman" w:cs="Times New Roman"/>
          <w:b/>
          <w:bCs/>
          <w:sz w:val="24"/>
          <w:szCs w:val="24"/>
          <w:lang w:val="fr-FR"/>
        </w:rPr>
        <w:t xml:space="preserve">Anexa </w:t>
      </w:r>
      <w:r w:rsidRPr="005C1E48">
        <w:rPr>
          <w:rFonts w:ascii="Times New Roman" w:eastAsia="Calibri-Bold" w:hAnsi="Times New Roman" w:cs="Times New Roman"/>
          <w:b/>
          <w:bCs/>
          <w:sz w:val="24"/>
          <w:szCs w:val="24"/>
          <w:lang w:val="ro-RO"/>
        </w:rPr>
        <w:t>9</w:t>
      </w:r>
    </w:p>
    <w:p w:rsidR="003C5A9A" w:rsidRPr="005C1E48" w:rsidRDefault="003C5A9A" w:rsidP="003C5A9A">
      <w:pPr>
        <w:pStyle w:val="Standard"/>
        <w:spacing w:line="240" w:lineRule="auto"/>
        <w:ind w:left="8640" w:firstLine="720"/>
        <w:jc w:val="both"/>
        <w:rPr>
          <w:rFonts w:ascii="Times New Roman" w:hAnsi="Times New Roman" w:cs="Times New Roman"/>
          <w:sz w:val="24"/>
          <w:szCs w:val="24"/>
          <w:lang w:val="fr-FR"/>
        </w:rPr>
      </w:pPr>
    </w:p>
    <w:p w:rsidR="003C5A9A" w:rsidRPr="005C1E48" w:rsidRDefault="003C5A9A" w:rsidP="003C5A9A">
      <w:pPr>
        <w:pStyle w:val="Standard"/>
        <w:spacing w:line="240" w:lineRule="auto"/>
        <w:jc w:val="both"/>
        <w:rPr>
          <w:rFonts w:ascii="Times New Roman" w:hAnsi="Times New Roman" w:cs="Times New Roman"/>
          <w:sz w:val="24"/>
          <w:szCs w:val="24"/>
          <w:lang w:val="fr-FR"/>
        </w:rPr>
      </w:pPr>
      <w:r w:rsidRPr="005C1E48">
        <w:rPr>
          <w:rFonts w:ascii="Times New Roman" w:eastAsia="Calibri-Bold" w:hAnsi="Times New Roman" w:cs="Times New Roman"/>
          <w:b/>
          <w:bCs/>
          <w:sz w:val="24"/>
          <w:szCs w:val="24"/>
          <w:lang w:val="fr-FR"/>
        </w:rPr>
        <w:t>Decontarea cheltuielilor şi documentele justificative ale diferitelor categorii de cheltuieli</w:t>
      </w:r>
    </w:p>
    <w:p w:rsidR="003C5A9A" w:rsidRPr="005C1E48" w:rsidRDefault="003C5A9A" w:rsidP="003C5A9A">
      <w:pPr>
        <w:pStyle w:val="Standard"/>
        <w:spacing w:line="240" w:lineRule="auto"/>
        <w:jc w:val="both"/>
        <w:rPr>
          <w:rFonts w:ascii="Times New Roman" w:eastAsia="Calibri-Bold" w:hAnsi="Times New Roman" w:cs="Times New Roman"/>
          <w:b/>
          <w:bCs/>
          <w:sz w:val="24"/>
          <w:szCs w:val="24"/>
          <w:lang w:val="fr-FR"/>
        </w:rPr>
      </w:pPr>
      <w:r w:rsidRPr="005C1E48">
        <w:rPr>
          <w:rFonts w:ascii="Times New Roman" w:eastAsia="Calibri" w:hAnsi="Times New Roman" w:cs="Times New Roman"/>
          <w:sz w:val="24"/>
          <w:szCs w:val="24"/>
          <w:lang w:val="fr-FR"/>
        </w:rPr>
        <w:t xml:space="preserve">Instrumentele de plată trebuie să fie însoţite de </w:t>
      </w:r>
      <w:r w:rsidRPr="005C1E48">
        <w:rPr>
          <w:rFonts w:ascii="Times New Roman" w:eastAsia="Calibri-Bold" w:hAnsi="Times New Roman" w:cs="Times New Roman"/>
          <w:b/>
          <w:bCs/>
          <w:sz w:val="24"/>
          <w:szCs w:val="24"/>
          <w:lang w:val="fr-FR"/>
        </w:rPr>
        <w:t>documentele justificative</w:t>
      </w:r>
      <w:r w:rsidRPr="005C1E48">
        <w:rPr>
          <w:rFonts w:ascii="Times New Roman" w:eastAsia="Calibri" w:hAnsi="Times New Roman" w:cs="Times New Roman"/>
          <w:sz w:val="24"/>
          <w:szCs w:val="24"/>
          <w:lang w:val="fr-FR"/>
        </w:rPr>
        <w:t xml:space="preserve">. Aceste documente trebuie să certifice exactitatea sumelor de plată, recepţia bunurilor, executarea serviciilor şi altele asemenea, conform angajamentelor legale încheiate. Instrumentele de plată se semnează de către preşedintele /responsabilul de proiect/ al asociaţiei. Toate cheltuielile aferente proiectului și plățile aferente vor fi efectuate în cadrul perioadei de implementare. Plățile efectuate în afara perioadei de decontare a contractului de finanțare nu vor fi decontate. </w:t>
      </w:r>
    </w:p>
    <w:p w:rsidR="003C5A9A" w:rsidRPr="005C1E48" w:rsidRDefault="003C5A9A" w:rsidP="003C5A9A">
      <w:pPr>
        <w:pStyle w:val="Standard"/>
        <w:spacing w:line="240" w:lineRule="auto"/>
        <w:jc w:val="both"/>
        <w:rPr>
          <w:rFonts w:ascii="Times New Roman" w:eastAsia="Calibri" w:hAnsi="Times New Roman" w:cs="Times New Roman"/>
          <w:sz w:val="24"/>
          <w:szCs w:val="24"/>
          <w:lang w:val="fr-FR"/>
        </w:rPr>
      </w:pPr>
      <w:r w:rsidRPr="005C1E48">
        <w:rPr>
          <w:rFonts w:ascii="Times New Roman" w:eastAsia="Calibri-Bold" w:hAnsi="Times New Roman" w:cs="Times New Roman"/>
          <w:b/>
          <w:bCs/>
          <w:sz w:val="24"/>
          <w:szCs w:val="24"/>
          <w:lang w:val="fr-FR"/>
        </w:rPr>
        <w:t xml:space="preserve">1. Cheltuieli privind onorariile: </w:t>
      </w:r>
      <w:r w:rsidRPr="005C1E48">
        <w:rPr>
          <w:rFonts w:ascii="Times New Roman" w:eastAsia="Calibri" w:hAnsi="Times New Roman" w:cs="Times New Roman"/>
          <w:sz w:val="24"/>
          <w:szCs w:val="24"/>
          <w:lang w:val="fr-FR"/>
        </w:rPr>
        <w:t>aceste cheltuieli includ onorariile pentru personalul de specialitate direct implicat în derularea proiectului, cu excepția membrilor asociațiilor care beneficiază de finanțare. Se vor prezenta: contract drepturi de autor/ drepturi conexe, stat de plată/ ordin de plată/ dispoziţie de plată, ordine de plată impozit/ contribuţii (stabilite conform Codului Fiscal), proces verbal de recepţie a serviciului prestat.</w:t>
      </w:r>
    </w:p>
    <w:p w:rsidR="003C5A9A" w:rsidRPr="005C1E48" w:rsidRDefault="003C5A9A" w:rsidP="003C5A9A">
      <w:pPr>
        <w:autoSpaceDE w:val="0"/>
        <w:autoSpaceDN w:val="0"/>
        <w:adjustRightInd w:val="0"/>
        <w:jc w:val="both"/>
        <w:rPr>
          <w:rFonts w:ascii="Times New Roman" w:hAnsi="Times New Roman" w:cs="Times New Roman"/>
          <w:color w:val="auto"/>
        </w:rPr>
      </w:pPr>
      <w:r w:rsidRPr="005C1E48">
        <w:rPr>
          <w:rFonts w:ascii="Times New Roman" w:eastAsia="Calibri-Bold" w:hAnsi="Times New Roman" w:cs="Times New Roman"/>
          <w:b/>
          <w:bCs/>
          <w:color w:val="auto"/>
          <w:lang w:val="en-US"/>
        </w:rPr>
        <w:lastRenderedPageBreak/>
        <w:t>2.  Cheltuieli privind cazarea (</w:t>
      </w:r>
      <w:r w:rsidRPr="005C1E48">
        <w:rPr>
          <w:rFonts w:ascii="Times New Roman" w:eastAsia="Calibri-Bold" w:hAnsi="Times New Roman" w:cs="Times New Roman"/>
          <w:b/>
          <w:bCs/>
          <w:color w:val="auto"/>
          <w:u w:val="single"/>
          <w:lang w:val="en-US"/>
        </w:rPr>
        <w:t>maxim 50% din bugetul aprobat al proiectului</w:t>
      </w:r>
      <w:r w:rsidRPr="005C1E48">
        <w:rPr>
          <w:rFonts w:ascii="Times New Roman" w:eastAsia="Calibri-Bold" w:hAnsi="Times New Roman" w:cs="Times New Roman"/>
          <w:b/>
          <w:bCs/>
          <w:color w:val="auto"/>
          <w:lang w:val="en-US"/>
        </w:rPr>
        <w:t xml:space="preserve">): </w:t>
      </w:r>
      <w:r w:rsidRPr="005C1E48">
        <w:rPr>
          <w:rFonts w:ascii="Times New Roman" w:hAnsi="Times New Roman" w:cs="Times New Roman"/>
          <w:b/>
          <w:color w:val="auto"/>
          <w:lang w:val="en-US"/>
        </w:rPr>
        <w:t xml:space="preserve">cazarea participanţilor se poate face în hoteluri până la categoria 3 stele inclusiv. </w:t>
      </w:r>
      <w:r w:rsidRPr="005C1E48">
        <w:rPr>
          <w:rFonts w:ascii="Times New Roman" w:hAnsi="Times New Roman" w:cs="Times New Roman"/>
          <w:color w:val="auto"/>
        </w:rPr>
        <w:t>Pentru decontarea cheltuielilor de cazare se vor prezenta: contract, factură fiscală (</w:t>
      </w:r>
      <w:r w:rsidRPr="005C1E48">
        <w:rPr>
          <w:rFonts w:ascii="Times New Roman" w:hAnsi="Times New Roman" w:cs="Times New Roman"/>
          <w:b/>
          <w:color w:val="auto"/>
        </w:rPr>
        <w:t>factura va fi diferențiată strict pentru cazare</w:t>
      </w:r>
      <w:r w:rsidRPr="005C1E48">
        <w:rPr>
          <w:rFonts w:ascii="Times New Roman" w:hAnsi="Times New Roman" w:cs="Times New Roman"/>
          <w:color w:val="auto"/>
        </w:rPr>
        <w:t xml:space="preserve">), precum și </w:t>
      </w:r>
      <w:r w:rsidRPr="005C1E48">
        <w:rPr>
          <w:rFonts w:ascii="Times New Roman" w:eastAsia="Calibri-Bold" w:hAnsi="Times New Roman" w:cs="Times New Roman"/>
          <w:color w:val="auto"/>
        </w:rPr>
        <w:t>lista persoanelor care au beneficiat de aceste servicii și semnătura.</w:t>
      </w:r>
      <w:r w:rsidRPr="005C1E48">
        <w:rPr>
          <w:rFonts w:ascii="Times New Roman" w:eastAsia="Calibri" w:hAnsi="Times New Roman" w:cs="Times New Roman"/>
          <w:color w:val="auto"/>
        </w:rPr>
        <w:t xml:space="preserve"> </w:t>
      </w:r>
      <w:r w:rsidRPr="005C1E48">
        <w:rPr>
          <w:rFonts w:ascii="Times New Roman" w:hAnsi="Times New Roman" w:cs="Times New Roman"/>
          <w:color w:val="auto"/>
          <w:lang w:val="en-US"/>
        </w:rPr>
        <w:t xml:space="preserve">Contractul și factura trebuie </w:t>
      </w:r>
      <w:proofErr w:type="gramStart"/>
      <w:r w:rsidRPr="005C1E48">
        <w:rPr>
          <w:rFonts w:ascii="Times New Roman" w:hAnsi="Times New Roman" w:cs="Times New Roman"/>
          <w:color w:val="auto"/>
          <w:lang w:val="en-US"/>
        </w:rPr>
        <w:t>să</w:t>
      </w:r>
      <w:proofErr w:type="gramEnd"/>
      <w:r w:rsidRPr="005C1E48">
        <w:rPr>
          <w:rFonts w:ascii="Times New Roman" w:hAnsi="Times New Roman" w:cs="Times New Roman"/>
          <w:color w:val="auto"/>
          <w:lang w:val="en-US"/>
        </w:rPr>
        <w:t xml:space="preserve"> cuprindă informatii privind: nr. </w:t>
      </w:r>
      <w:proofErr w:type="gramStart"/>
      <w:r w:rsidRPr="005C1E48">
        <w:rPr>
          <w:rFonts w:ascii="Times New Roman" w:hAnsi="Times New Roman" w:cs="Times New Roman"/>
          <w:color w:val="auto"/>
          <w:lang w:val="en-US"/>
        </w:rPr>
        <w:t>persoane</w:t>
      </w:r>
      <w:proofErr w:type="gramEnd"/>
      <w:r w:rsidRPr="005C1E48">
        <w:rPr>
          <w:rFonts w:ascii="Times New Roman" w:hAnsi="Times New Roman" w:cs="Times New Roman"/>
          <w:color w:val="auto"/>
          <w:lang w:val="en-US"/>
        </w:rPr>
        <w:t xml:space="preserve"> x preț x nr. </w:t>
      </w:r>
      <w:proofErr w:type="gramStart"/>
      <w:r w:rsidRPr="005C1E48">
        <w:rPr>
          <w:rFonts w:ascii="Times New Roman" w:hAnsi="Times New Roman" w:cs="Times New Roman"/>
          <w:color w:val="auto"/>
          <w:lang w:val="en-US"/>
        </w:rPr>
        <w:t>zile</w:t>
      </w:r>
      <w:proofErr w:type="gramEnd"/>
      <w:r w:rsidRPr="005C1E48">
        <w:rPr>
          <w:rFonts w:ascii="Times New Roman" w:eastAsia="Calibri" w:hAnsi="Times New Roman" w:cs="Times New Roman"/>
          <w:color w:val="auto"/>
          <w:lang w:val="en-US"/>
        </w:rPr>
        <w:t xml:space="preserve">. </w:t>
      </w:r>
      <w:r w:rsidRPr="005C1E48">
        <w:rPr>
          <w:rFonts w:ascii="Times New Roman" w:hAnsi="Times New Roman" w:cs="Times New Roman"/>
          <w:color w:val="auto"/>
          <w:lang w:val="en-US"/>
        </w:rPr>
        <w:t>Dovada plății (pentru virament: O</w:t>
      </w:r>
      <w:r w:rsidRPr="005C1E48">
        <w:rPr>
          <w:rFonts w:ascii="Times New Roman" w:hAnsi="Times New Roman" w:cs="Times New Roman"/>
          <w:color w:val="auto"/>
          <w:lang w:val="fr-FR"/>
        </w:rPr>
        <w:t xml:space="preserve">.P. și extras de cont; pentru numerar: chitanță). </w:t>
      </w:r>
    </w:p>
    <w:p w:rsidR="003C5A9A" w:rsidRPr="005C1E48" w:rsidRDefault="003C5A9A" w:rsidP="003C5A9A">
      <w:pPr>
        <w:autoSpaceDE w:val="0"/>
        <w:autoSpaceDN w:val="0"/>
        <w:adjustRightInd w:val="0"/>
        <w:jc w:val="both"/>
        <w:rPr>
          <w:rFonts w:ascii="Times New Roman" w:eastAsia="Calibri" w:hAnsi="Times New Roman" w:cs="Times New Roman"/>
          <w:color w:val="auto"/>
        </w:rPr>
      </w:pPr>
    </w:p>
    <w:p w:rsidR="003C5A9A" w:rsidRPr="005C1E48" w:rsidRDefault="003C5A9A" w:rsidP="003C5A9A">
      <w:pPr>
        <w:autoSpaceDE w:val="0"/>
        <w:autoSpaceDN w:val="0"/>
        <w:adjustRightInd w:val="0"/>
        <w:jc w:val="both"/>
        <w:rPr>
          <w:rFonts w:ascii="TimesNewRomanPS-BoldMT" w:hAnsi="TimesNewRomanPS-BoldMT" w:cs="TimesNewRomanPS-BoldMT"/>
          <w:b/>
          <w:bCs/>
          <w:color w:val="auto"/>
        </w:rPr>
      </w:pPr>
      <w:r w:rsidRPr="005C1E48">
        <w:rPr>
          <w:rFonts w:ascii="Times New Roman" w:eastAsia="Calibri-Bold" w:hAnsi="Times New Roman" w:cs="Times New Roman"/>
          <w:b/>
          <w:bCs/>
          <w:color w:val="auto"/>
        </w:rPr>
        <w:t>3. Cheltuieli privind m</w:t>
      </w:r>
      <w:r w:rsidRPr="005C1E48">
        <w:rPr>
          <w:rFonts w:ascii="Times New Roman" w:hAnsi="Times New Roman" w:cs="Times New Roman"/>
          <w:b/>
          <w:color w:val="auto"/>
        </w:rPr>
        <w:t xml:space="preserve">asa </w:t>
      </w:r>
      <w:r w:rsidRPr="005C1E48">
        <w:rPr>
          <w:rFonts w:ascii="Times New Roman" w:eastAsia="Calibri-Bold" w:hAnsi="Times New Roman" w:cs="Times New Roman"/>
          <w:b/>
          <w:bCs/>
          <w:color w:val="auto"/>
        </w:rPr>
        <w:t>(</w:t>
      </w:r>
      <w:r w:rsidRPr="005C1E48">
        <w:rPr>
          <w:rFonts w:ascii="Times New Roman" w:eastAsia="Calibri-Bold" w:hAnsi="Times New Roman" w:cs="Times New Roman"/>
          <w:b/>
          <w:bCs/>
          <w:color w:val="auto"/>
          <w:u w:val="single"/>
        </w:rPr>
        <w:t>maxim 30% din bugetul aprobat al proiectului</w:t>
      </w:r>
      <w:r w:rsidRPr="005C1E48">
        <w:rPr>
          <w:rFonts w:ascii="Times New Roman" w:eastAsia="Calibri-Bold" w:hAnsi="Times New Roman" w:cs="Times New Roman"/>
          <w:b/>
          <w:bCs/>
          <w:color w:val="auto"/>
        </w:rPr>
        <w:t>)</w:t>
      </w:r>
      <w:r w:rsidRPr="005C1E48">
        <w:rPr>
          <w:rFonts w:ascii="Times New Roman" w:hAnsi="Times New Roman" w:cs="Times New Roman"/>
          <w:b/>
          <w:color w:val="auto"/>
        </w:rPr>
        <w:t xml:space="preserve">: </w:t>
      </w:r>
      <w:r w:rsidRPr="005C1E48">
        <w:rPr>
          <w:rFonts w:ascii="Times New Roman" w:hAnsi="Times New Roman" w:cs="Times New Roman"/>
          <w:color w:val="auto"/>
        </w:rPr>
        <w:t>pentru decontarea cheltuielilor de masă ale participanților și/sau invitaților se vor prezenta: contract, factura fiscală (</w:t>
      </w:r>
      <w:r w:rsidRPr="005C1E48">
        <w:rPr>
          <w:rFonts w:ascii="Times New Roman" w:hAnsi="Times New Roman" w:cs="Times New Roman"/>
          <w:b/>
          <w:color w:val="auto"/>
        </w:rPr>
        <w:t>factura va fi diferențiată strict pentru masă</w:t>
      </w:r>
      <w:r w:rsidRPr="005C1E48">
        <w:rPr>
          <w:rFonts w:ascii="Times New Roman" w:hAnsi="Times New Roman" w:cs="Times New Roman"/>
          <w:color w:val="auto"/>
        </w:rPr>
        <w:t xml:space="preserve">), precum si </w:t>
      </w:r>
      <w:r w:rsidRPr="005C1E48">
        <w:rPr>
          <w:rFonts w:ascii="Times New Roman" w:eastAsia="Calibri-Bold" w:hAnsi="Times New Roman" w:cs="Times New Roman"/>
          <w:color w:val="auto"/>
        </w:rPr>
        <w:t>lista persoanelor care au beneficiat de aceste servicii şi semnătura.</w:t>
      </w:r>
      <w:r w:rsidRPr="005C1E48">
        <w:rPr>
          <w:rFonts w:ascii="Times New Roman" w:hAnsi="Times New Roman" w:cs="Times New Roman"/>
          <w:color w:val="auto"/>
        </w:rPr>
        <w:t xml:space="preserve"> </w:t>
      </w:r>
      <w:r w:rsidRPr="005C1E48">
        <w:rPr>
          <w:rFonts w:ascii="Times New Roman" w:hAnsi="Times New Roman" w:cs="Times New Roman"/>
          <w:color w:val="auto"/>
          <w:lang w:val="fr-FR"/>
        </w:rPr>
        <w:t xml:space="preserve">Contractul si factura trebuie să cuprindă informatii privind: nr. </w:t>
      </w:r>
      <w:proofErr w:type="gramStart"/>
      <w:r w:rsidRPr="005C1E48">
        <w:rPr>
          <w:rFonts w:ascii="Times New Roman" w:hAnsi="Times New Roman" w:cs="Times New Roman"/>
          <w:color w:val="auto"/>
          <w:lang w:val="fr-FR"/>
        </w:rPr>
        <w:t>pers</w:t>
      </w:r>
      <w:proofErr w:type="gramEnd"/>
      <w:r w:rsidRPr="005C1E48">
        <w:rPr>
          <w:rFonts w:ascii="Times New Roman" w:hAnsi="Times New Roman" w:cs="Times New Roman"/>
          <w:color w:val="auto"/>
          <w:lang w:val="fr-FR"/>
        </w:rPr>
        <w:t xml:space="preserve"> x preț x nr. </w:t>
      </w:r>
      <w:proofErr w:type="gramStart"/>
      <w:r w:rsidRPr="005C1E48">
        <w:rPr>
          <w:rFonts w:ascii="Times New Roman" w:hAnsi="Times New Roman" w:cs="Times New Roman"/>
          <w:color w:val="auto"/>
          <w:lang w:val="fr-FR"/>
        </w:rPr>
        <w:t>mese</w:t>
      </w:r>
      <w:proofErr w:type="gramEnd"/>
      <w:r w:rsidRPr="005C1E48">
        <w:rPr>
          <w:rFonts w:ascii="Times New Roman" w:hAnsi="Times New Roman" w:cs="Times New Roman"/>
          <w:color w:val="auto"/>
          <w:lang w:val="fr-FR"/>
        </w:rPr>
        <w:t>. Dovada plății (pentru virament: O.P. și extras de cont; pentru numerar: chitanță).</w:t>
      </w:r>
      <w:r w:rsidRPr="005C1E48">
        <w:rPr>
          <w:rFonts w:ascii="TimesNewRomanPS-BoldMT" w:hAnsi="TimesNewRomanPS-BoldMT" w:cs="TimesNewRomanPS-BoldMT"/>
          <w:b/>
          <w:bCs/>
          <w:color w:val="auto"/>
        </w:rPr>
        <w:t xml:space="preserve"> </w:t>
      </w:r>
    </w:p>
    <w:p w:rsidR="003C5A9A" w:rsidRPr="005C1E48" w:rsidRDefault="003C5A9A" w:rsidP="003C5A9A">
      <w:pPr>
        <w:autoSpaceDE w:val="0"/>
        <w:autoSpaceDN w:val="0"/>
        <w:adjustRightInd w:val="0"/>
        <w:jc w:val="both"/>
        <w:rPr>
          <w:rFonts w:ascii="Times New Roman" w:hAnsi="Times New Roman" w:cs="Times New Roman"/>
          <w:b/>
          <w:bCs/>
          <w:color w:val="auto"/>
        </w:rPr>
      </w:pPr>
      <w:r w:rsidRPr="005C1E48">
        <w:rPr>
          <w:rFonts w:ascii="TimesNewRomanPS-BoldMT" w:hAnsi="TimesNewRomanPS-BoldMT" w:cs="TimesNewRomanPS-BoldMT"/>
          <w:b/>
          <w:bCs/>
          <w:color w:val="auto"/>
        </w:rPr>
        <w:t xml:space="preserve">! </w:t>
      </w:r>
      <w:r w:rsidRPr="005C1E48">
        <w:rPr>
          <w:rFonts w:ascii="Times New Roman" w:hAnsi="Times New Roman" w:cs="Times New Roman"/>
          <w:b/>
          <w:bCs/>
          <w:color w:val="auto"/>
        </w:rPr>
        <w:t>Nu se decontează sumele atribuite băuturilor alcoolice, tutun, room service și minibar !</w:t>
      </w:r>
    </w:p>
    <w:p w:rsidR="003C5A9A" w:rsidRPr="005C1E48" w:rsidRDefault="003C5A9A" w:rsidP="003C5A9A">
      <w:pPr>
        <w:autoSpaceDE w:val="0"/>
        <w:autoSpaceDN w:val="0"/>
        <w:adjustRightInd w:val="0"/>
        <w:jc w:val="both"/>
        <w:rPr>
          <w:rFonts w:ascii="Times New Roman" w:hAnsi="Times New Roman" w:cs="Times New Roman"/>
          <w:color w:val="auto"/>
        </w:rPr>
      </w:pPr>
    </w:p>
    <w:p w:rsidR="003C5A9A" w:rsidRPr="005C1E48" w:rsidRDefault="003C5A9A" w:rsidP="003C5A9A">
      <w:pPr>
        <w:pStyle w:val="ListParagraph"/>
        <w:spacing w:after="240"/>
        <w:ind w:left="0" w:right="-28"/>
        <w:jc w:val="both"/>
        <w:rPr>
          <w:rFonts w:ascii="Times New Roman" w:hAnsi="Times New Roman" w:cs="Times New Roman"/>
          <w:color w:val="auto"/>
        </w:rPr>
      </w:pPr>
      <w:r w:rsidRPr="005C1E48">
        <w:rPr>
          <w:rFonts w:ascii="Times New Roman" w:eastAsia="Calibri" w:hAnsi="Times New Roman" w:cs="Times New Roman"/>
          <w:color w:val="auto"/>
        </w:rPr>
        <w:t>* Cheltuielile pentru acordarea diurnei</w:t>
      </w:r>
      <w:r w:rsidRPr="005C1E48">
        <w:rPr>
          <w:rFonts w:ascii="Times New Roman" w:hAnsi="Times New Roman" w:cs="Times New Roman"/>
          <w:b/>
          <w:color w:val="auto"/>
        </w:rPr>
        <w:t xml:space="preserve"> se realizeză conform prevederilor legale in vigoare (Hotărarea nr.582/2015 pentru modificarea și completarea HG.nr.518/1995 privind unele drepturi și obligații ale personalului român trimis în strainatate pentru îndeplinirea unor misiuni cu caracter temporar). Se vor prezenta:</w:t>
      </w:r>
      <w:r w:rsidRPr="005C1E48">
        <w:rPr>
          <w:rFonts w:ascii="Times New Roman" w:hAnsi="Times New Roman" w:cs="Times New Roman"/>
          <w:i/>
          <w:iCs/>
          <w:color w:val="auto"/>
        </w:rPr>
        <w:t xml:space="preserve"> </w:t>
      </w:r>
      <w:r w:rsidRPr="005C1E48">
        <w:rPr>
          <w:rFonts w:ascii="Times New Roman" w:eastAsia="Calibri-Bold" w:hAnsi="Times New Roman" w:cs="Times New Roman"/>
          <w:color w:val="auto"/>
        </w:rPr>
        <w:t>lista persoanelor care au beneficiat de aceste servicii și semnătura,</w:t>
      </w:r>
      <w:r w:rsidRPr="005C1E48">
        <w:rPr>
          <w:rFonts w:ascii="Times New Roman" w:hAnsi="Times New Roman" w:cs="Times New Roman"/>
          <w:color w:val="auto"/>
        </w:rPr>
        <w:t xml:space="preserve"> ordin de deplasare completat și care poartă ștampila locului unde s-a efectuat deplasarea. </w:t>
      </w:r>
    </w:p>
    <w:p w:rsidR="003C5A9A" w:rsidRPr="005C1E48" w:rsidRDefault="003C5A9A" w:rsidP="003C5A9A">
      <w:pPr>
        <w:pStyle w:val="ListParagraph"/>
        <w:tabs>
          <w:tab w:val="left" w:pos="-142"/>
          <w:tab w:val="left" w:pos="0"/>
          <w:tab w:val="left" w:pos="993"/>
        </w:tabs>
        <w:spacing w:line="276" w:lineRule="auto"/>
        <w:ind w:left="0"/>
        <w:contextualSpacing/>
        <w:jc w:val="both"/>
        <w:rPr>
          <w:rStyle w:val="tli1"/>
          <w:rFonts w:ascii="Times New Roman" w:hAnsi="Times New Roman" w:cs="Times New Roman"/>
          <w:color w:val="auto"/>
        </w:rPr>
      </w:pPr>
      <w:r w:rsidRPr="005C1E48">
        <w:rPr>
          <w:rFonts w:ascii="Times New Roman" w:eastAsia="Calibri-Bold" w:hAnsi="Times New Roman" w:cs="Times New Roman"/>
          <w:b/>
          <w:bCs/>
          <w:color w:val="auto"/>
          <w:lang w:val="fr-FR"/>
        </w:rPr>
        <w:t xml:space="preserve">4. </w:t>
      </w:r>
      <w:r w:rsidRPr="005C1E48">
        <w:rPr>
          <w:rFonts w:ascii="Times New Roman" w:hAnsi="Times New Roman" w:cs="Times New Roman"/>
          <w:b/>
          <w:color w:val="auto"/>
          <w:lang w:val="fr-FR"/>
        </w:rPr>
        <w:t>C</w:t>
      </w:r>
      <w:r w:rsidRPr="005C1E48">
        <w:rPr>
          <w:rFonts w:ascii="Times New Roman" w:hAnsi="Times New Roman" w:cs="Times New Roman"/>
          <w:b/>
          <w:bCs/>
          <w:color w:val="auto"/>
          <w:lang w:val="fr-FR"/>
        </w:rPr>
        <w:t xml:space="preserve">heltuieli de transport </w:t>
      </w:r>
      <w:r w:rsidRPr="005C1E48">
        <w:rPr>
          <w:rStyle w:val="tli1"/>
          <w:rFonts w:ascii="Times New Roman" w:hAnsi="Times New Roman" w:cs="Times New Roman"/>
          <w:color w:val="auto"/>
        </w:rPr>
        <w:t>Transportul participanţilor la acţiuni organizate în ţară, în altă localitate decât cea în care îşi au domiciliul aceştia, se poate efectua, după caz:</w:t>
      </w:r>
    </w:p>
    <w:p w:rsidR="003C5A9A" w:rsidRPr="005C1E48" w:rsidRDefault="003C5A9A" w:rsidP="003C5A9A">
      <w:pPr>
        <w:pStyle w:val="ListParagraph"/>
        <w:tabs>
          <w:tab w:val="left" w:pos="-142"/>
          <w:tab w:val="left" w:pos="0"/>
          <w:tab w:val="left" w:pos="284"/>
          <w:tab w:val="left" w:pos="567"/>
        </w:tabs>
        <w:spacing w:line="276" w:lineRule="auto"/>
        <w:ind w:left="0" w:hanging="142"/>
        <w:contextualSpacing/>
        <w:jc w:val="both"/>
        <w:rPr>
          <w:rStyle w:val="tli1"/>
          <w:rFonts w:ascii="Times New Roman" w:hAnsi="Times New Roman" w:cs="Times New Roman"/>
          <w:color w:val="auto"/>
        </w:rPr>
      </w:pPr>
      <w:r w:rsidRPr="005C1E48">
        <w:rPr>
          <w:rStyle w:val="tli1"/>
          <w:rFonts w:ascii="Times New Roman" w:hAnsi="Times New Roman" w:cs="Times New Roman"/>
          <w:color w:val="auto"/>
        </w:rPr>
        <w:t xml:space="preserve">   a) cu orice fel de tren, clasa a II-a pe distanţe de până la 300 km şi clasa I pe distanţe mai mari de 300 km; utilizarea vagonului de dormit este permisă şi se pot deconta cheltuielile aferente numai în cazul călătoriilor efectuate pe distanţe mai mari de 300 km şi pe timp de noapte;</w:t>
      </w:r>
    </w:p>
    <w:p w:rsidR="003C5A9A" w:rsidRPr="005C1E48" w:rsidRDefault="003C5A9A" w:rsidP="003C5A9A">
      <w:pPr>
        <w:pStyle w:val="ListParagraph"/>
        <w:tabs>
          <w:tab w:val="left" w:pos="-142"/>
          <w:tab w:val="left" w:pos="0"/>
          <w:tab w:val="left" w:pos="284"/>
          <w:tab w:val="left" w:pos="567"/>
        </w:tabs>
        <w:spacing w:line="276" w:lineRule="auto"/>
        <w:ind w:left="0"/>
        <w:contextualSpacing/>
        <w:jc w:val="both"/>
        <w:rPr>
          <w:rStyle w:val="tli1"/>
          <w:rFonts w:ascii="Times New Roman" w:hAnsi="Times New Roman" w:cs="Times New Roman"/>
          <w:color w:val="auto"/>
        </w:rPr>
      </w:pPr>
      <w:r w:rsidRPr="005C1E48">
        <w:rPr>
          <w:rStyle w:val="tli1"/>
          <w:rFonts w:ascii="Times New Roman" w:hAnsi="Times New Roman" w:cs="Times New Roman"/>
          <w:color w:val="auto"/>
        </w:rPr>
        <w:t>b) cu mijloace de transport auto ale entităţilor organizatoare sau participante;</w:t>
      </w:r>
    </w:p>
    <w:p w:rsidR="003C5A9A" w:rsidRPr="005C1E48" w:rsidRDefault="003C5A9A" w:rsidP="003C5A9A">
      <w:pPr>
        <w:pStyle w:val="ListParagraph"/>
        <w:tabs>
          <w:tab w:val="left" w:pos="-142"/>
          <w:tab w:val="left" w:pos="0"/>
          <w:tab w:val="left" w:pos="284"/>
          <w:tab w:val="left" w:pos="567"/>
        </w:tabs>
        <w:spacing w:line="276" w:lineRule="auto"/>
        <w:ind w:left="0"/>
        <w:contextualSpacing/>
        <w:jc w:val="both"/>
        <w:rPr>
          <w:rStyle w:val="tli1"/>
          <w:rFonts w:ascii="Times New Roman" w:hAnsi="Times New Roman" w:cs="Times New Roman"/>
          <w:color w:val="auto"/>
        </w:rPr>
      </w:pPr>
      <w:r w:rsidRPr="005C1E48">
        <w:rPr>
          <w:rStyle w:val="tli1"/>
          <w:rFonts w:ascii="Times New Roman" w:hAnsi="Times New Roman" w:cs="Times New Roman"/>
          <w:color w:val="auto"/>
        </w:rPr>
        <w:t>c) cu mijloace de transport în comun;</w:t>
      </w:r>
    </w:p>
    <w:p w:rsidR="003C5A9A" w:rsidRPr="005C1E48" w:rsidRDefault="003C5A9A" w:rsidP="003C5A9A">
      <w:pPr>
        <w:pStyle w:val="ListParagraph"/>
        <w:tabs>
          <w:tab w:val="left" w:pos="-142"/>
          <w:tab w:val="left" w:pos="0"/>
          <w:tab w:val="left" w:pos="284"/>
          <w:tab w:val="left" w:pos="567"/>
        </w:tabs>
        <w:spacing w:line="276" w:lineRule="auto"/>
        <w:ind w:left="0"/>
        <w:contextualSpacing/>
        <w:jc w:val="both"/>
        <w:rPr>
          <w:rStyle w:val="tli1"/>
          <w:rFonts w:ascii="Times New Roman" w:hAnsi="Times New Roman" w:cs="Times New Roman"/>
          <w:color w:val="auto"/>
        </w:rPr>
      </w:pPr>
      <w:r w:rsidRPr="005C1E48">
        <w:rPr>
          <w:rStyle w:val="tli1"/>
          <w:rFonts w:ascii="Times New Roman" w:hAnsi="Times New Roman" w:cs="Times New Roman"/>
          <w:color w:val="auto"/>
        </w:rPr>
        <w:t>d) cu mijloace de transport auto închiriate, respectiv microbuze, autocare şi altele asemenea;</w:t>
      </w:r>
    </w:p>
    <w:p w:rsidR="003C5A9A" w:rsidRPr="005C1E48" w:rsidRDefault="003C5A9A" w:rsidP="003C5A9A">
      <w:pPr>
        <w:pStyle w:val="ListParagraph"/>
        <w:tabs>
          <w:tab w:val="left" w:pos="-142"/>
          <w:tab w:val="left" w:pos="0"/>
          <w:tab w:val="left" w:pos="284"/>
          <w:tab w:val="left" w:pos="567"/>
        </w:tabs>
        <w:spacing w:line="276" w:lineRule="auto"/>
        <w:ind w:left="0"/>
        <w:contextualSpacing/>
        <w:jc w:val="both"/>
        <w:rPr>
          <w:rStyle w:val="tli1"/>
          <w:rFonts w:ascii="Times New Roman" w:hAnsi="Times New Roman" w:cs="Times New Roman"/>
          <w:color w:val="auto"/>
        </w:rPr>
      </w:pPr>
      <w:r w:rsidRPr="005C1E48">
        <w:rPr>
          <w:rStyle w:val="tli1"/>
          <w:rFonts w:ascii="Times New Roman" w:hAnsi="Times New Roman" w:cs="Times New Roman"/>
          <w:color w:val="auto"/>
        </w:rPr>
        <w:t>e) cu avionul, clasa economică;</w:t>
      </w:r>
    </w:p>
    <w:p w:rsidR="003C5A9A" w:rsidRPr="00051BE2" w:rsidRDefault="003C5A9A" w:rsidP="003C5A9A">
      <w:pPr>
        <w:pStyle w:val="ListParagraph"/>
        <w:tabs>
          <w:tab w:val="left" w:pos="-142"/>
          <w:tab w:val="left" w:pos="0"/>
          <w:tab w:val="left" w:pos="284"/>
          <w:tab w:val="left" w:pos="567"/>
        </w:tabs>
        <w:spacing w:line="276" w:lineRule="auto"/>
        <w:ind w:left="0"/>
        <w:contextualSpacing/>
        <w:jc w:val="both"/>
        <w:rPr>
          <w:rFonts w:ascii="Times New Roman" w:hAnsi="Times New Roman" w:cs="Times New Roman"/>
          <w:color w:val="auto"/>
        </w:rPr>
      </w:pPr>
      <w:r w:rsidRPr="005C1E48">
        <w:rPr>
          <w:rStyle w:val="tli1"/>
          <w:rFonts w:ascii="Times New Roman" w:hAnsi="Times New Roman" w:cs="Times New Roman"/>
          <w:color w:val="auto"/>
        </w:rPr>
        <w:t>f) cu autoturismul proprietate personală, în condiţiile legii.</w:t>
      </w:r>
    </w:p>
    <w:p w:rsidR="003C5A9A" w:rsidRPr="005C1E48" w:rsidRDefault="003C5A9A" w:rsidP="003C5A9A">
      <w:pPr>
        <w:autoSpaceDE w:val="0"/>
        <w:autoSpaceDN w:val="0"/>
        <w:adjustRightInd w:val="0"/>
        <w:jc w:val="both"/>
        <w:rPr>
          <w:rFonts w:ascii="Times New Roman" w:hAnsi="Times New Roman" w:cs="Times New Roman"/>
          <w:i/>
          <w:iCs/>
          <w:color w:val="auto"/>
        </w:rPr>
      </w:pPr>
    </w:p>
    <w:p w:rsidR="003C5A9A" w:rsidRPr="005C1E48" w:rsidRDefault="003C5A9A" w:rsidP="003C5A9A">
      <w:pPr>
        <w:autoSpaceDE w:val="0"/>
        <w:autoSpaceDN w:val="0"/>
        <w:adjustRightInd w:val="0"/>
        <w:jc w:val="both"/>
        <w:rPr>
          <w:rFonts w:ascii="Times New Roman" w:hAnsi="Times New Roman" w:cs="Times New Roman"/>
          <w:color w:val="auto"/>
          <w:lang w:val="fr-FR"/>
        </w:rPr>
      </w:pPr>
      <w:r w:rsidRPr="005C1E48">
        <w:rPr>
          <w:rFonts w:ascii="Times New Roman" w:hAnsi="Times New Roman" w:cs="Times New Roman"/>
          <w:i/>
          <w:iCs/>
          <w:color w:val="auto"/>
        </w:rPr>
        <w:t>- Serviciile de transport realizate de către o firmă autorizată</w:t>
      </w:r>
      <w:r w:rsidRPr="005C1E48">
        <w:rPr>
          <w:rFonts w:ascii="TimesNewRomanPS-ItalicMT" w:hAnsi="TimesNewRomanPS-ItalicMT" w:cs="TimesNewRomanPS-ItalicMT"/>
          <w:i/>
          <w:iCs/>
          <w:color w:val="auto"/>
        </w:rPr>
        <w:t>.</w:t>
      </w:r>
      <w:r w:rsidRPr="005C1E48">
        <w:rPr>
          <w:rFonts w:ascii="Times New Roman" w:hAnsi="Times New Roman" w:cs="Times New Roman"/>
          <w:color w:val="auto"/>
          <w:lang w:val="fr-FR"/>
        </w:rPr>
        <w:t xml:space="preserve"> </w:t>
      </w:r>
    </w:p>
    <w:p w:rsidR="003C5A9A" w:rsidRPr="005C1E48" w:rsidRDefault="003C5A9A" w:rsidP="003C5A9A">
      <w:pPr>
        <w:autoSpaceDE w:val="0"/>
        <w:autoSpaceDN w:val="0"/>
        <w:adjustRightInd w:val="0"/>
        <w:jc w:val="both"/>
        <w:rPr>
          <w:rFonts w:ascii="Times New Roman" w:hAnsi="Times New Roman" w:cs="Times New Roman"/>
          <w:color w:val="auto"/>
          <w:lang w:val="fr-FR"/>
        </w:rPr>
      </w:pPr>
      <w:r w:rsidRPr="005C1E48">
        <w:rPr>
          <w:rFonts w:ascii="Times New Roman" w:hAnsi="Times New Roman" w:cs="Times New Roman"/>
          <w:color w:val="auto"/>
          <w:lang w:val="fr-FR"/>
        </w:rPr>
        <w:t>Se vor prezenta: contract, factura fiscala, dovada plății pentru situațiile: prin virament - O.P. sau extras de cont; prin numerar: chitanță), în cazul transportului de persoane sau transportului de echipamente, materiale : foaie de parcurs, factura fiscala care să includa denumirea echipamentelor/materialelor.</w:t>
      </w:r>
    </w:p>
    <w:p w:rsidR="003C5A9A" w:rsidRPr="005C1E48" w:rsidRDefault="003C5A9A" w:rsidP="003C5A9A">
      <w:pPr>
        <w:autoSpaceDE w:val="0"/>
        <w:autoSpaceDN w:val="0"/>
        <w:adjustRightInd w:val="0"/>
        <w:jc w:val="both"/>
        <w:rPr>
          <w:rFonts w:ascii="Times New Roman" w:hAnsi="Times New Roman" w:cs="Times New Roman"/>
          <w:i/>
          <w:iCs/>
          <w:color w:val="auto"/>
        </w:rPr>
      </w:pPr>
      <w:r w:rsidRPr="005C1E48">
        <w:rPr>
          <w:rFonts w:ascii="Times New Roman" w:hAnsi="Times New Roman" w:cs="Times New Roman"/>
          <w:color w:val="auto"/>
          <w:lang w:val="fr-FR"/>
        </w:rPr>
        <w:t xml:space="preserve">-  </w:t>
      </w:r>
      <w:r w:rsidRPr="005C1E48">
        <w:rPr>
          <w:rFonts w:ascii="Times New Roman" w:hAnsi="Times New Roman" w:cs="Times New Roman"/>
          <w:i/>
          <w:iCs/>
          <w:color w:val="auto"/>
        </w:rPr>
        <w:t>Serviciile de transport cu mijloace de transport în comun (bilete tren, avion, autocar etc)</w:t>
      </w:r>
    </w:p>
    <w:p w:rsidR="003C5A9A" w:rsidRPr="005C1E48" w:rsidRDefault="003C5A9A" w:rsidP="003C5A9A">
      <w:pPr>
        <w:autoSpaceDE w:val="0"/>
        <w:autoSpaceDN w:val="0"/>
        <w:adjustRightInd w:val="0"/>
        <w:jc w:val="both"/>
        <w:rPr>
          <w:rFonts w:ascii="Times New Roman" w:hAnsi="Times New Roman" w:cs="Times New Roman"/>
          <w:color w:val="auto"/>
        </w:rPr>
      </w:pPr>
      <w:r w:rsidRPr="005C1E48">
        <w:rPr>
          <w:rFonts w:ascii="Times New Roman" w:hAnsi="Times New Roman" w:cs="Times New Roman"/>
          <w:i/>
          <w:iCs/>
          <w:color w:val="auto"/>
        </w:rPr>
        <w:t xml:space="preserve"> </w:t>
      </w:r>
      <w:r w:rsidRPr="005C1E48">
        <w:rPr>
          <w:rFonts w:ascii="Times New Roman" w:hAnsi="Times New Roman" w:cs="Times New Roman"/>
          <w:iCs/>
          <w:color w:val="auto"/>
        </w:rPr>
        <w:t>Se vor prezenta:</w:t>
      </w:r>
      <w:r w:rsidRPr="005C1E48">
        <w:rPr>
          <w:rFonts w:ascii="Times New Roman" w:hAnsi="Times New Roman" w:cs="Times New Roman"/>
          <w:i/>
          <w:iCs/>
          <w:color w:val="auto"/>
        </w:rPr>
        <w:t xml:space="preserve">  În cazul biletelor de tren/autocar :</w:t>
      </w:r>
      <w:r w:rsidRPr="005C1E48">
        <w:rPr>
          <w:rFonts w:ascii="Times New Roman" w:hAnsi="Times New Roman" w:cs="Times New Roman"/>
          <w:iCs/>
          <w:color w:val="auto"/>
        </w:rPr>
        <w:t xml:space="preserve"> un</w:t>
      </w:r>
      <w:r w:rsidRPr="005C1E48">
        <w:rPr>
          <w:rFonts w:ascii="Times New Roman" w:hAnsi="Times New Roman" w:cs="Times New Roman"/>
          <w:i/>
          <w:iCs/>
          <w:color w:val="auto"/>
        </w:rPr>
        <w:t xml:space="preserve"> </w:t>
      </w:r>
      <w:r w:rsidRPr="005C1E48">
        <w:rPr>
          <w:rFonts w:ascii="Times New Roman" w:hAnsi="Times New Roman" w:cs="Times New Roman"/>
          <w:color w:val="auto"/>
        </w:rPr>
        <w:t xml:space="preserve">tabel care va cuprinde </w:t>
      </w:r>
      <w:r w:rsidRPr="005C1E48">
        <w:rPr>
          <w:rFonts w:ascii="Times New Roman" w:eastAsia="Calibri-Bold" w:hAnsi="Times New Roman" w:cs="Times New Roman"/>
          <w:color w:val="auto"/>
        </w:rPr>
        <w:t>lista persoanelor care au beneficiat de aceste servicii și semnătura</w:t>
      </w:r>
      <w:r w:rsidRPr="005C1E48">
        <w:rPr>
          <w:rFonts w:ascii="Times New Roman" w:hAnsi="Times New Roman" w:cs="Times New Roman"/>
          <w:color w:val="auto"/>
        </w:rPr>
        <w:t xml:space="preserve">, precum şi biletele utilizate. De asemenea, Beneficiarul va prezenta o Declaratie pe propria răspundere privind realitatea listei persoanelor pentru care se solicită decontarea biletelor de calatorie; </w:t>
      </w:r>
      <w:r w:rsidRPr="005C1E48">
        <w:rPr>
          <w:rFonts w:ascii="Times New Roman" w:hAnsi="Times New Roman" w:cs="Times New Roman"/>
          <w:color w:val="auto"/>
        </w:rPr>
        <w:br/>
      </w:r>
      <w:r w:rsidRPr="005C1E48">
        <w:rPr>
          <w:rFonts w:ascii="Times New Roman" w:hAnsi="Times New Roman" w:cs="Times New Roman"/>
          <w:iCs/>
          <w:color w:val="auto"/>
        </w:rPr>
        <w:t xml:space="preserve">În cazul biletelor de avion clasa economică: contract de prestări servicii cu furnizorul, dacă biletele de avion sunt achiziționate printr-un terț, copie bilete, factură, </w:t>
      </w:r>
      <w:r w:rsidRPr="005C1E48">
        <w:rPr>
          <w:rFonts w:ascii="Times New Roman" w:hAnsi="Times New Roman" w:cs="Times New Roman"/>
          <w:color w:val="auto"/>
        </w:rPr>
        <w:t>dovada plății (pentru virament: O.P. și extras de cont; pentru numerar: chitanță )</w:t>
      </w:r>
    </w:p>
    <w:p w:rsidR="003C5A9A" w:rsidRPr="005C1E48" w:rsidRDefault="003C5A9A" w:rsidP="003C5A9A">
      <w:pPr>
        <w:autoSpaceDE w:val="0"/>
        <w:autoSpaceDN w:val="0"/>
        <w:adjustRightInd w:val="0"/>
        <w:jc w:val="both"/>
        <w:rPr>
          <w:rFonts w:ascii="Times New Roman" w:hAnsi="Times New Roman" w:cs="Times New Roman"/>
          <w:color w:val="auto"/>
          <w:lang w:val="fr-FR"/>
        </w:rPr>
      </w:pPr>
      <w:r w:rsidRPr="005C1E48">
        <w:rPr>
          <w:rFonts w:ascii="Times New Roman" w:hAnsi="Times New Roman" w:cs="Times New Roman"/>
          <w:color w:val="auto"/>
        </w:rPr>
        <w:lastRenderedPageBreak/>
        <w:t>- În cazul transportului participanților/invitaților :</w:t>
      </w:r>
      <w:r w:rsidRPr="005C1E48">
        <w:rPr>
          <w:rFonts w:ascii="Times New Roman" w:hAnsi="Times New Roman" w:cs="Times New Roman"/>
          <w:iCs/>
          <w:color w:val="auto"/>
        </w:rPr>
        <w:t xml:space="preserve"> </w:t>
      </w:r>
      <w:r w:rsidRPr="005C1E48">
        <w:rPr>
          <w:rFonts w:ascii="Times New Roman" w:hAnsi="Times New Roman" w:cs="Times New Roman"/>
          <w:color w:val="auto"/>
        </w:rPr>
        <w:t xml:space="preserve">declarația pe propria raspundere a Beneficiarului </w:t>
      </w:r>
      <w:r w:rsidRPr="005C1E48">
        <w:rPr>
          <w:rFonts w:ascii="Times New Roman" w:eastAsia="Calibri" w:hAnsi="Times New Roman" w:cs="Times New Roman"/>
          <w:color w:val="auto"/>
        </w:rPr>
        <w:t>referitoare la numărul persoanelor, mijloc de transport, rută, km parcurşi şi consum specific</w:t>
      </w:r>
      <w:r w:rsidRPr="005C1E48">
        <w:rPr>
          <w:rStyle w:val="FootnoteReference"/>
          <w:rFonts w:ascii="Times New Roman" w:eastAsia="Calibri" w:hAnsi="Times New Roman" w:cs="Times New Roman"/>
          <w:color w:val="auto"/>
        </w:rPr>
        <w:footnoteReference w:id="2"/>
      </w:r>
      <w:r w:rsidRPr="005C1E48">
        <w:rPr>
          <w:rFonts w:ascii="Times New Roman" w:eastAsia="Calibri" w:hAnsi="Times New Roman" w:cs="Times New Roman"/>
          <w:color w:val="auto"/>
        </w:rPr>
        <w:t xml:space="preserve">, și </w:t>
      </w:r>
      <w:r w:rsidRPr="005C1E48">
        <w:rPr>
          <w:rFonts w:ascii="Times New Roman" w:hAnsi="Times New Roman" w:cs="Times New Roman"/>
          <w:color w:val="auto"/>
        </w:rPr>
        <w:t xml:space="preserve">bonul fiscal ce va conţine codul de identificare fiscală al Beneficiarului, Foaia de parcurs semnată atât de Beneficiar cât şi la destinaţia deplasării, ordin de deplasare (dupa caz). </w:t>
      </w:r>
      <w:r w:rsidRPr="005C1E48">
        <w:rPr>
          <w:rFonts w:ascii="Times New Roman" w:hAnsi="Times New Roman" w:cs="Times New Roman"/>
          <w:color w:val="auto"/>
          <w:u w:val="single"/>
          <w:lang w:val="fr-FR"/>
        </w:rPr>
        <w:t>Cheltuielile cu combustibilul în interiorul localității unde se află sediul social al solicitantului nu se decontează.</w:t>
      </w:r>
    </w:p>
    <w:p w:rsidR="003C5A9A" w:rsidRPr="005C1E48" w:rsidRDefault="003C5A9A" w:rsidP="003C5A9A">
      <w:pPr>
        <w:autoSpaceDE w:val="0"/>
        <w:autoSpaceDN w:val="0"/>
        <w:adjustRightInd w:val="0"/>
        <w:jc w:val="both"/>
        <w:rPr>
          <w:rFonts w:ascii="Times New Roman" w:hAnsi="Times New Roman" w:cs="Times New Roman"/>
          <w:iCs/>
          <w:color w:val="auto"/>
        </w:rPr>
      </w:pPr>
      <w:r w:rsidRPr="005C1E48">
        <w:rPr>
          <w:rFonts w:ascii="Times New Roman" w:hAnsi="Times New Roman" w:cs="Times New Roman"/>
          <w:color w:val="auto"/>
        </w:rPr>
        <w:t xml:space="preserve">- În cazul mijloacelor de transport închiriate se vor prezenta contractul de închiriere, </w:t>
      </w:r>
      <w:r w:rsidRPr="005C1E48">
        <w:rPr>
          <w:rFonts w:ascii="Times New Roman" w:eastAsia="Calibri-Bold" w:hAnsi="Times New Roman" w:cs="Times New Roman"/>
          <w:color w:val="auto"/>
        </w:rPr>
        <w:t>lista persoanelor care au beneficiat de aceste servicii și semnătura</w:t>
      </w:r>
      <w:r w:rsidRPr="005C1E48">
        <w:rPr>
          <w:rFonts w:ascii="Times New Roman" w:hAnsi="Times New Roman" w:cs="Times New Roman"/>
          <w:color w:val="auto"/>
        </w:rPr>
        <w:t xml:space="preserve">, declarația pe propria raspundere a Beneficiarului </w:t>
      </w:r>
      <w:r w:rsidRPr="005C1E48">
        <w:rPr>
          <w:rFonts w:ascii="Times New Roman" w:eastAsia="Calibri" w:hAnsi="Times New Roman" w:cs="Times New Roman"/>
          <w:color w:val="auto"/>
        </w:rPr>
        <w:t>referitoare la numărul persoanelor, mijloc de transport, rută, km parcurşi şi consum specific</w:t>
      </w:r>
      <w:r w:rsidRPr="005C1E48">
        <w:rPr>
          <w:rStyle w:val="FootnoteReference"/>
          <w:rFonts w:ascii="Times New Roman" w:eastAsia="Calibri" w:hAnsi="Times New Roman" w:cs="Times New Roman"/>
          <w:color w:val="auto"/>
        </w:rPr>
        <w:footnoteReference w:id="3"/>
      </w:r>
      <w:r w:rsidRPr="005C1E48">
        <w:rPr>
          <w:rFonts w:ascii="Times New Roman" w:eastAsia="Calibri" w:hAnsi="Times New Roman" w:cs="Times New Roman"/>
          <w:color w:val="auto"/>
        </w:rPr>
        <w:t xml:space="preserve">, și </w:t>
      </w:r>
      <w:r w:rsidRPr="005C1E48">
        <w:rPr>
          <w:rFonts w:ascii="Times New Roman" w:hAnsi="Times New Roman" w:cs="Times New Roman"/>
          <w:color w:val="auto"/>
        </w:rPr>
        <w:t>bonul fiscal ce va conţine codul de identificare fiscală al Beneficiarului, Foaia de parcurs semnată atât de Beneficiar cât şi la destinaţia deplasării, ordin de deplasare (dupa caz).</w:t>
      </w:r>
    </w:p>
    <w:p w:rsidR="003C5A9A" w:rsidRPr="005C1E48" w:rsidRDefault="003C5A9A" w:rsidP="003C5A9A">
      <w:pPr>
        <w:autoSpaceDE w:val="0"/>
        <w:autoSpaceDN w:val="0"/>
        <w:adjustRightInd w:val="0"/>
        <w:jc w:val="both"/>
        <w:rPr>
          <w:rFonts w:ascii="Times New Roman" w:hAnsi="Times New Roman" w:cs="Times New Roman"/>
          <w:color w:val="auto"/>
          <w:lang w:val="fr-FR"/>
        </w:rPr>
      </w:pPr>
      <w:r w:rsidRPr="005C1E48">
        <w:rPr>
          <w:rFonts w:ascii="Times New Roman" w:hAnsi="Times New Roman" w:cs="Times New Roman"/>
          <w:color w:val="auto"/>
          <w:lang w:val="fr-FR"/>
        </w:rPr>
        <w:t>- Cheltuieli conexe transportului: taxe pentru trecerea podurilor, taxe privind circulaţia pe drumurile publice etc prevăzute de dispoziţiile legale în vigoare.</w:t>
      </w:r>
    </w:p>
    <w:p w:rsidR="003C5A9A" w:rsidRPr="005C1E48" w:rsidRDefault="003C5A9A" w:rsidP="003C5A9A">
      <w:pPr>
        <w:autoSpaceDE w:val="0"/>
        <w:autoSpaceDN w:val="0"/>
        <w:adjustRightInd w:val="0"/>
        <w:jc w:val="both"/>
        <w:rPr>
          <w:rFonts w:ascii="Times New Roman" w:hAnsi="Times New Roman" w:cs="Times New Roman"/>
          <w:color w:val="auto"/>
          <w:lang w:val="fr-FR"/>
        </w:rPr>
      </w:pPr>
    </w:p>
    <w:p w:rsidR="003C5A9A" w:rsidRPr="005C1E48" w:rsidRDefault="003C5A9A" w:rsidP="003C5A9A">
      <w:pPr>
        <w:autoSpaceDE w:val="0"/>
        <w:autoSpaceDN w:val="0"/>
        <w:adjustRightInd w:val="0"/>
        <w:jc w:val="both"/>
        <w:rPr>
          <w:rFonts w:ascii="Times New Roman" w:hAnsi="Times New Roman" w:cs="Times New Roman"/>
          <w:color w:val="auto"/>
          <w:lang w:val="fr-FR"/>
        </w:rPr>
      </w:pPr>
    </w:p>
    <w:p w:rsidR="003C5A9A" w:rsidRPr="005C1E48" w:rsidRDefault="003C5A9A" w:rsidP="003C5A9A">
      <w:pPr>
        <w:pStyle w:val="Standard"/>
        <w:spacing w:line="240" w:lineRule="auto"/>
        <w:jc w:val="both"/>
        <w:rPr>
          <w:rFonts w:ascii="Times New Roman" w:hAnsi="Times New Roman" w:cs="Times New Roman"/>
          <w:sz w:val="24"/>
          <w:szCs w:val="24"/>
          <w:lang w:val="fr-FR"/>
        </w:rPr>
      </w:pPr>
      <w:r w:rsidRPr="005C1E48">
        <w:rPr>
          <w:rFonts w:ascii="Times New Roman" w:eastAsia="Calibri-Bold" w:hAnsi="Times New Roman" w:cs="Times New Roman"/>
          <w:b/>
          <w:bCs/>
          <w:sz w:val="24"/>
          <w:szCs w:val="24"/>
          <w:lang w:val="fr-FR"/>
        </w:rPr>
        <w:t xml:space="preserve">5. Cheltuieli privind serviciile: </w:t>
      </w:r>
      <w:r w:rsidRPr="005C1E48">
        <w:rPr>
          <w:rFonts w:ascii="Times New Roman" w:eastAsia="Wingdings-Regular" w:hAnsi="Times New Roman" w:cs="Times New Roman"/>
          <w:sz w:val="24"/>
          <w:szCs w:val="24"/>
          <w:lang w:val="fr-FR"/>
        </w:rPr>
        <w:t xml:space="preserve"> </w:t>
      </w:r>
    </w:p>
    <w:p w:rsidR="003C5A9A" w:rsidRPr="005C1E48" w:rsidRDefault="003C5A9A" w:rsidP="003C5A9A">
      <w:pPr>
        <w:pStyle w:val="Standard"/>
        <w:spacing w:line="240" w:lineRule="auto"/>
        <w:jc w:val="both"/>
        <w:rPr>
          <w:rFonts w:ascii="Times New Roman" w:eastAsia="Wingdings-Regular" w:hAnsi="Times New Roman" w:cs="Times New Roman"/>
          <w:sz w:val="24"/>
          <w:szCs w:val="24"/>
          <w:lang w:val="fr-FR"/>
        </w:rPr>
      </w:pPr>
      <w:r w:rsidRPr="005C1E48">
        <w:rPr>
          <w:rFonts w:ascii="Times New Roman" w:eastAsia="Wingdings-Regular" w:hAnsi="Times New Roman" w:cs="Times New Roman"/>
          <w:i/>
          <w:iCs/>
          <w:sz w:val="24"/>
          <w:szCs w:val="24"/>
          <w:lang w:val="fr-FR"/>
        </w:rPr>
        <w:t xml:space="preserve">a) </w:t>
      </w:r>
      <w:r w:rsidRPr="005C1E48">
        <w:rPr>
          <w:rFonts w:ascii="Times New Roman" w:eastAsia="Calibri-Italic" w:hAnsi="Times New Roman" w:cs="Times New Roman"/>
          <w:i/>
          <w:iCs/>
          <w:sz w:val="24"/>
          <w:szCs w:val="24"/>
          <w:lang w:val="fr-FR"/>
        </w:rPr>
        <w:t xml:space="preserve">Servicii de închiriere: </w:t>
      </w:r>
      <w:r w:rsidRPr="005C1E48">
        <w:rPr>
          <w:rFonts w:ascii="Times New Roman" w:eastAsia="Calibri" w:hAnsi="Times New Roman" w:cs="Times New Roman"/>
          <w:sz w:val="24"/>
          <w:szCs w:val="24"/>
          <w:lang w:val="fr-FR"/>
        </w:rPr>
        <w:t xml:space="preserve">închirieri echipamente, mijloace de transport, săli pentru organizarea diferitelor acţiuni (conferinţe, seminarii, cursuri, expoziţii, spectacole etc.). Se vor prezenta: contractul de închiriere (va fi precizată durata de închiriere, care trebuie să se raporteze la durata evenimentului cultural), </w:t>
      </w:r>
      <w:r w:rsidRPr="005C1E48">
        <w:rPr>
          <w:rFonts w:ascii="Times New Roman" w:hAnsi="Times New Roman" w:cs="Times New Roman"/>
          <w:sz w:val="24"/>
          <w:szCs w:val="24"/>
          <w:lang w:val="fr-FR"/>
        </w:rPr>
        <w:t>factură fiscală, chitanţă sau ordinul de plată</w:t>
      </w:r>
      <w:r w:rsidRPr="005C1E48">
        <w:rPr>
          <w:rFonts w:ascii="Times New Roman" w:eastAsia="Wingdings-Regular" w:hAnsi="Times New Roman" w:cs="Times New Roman"/>
          <w:sz w:val="24"/>
          <w:szCs w:val="24"/>
          <w:lang w:val="fr-FR"/>
        </w:rPr>
        <w:t xml:space="preserve">.  Se va întocmi un proces verbal de predare-primire. </w:t>
      </w:r>
    </w:p>
    <w:p w:rsidR="003C5A9A" w:rsidRPr="005C1E48" w:rsidRDefault="003C5A9A" w:rsidP="003C5A9A">
      <w:pPr>
        <w:pStyle w:val="Standard"/>
        <w:spacing w:line="240" w:lineRule="auto"/>
        <w:jc w:val="both"/>
        <w:rPr>
          <w:rFonts w:ascii="Times New Roman" w:hAnsi="Times New Roman" w:cs="Times New Roman"/>
          <w:sz w:val="24"/>
          <w:szCs w:val="24"/>
          <w:lang w:val="fr-FR"/>
        </w:rPr>
      </w:pPr>
      <w:r w:rsidRPr="005C1E48">
        <w:rPr>
          <w:rFonts w:ascii="Times New Roman" w:eastAsia="Wingdings-Regular" w:hAnsi="Times New Roman" w:cs="Times New Roman"/>
          <w:sz w:val="24"/>
          <w:szCs w:val="24"/>
          <w:lang w:val="fr-FR"/>
        </w:rPr>
        <w:t xml:space="preserve">b) </w:t>
      </w:r>
      <w:r w:rsidRPr="005C1E48">
        <w:rPr>
          <w:rFonts w:ascii="Times New Roman" w:eastAsia="Calibri-Italic" w:hAnsi="Times New Roman" w:cs="Times New Roman"/>
          <w:i/>
          <w:iCs/>
          <w:sz w:val="24"/>
          <w:szCs w:val="24"/>
          <w:lang w:val="fr-FR"/>
        </w:rPr>
        <w:t>Servicii de consultanţă de specialitate</w:t>
      </w:r>
      <w:r w:rsidRPr="005C1E48">
        <w:rPr>
          <w:rFonts w:ascii="Times New Roman" w:eastAsia="Calibri-Italic" w:hAnsi="Times New Roman" w:cs="Times New Roman"/>
          <w:b/>
          <w:bCs/>
          <w:sz w:val="24"/>
          <w:szCs w:val="24"/>
          <w:lang w:val="fr-FR"/>
        </w:rPr>
        <w:t>:</w:t>
      </w:r>
      <w:r w:rsidRPr="005C1E48">
        <w:rPr>
          <w:rFonts w:ascii="Times New Roman" w:eastAsia="Calibri-Italic" w:hAnsi="Times New Roman" w:cs="Times New Roman"/>
          <w:i/>
          <w:iCs/>
          <w:sz w:val="24"/>
          <w:szCs w:val="24"/>
          <w:lang w:val="fr-FR"/>
        </w:rPr>
        <w:t xml:space="preserve"> </w:t>
      </w:r>
      <w:r w:rsidRPr="005C1E48">
        <w:rPr>
          <w:rFonts w:ascii="Times New Roman" w:eastAsia="Calibri" w:hAnsi="Times New Roman" w:cs="Times New Roman"/>
          <w:sz w:val="24"/>
          <w:szCs w:val="24"/>
          <w:lang w:val="fr-FR"/>
        </w:rPr>
        <w:t>consultanţă din partea unor specialişti din diferite domenii, direct implicaţi în proiect. Se vor prezenta: contractele încheiate conform dispoziţiilor legale în vigoare etc., factura fiscala.</w:t>
      </w:r>
    </w:p>
    <w:p w:rsidR="003C5A9A" w:rsidRPr="005C1E48" w:rsidRDefault="003C5A9A" w:rsidP="003C5A9A">
      <w:pPr>
        <w:pStyle w:val="Standard"/>
        <w:spacing w:line="240" w:lineRule="auto"/>
        <w:jc w:val="both"/>
        <w:rPr>
          <w:rFonts w:ascii="Times New Roman" w:eastAsia="Wingdings-Regular" w:hAnsi="Times New Roman" w:cs="Times New Roman"/>
          <w:sz w:val="24"/>
          <w:szCs w:val="24"/>
          <w:lang w:val="fr-FR"/>
        </w:rPr>
      </w:pPr>
      <w:r w:rsidRPr="005C1E48">
        <w:rPr>
          <w:rFonts w:ascii="Times New Roman" w:eastAsia="Calibri" w:hAnsi="Times New Roman" w:cs="Times New Roman"/>
          <w:sz w:val="24"/>
          <w:szCs w:val="24"/>
          <w:lang w:val="fr-FR"/>
        </w:rPr>
        <w:t xml:space="preserve">c) </w:t>
      </w:r>
      <w:r w:rsidRPr="005C1E48">
        <w:rPr>
          <w:rFonts w:ascii="Times New Roman" w:eastAsia="Calibri" w:hAnsi="Times New Roman" w:cs="Times New Roman"/>
          <w:i/>
          <w:sz w:val="24"/>
          <w:szCs w:val="24"/>
          <w:lang w:val="fr-FR"/>
        </w:rPr>
        <w:t>Servicii de traducere, tehnoredactare, foto-video, design</w:t>
      </w:r>
      <w:r w:rsidRPr="005C1E48">
        <w:rPr>
          <w:rFonts w:ascii="Times New Roman" w:eastAsia="Calibri" w:hAnsi="Times New Roman" w:cs="Times New Roman"/>
          <w:sz w:val="24"/>
          <w:szCs w:val="24"/>
          <w:lang w:val="fr-FR"/>
        </w:rPr>
        <w:t xml:space="preserve"> etc. Se vor prezenta: contract, factură, </w:t>
      </w:r>
      <w:r w:rsidRPr="005C1E48">
        <w:rPr>
          <w:rFonts w:ascii="Times New Roman" w:hAnsi="Times New Roman" w:cs="Times New Roman"/>
          <w:sz w:val="24"/>
          <w:szCs w:val="24"/>
          <w:lang w:val="fr-FR"/>
        </w:rPr>
        <w:t xml:space="preserve">dovada plății (pentru virament: O.P. și extras de cont; pentru numerar: chitanță), </w:t>
      </w:r>
      <w:r w:rsidRPr="005C1E48">
        <w:rPr>
          <w:rFonts w:ascii="Times New Roman" w:eastAsia="Wingdings-Regular" w:hAnsi="Times New Roman" w:cs="Times New Roman"/>
          <w:sz w:val="24"/>
          <w:szCs w:val="24"/>
          <w:lang w:val="fr-FR"/>
        </w:rPr>
        <w:t>proces verbal de predare-primire (dupa caz).</w:t>
      </w:r>
    </w:p>
    <w:p w:rsidR="003C5A9A" w:rsidRPr="005C1E48" w:rsidRDefault="003C5A9A" w:rsidP="003C5A9A">
      <w:pPr>
        <w:pStyle w:val="Standard"/>
        <w:spacing w:line="240" w:lineRule="auto"/>
        <w:jc w:val="both"/>
        <w:rPr>
          <w:rFonts w:ascii="Times New Roman" w:eastAsia="Calibri" w:hAnsi="Times New Roman" w:cs="Times New Roman"/>
          <w:sz w:val="24"/>
          <w:szCs w:val="24"/>
          <w:lang w:val="fr-FR"/>
        </w:rPr>
      </w:pPr>
      <w:r w:rsidRPr="005C1E48">
        <w:rPr>
          <w:rFonts w:ascii="Times New Roman" w:eastAsia="Calibri-Bold" w:hAnsi="Times New Roman" w:cs="Times New Roman"/>
          <w:b/>
          <w:bCs/>
          <w:sz w:val="24"/>
          <w:szCs w:val="24"/>
          <w:lang w:val="fr-FR"/>
        </w:rPr>
        <w:t xml:space="preserve">6. Cheltuieli privind materialele consumabile şi echipamente: </w:t>
      </w:r>
      <w:r w:rsidRPr="005C1E48">
        <w:rPr>
          <w:rFonts w:ascii="Times New Roman" w:eastAsia="Calibri" w:hAnsi="Times New Roman" w:cs="Times New Roman"/>
          <w:sz w:val="24"/>
          <w:szCs w:val="24"/>
          <w:lang w:val="fr-FR"/>
        </w:rPr>
        <w:t xml:space="preserve">rechizite de birou, materiale protocol, materiale didactice, materiale de promovare, alte materiale necesare (nominalizate prin contract, justificate de specificul proiectului).  Documentele justificative care stau la baza înregistrărilor în contabilitate angajează răspunderea persoanelor care le-au întocmit, vizat şi aprobat, precum şi a celor care le-au înregistrat în contabilitate. Se vor prezenta: contract, </w:t>
      </w:r>
      <w:r w:rsidRPr="005C1E48">
        <w:rPr>
          <w:rFonts w:ascii="Times New Roman" w:hAnsi="Times New Roman" w:cs="Times New Roman"/>
          <w:sz w:val="24"/>
          <w:szCs w:val="24"/>
          <w:lang w:val="fr-FR"/>
        </w:rPr>
        <w:t xml:space="preserve">factură fiscală, </w:t>
      </w:r>
      <w:r w:rsidRPr="005C1E48">
        <w:rPr>
          <w:rFonts w:ascii="Times New Roman" w:hAnsi="Times New Roman" w:cs="Times New Roman"/>
          <w:lang w:val="fr-FR"/>
        </w:rPr>
        <w:t xml:space="preserve">dovada plății (pentru virament: O.P. și extras de cont; pentru numerar: chitanță), </w:t>
      </w:r>
      <w:r w:rsidRPr="005C1E48">
        <w:rPr>
          <w:rFonts w:ascii="Times New Roman" w:eastAsia="Calibri" w:hAnsi="Times New Roman" w:cs="Times New Roman"/>
          <w:sz w:val="24"/>
          <w:szCs w:val="24"/>
          <w:lang w:val="fr-FR"/>
        </w:rPr>
        <w:t>ce va conţine detalii privind materialele şi echipamentele achiziţionate.</w:t>
      </w:r>
    </w:p>
    <w:p w:rsidR="003C5A9A" w:rsidRPr="005C1E48" w:rsidRDefault="003C5A9A" w:rsidP="003C5A9A">
      <w:pPr>
        <w:autoSpaceDE w:val="0"/>
        <w:autoSpaceDN w:val="0"/>
        <w:adjustRightInd w:val="0"/>
        <w:jc w:val="both"/>
        <w:rPr>
          <w:rFonts w:ascii="Times New Roman" w:hAnsi="Times New Roman" w:cs="Times New Roman"/>
          <w:color w:val="auto"/>
        </w:rPr>
      </w:pPr>
      <w:r w:rsidRPr="005C1E48">
        <w:rPr>
          <w:rFonts w:ascii="Times New Roman" w:hAnsi="Times New Roman" w:cs="Times New Roman"/>
          <w:b/>
          <w:bCs/>
          <w:color w:val="auto"/>
        </w:rPr>
        <w:t xml:space="preserve">7. Cheltuieli pentru Tipărituri - </w:t>
      </w:r>
      <w:r w:rsidRPr="005C1E48">
        <w:rPr>
          <w:rFonts w:ascii="Times New Roman" w:hAnsi="Times New Roman" w:cs="Times New Roman"/>
          <w:color w:val="auto"/>
        </w:rPr>
        <w:t xml:space="preserve">(cărţi, reviste, broşuri, pliante, fluturaşi, manuale, afişe etc.). </w:t>
      </w:r>
      <w:r w:rsidRPr="005C1E48">
        <w:rPr>
          <w:rFonts w:ascii="Times New Roman" w:eastAsia="Calibri" w:hAnsi="Times New Roman" w:cs="Times New Roman"/>
          <w:color w:val="auto"/>
          <w:lang w:val="fr-FR"/>
        </w:rPr>
        <w:t xml:space="preserve">Se vor prezenta: contract, </w:t>
      </w:r>
      <w:r w:rsidRPr="005C1E48">
        <w:rPr>
          <w:rFonts w:ascii="Times New Roman" w:hAnsi="Times New Roman" w:cs="Times New Roman"/>
          <w:color w:val="auto"/>
          <w:lang w:val="fr-FR"/>
        </w:rPr>
        <w:t xml:space="preserve">factură fiscală, </w:t>
      </w:r>
      <w:r w:rsidRPr="005C1E48">
        <w:rPr>
          <w:rFonts w:ascii="Times New Roman" w:hAnsi="Times New Roman" w:cs="Times New Roman"/>
          <w:color w:val="auto"/>
        </w:rPr>
        <w:t xml:space="preserve">dovada plății (pentru virament: O.P. și extras de cont; pentru numerar: chitanță) </w:t>
      </w:r>
      <w:r w:rsidRPr="005C1E48">
        <w:rPr>
          <w:rFonts w:ascii="Times New Roman" w:eastAsia="Wingdings-Regular" w:hAnsi="Times New Roman" w:cs="Times New Roman"/>
          <w:color w:val="auto"/>
          <w:lang w:val="fr-FR"/>
        </w:rPr>
        <w:t>şi un exemplar din fiecare</w:t>
      </w:r>
      <w:r w:rsidRPr="005C1E48">
        <w:rPr>
          <w:rFonts w:ascii="Times New Roman" w:eastAsia="Calibri" w:hAnsi="Times New Roman" w:cs="Times New Roman"/>
          <w:color w:val="auto"/>
          <w:lang w:val="fr-FR"/>
        </w:rPr>
        <w:t xml:space="preserve"> material realizat.</w:t>
      </w:r>
    </w:p>
    <w:p w:rsidR="003C5A9A" w:rsidRPr="005C1E48" w:rsidRDefault="003C5A9A" w:rsidP="003C5A9A">
      <w:pPr>
        <w:autoSpaceDE w:val="0"/>
        <w:autoSpaceDN w:val="0"/>
        <w:adjustRightInd w:val="0"/>
        <w:jc w:val="both"/>
        <w:rPr>
          <w:rFonts w:ascii="Times New Roman" w:hAnsi="Times New Roman" w:cs="Times New Roman"/>
          <w:color w:val="auto"/>
        </w:rPr>
      </w:pPr>
      <w:r w:rsidRPr="005C1E48">
        <w:rPr>
          <w:rFonts w:ascii="Times New Roman" w:eastAsia="Calibri" w:hAnsi="Times New Roman" w:cs="Times New Roman"/>
          <w:color w:val="auto"/>
          <w:lang w:val="fr-FR"/>
        </w:rPr>
        <w:t>De asemenea, se întocmeşte o declaraţie pe proprie răspundere în care se specifică faptul că materialele au fost distribuite gratuit pentru realizarea evenimentului.</w:t>
      </w:r>
    </w:p>
    <w:p w:rsidR="003C5A9A" w:rsidRPr="005C1E48" w:rsidRDefault="003C5A9A" w:rsidP="003C5A9A">
      <w:pPr>
        <w:autoSpaceDE w:val="0"/>
        <w:autoSpaceDN w:val="0"/>
        <w:adjustRightInd w:val="0"/>
        <w:jc w:val="both"/>
        <w:rPr>
          <w:rFonts w:ascii="Times New Roman" w:hAnsi="Times New Roman" w:cs="Times New Roman"/>
          <w:color w:val="auto"/>
          <w:lang w:val="fr-FR"/>
        </w:rPr>
      </w:pPr>
    </w:p>
    <w:p w:rsidR="003C5A9A" w:rsidRPr="005C1E48" w:rsidRDefault="003C5A9A" w:rsidP="003C5A9A">
      <w:pPr>
        <w:autoSpaceDE w:val="0"/>
        <w:autoSpaceDN w:val="0"/>
        <w:adjustRightInd w:val="0"/>
        <w:jc w:val="both"/>
        <w:rPr>
          <w:rFonts w:ascii="Times New Roman" w:hAnsi="Times New Roman" w:cs="Times New Roman"/>
          <w:color w:val="auto"/>
        </w:rPr>
      </w:pPr>
      <w:r w:rsidRPr="005C1E48">
        <w:rPr>
          <w:rFonts w:ascii="Times New Roman" w:hAnsi="Times New Roman" w:cs="Times New Roman"/>
          <w:b/>
          <w:bCs/>
          <w:color w:val="auto"/>
        </w:rPr>
        <w:t xml:space="preserve">8. Cheltuieli pentru Publicitate și promovare </w:t>
      </w:r>
      <w:r w:rsidRPr="005C1E48">
        <w:rPr>
          <w:rFonts w:ascii="Times New Roman" w:hAnsi="Times New Roman" w:cs="Times New Roman"/>
          <w:color w:val="auto"/>
        </w:rPr>
        <w:t>(mesh, banner, roll-up, difuzări radio/tv/online, materiale personalizate, cupe, medalii, diplome etc). Se vor prezenta</w:t>
      </w:r>
      <w:r w:rsidRPr="005C1E48">
        <w:rPr>
          <w:rFonts w:ascii="Times New Roman" w:hAnsi="Times New Roman" w:cs="Times New Roman"/>
          <w:color w:val="auto"/>
          <w:lang w:val="fr-FR"/>
        </w:rPr>
        <w:t xml:space="preserve">: </w:t>
      </w:r>
      <w:r w:rsidRPr="005C1E48">
        <w:rPr>
          <w:rFonts w:ascii="Times New Roman" w:hAnsi="Times New Roman" w:cs="Times New Roman"/>
          <w:color w:val="auto"/>
        </w:rPr>
        <w:t>contract</w:t>
      </w:r>
      <w:r w:rsidRPr="005C1E48">
        <w:rPr>
          <w:rFonts w:ascii="Times New Roman" w:hAnsi="Times New Roman" w:cs="Times New Roman"/>
          <w:color w:val="auto"/>
          <w:lang w:val="fr-FR"/>
        </w:rPr>
        <w:t xml:space="preserve">, </w:t>
      </w:r>
      <w:r w:rsidRPr="005C1E48">
        <w:rPr>
          <w:rFonts w:ascii="Times New Roman" w:hAnsi="Times New Roman" w:cs="Times New Roman"/>
          <w:color w:val="auto"/>
        </w:rPr>
        <w:t>factură</w:t>
      </w:r>
      <w:r w:rsidRPr="005C1E48">
        <w:rPr>
          <w:rFonts w:ascii="Times New Roman" w:hAnsi="Times New Roman" w:cs="Times New Roman"/>
          <w:color w:val="auto"/>
          <w:lang w:val="fr-FR"/>
        </w:rPr>
        <w:t xml:space="preserve">, </w:t>
      </w:r>
      <w:r w:rsidRPr="005C1E48">
        <w:rPr>
          <w:rFonts w:ascii="Times New Roman" w:hAnsi="Times New Roman" w:cs="Times New Roman"/>
          <w:color w:val="auto"/>
        </w:rPr>
        <w:t>dovada plății (pentru virament: O.P. și extras de cont; pentru numerar: chitanță).</w:t>
      </w:r>
    </w:p>
    <w:p w:rsidR="003C5A9A" w:rsidRPr="005C1E48" w:rsidRDefault="003C5A9A" w:rsidP="003C5A9A">
      <w:pPr>
        <w:autoSpaceDE w:val="0"/>
        <w:autoSpaceDN w:val="0"/>
        <w:adjustRightInd w:val="0"/>
        <w:jc w:val="both"/>
        <w:rPr>
          <w:rFonts w:ascii="Times New Roman" w:hAnsi="Times New Roman" w:cs="Times New Roman"/>
          <w:b/>
          <w:color w:val="auto"/>
        </w:rPr>
      </w:pPr>
    </w:p>
    <w:p w:rsidR="003C5A9A" w:rsidRPr="005C1E48" w:rsidRDefault="003C5A9A" w:rsidP="003C5A9A">
      <w:pPr>
        <w:widowControl w:val="0"/>
        <w:autoSpaceDE w:val="0"/>
        <w:autoSpaceDN w:val="0"/>
        <w:adjustRightInd w:val="0"/>
        <w:jc w:val="both"/>
        <w:rPr>
          <w:rFonts w:ascii="Times New Roman" w:hAnsi="Times New Roman" w:cs="Times New Roman"/>
          <w:color w:val="auto"/>
        </w:rPr>
      </w:pPr>
      <w:r w:rsidRPr="005C1E48">
        <w:rPr>
          <w:rFonts w:ascii="Times New Roman" w:hAnsi="Times New Roman" w:cs="Times New Roman"/>
          <w:b/>
          <w:color w:val="auto"/>
        </w:rPr>
        <w:t xml:space="preserve">9. Cheltuieli – fond de premiere pentru concursuri </w:t>
      </w:r>
      <w:r w:rsidRPr="005C1E48">
        <w:rPr>
          <w:rFonts w:ascii="Times New Roman" w:eastAsia="Calibri-Bold" w:hAnsi="Times New Roman" w:cs="Times New Roman"/>
          <w:b/>
          <w:bCs/>
          <w:color w:val="auto"/>
        </w:rPr>
        <w:t>(</w:t>
      </w:r>
      <w:r w:rsidRPr="005C1E48">
        <w:rPr>
          <w:rFonts w:ascii="Times New Roman" w:eastAsia="Calibri-Bold" w:hAnsi="Times New Roman" w:cs="Times New Roman"/>
          <w:b/>
          <w:bCs/>
          <w:color w:val="auto"/>
          <w:u w:val="single"/>
        </w:rPr>
        <w:t>maxim 10% din bugetul aprobat al proiectului</w:t>
      </w:r>
      <w:r w:rsidRPr="005C1E48">
        <w:rPr>
          <w:rFonts w:ascii="Times New Roman" w:hAnsi="Times New Roman" w:cs="Times New Roman"/>
          <w:b/>
          <w:color w:val="auto"/>
        </w:rPr>
        <w:t xml:space="preserve">) -  </w:t>
      </w:r>
      <w:r w:rsidRPr="005C1E48">
        <w:rPr>
          <w:rFonts w:ascii="Times New Roman" w:hAnsi="Times New Roman" w:cs="Times New Roman"/>
          <w:color w:val="auto"/>
        </w:rPr>
        <w:t xml:space="preserve">Pentru acordarea de premii se vor prezenta: regulamentul de desfășurare al concursului și modul de acordare a premiilor și cuantumul premiului pe care îl va primi fiecare participant; </w:t>
      </w:r>
      <w:hyperlink w:anchor="_STAT_DE_PLATA" w:history="1">
        <w:r w:rsidRPr="005C1E48">
          <w:rPr>
            <w:rFonts w:ascii="Times New Roman" w:hAnsi="Times New Roman" w:cs="Times New Roman"/>
            <w:color w:val="auto"/>
          </w:rPr>
          <w:t>stat de plata</w:t>
        </w:r>
      </w:hyperlink>
      <w:r w:rsidRPr="005C1E48">
        <w:rPr>
          <w:rFonts w:ascii="Times New Roman" w:hAnsi="Times New Roman" w:cs="Times New Roman"/>
          <w:color w:val="auto"/>
        </w:rPr>
        <w:t xml:space="preserve">, care sa cuprindă: numele și prenumele persoanelor premiate, suma acordată, impozitul reținut conform reglementărilor în vigoare (Codul fiscal), suma netă primită, semnătura persoanei beneficiare, documente aprobate de persoanele care răspund de implementarea proiectului. Dacă beneficiarul premiului va fi minor sub 14 ani, premiul va fi ridicat de către reprezentantul legal. </w:t>
      </w:r>
    </w:p>
    <w:p w:rsidR="003C5A9A" w:rsidRPr="005C1E48" w:rsidRDefault="003C5A9A" w:rsidP="003C5A9A">
      <w:pPr>
        <w:autoSpaceDE w:val="0"/>
        <w:autoSpaceDN w:val="0"/>
        <w:adjustRightInd w:val="0"/>
        <w:jc w:val="both"/>
        <w:rPr>
          <w:rFonts w:ascii="Times New Roman" w:hAnsi="Times New Roman" w:cs="Times New Roman"/>
          <w:color w:val="auto"/>
          <w:lang w:val="fr-FR"/>
        </w:rPr>
      </w:pPr>
    </w:p>
    <w:p w:rsidR="003C5A9A" w:rsidRPr="005C1E48" w:rsidRDefault="003C5A9A" w:rsidP="003C5A9A">
      <w:pPr>
        <w:pStyle w:val="Standard"/>
        <w:spacing w:line="240" w:lineRule="auto"/>
        <w:jc w:val="both"/>
        <w:rPr>
          <w:rFonts w:ascii="Times New Roman" w:hAnsi="Times New Roman" w:cs="Times New Roman"/>
          <w:sz w:val="24"/>
          <w:szCs w:val="24"/>
          <w:lang w:val="ro-RO"/>
        </w:rPr>
      </w:pPr>
      <w:r w:rsidRPr="005C1E48">
        <w:rPr>
          <w:rFonts w:ascii="Times New Roman" w:eastAsia="Calibri" w:hAnsi="Times New Roman" w:cs="Times New Roman"/>
          <w:b/>
          <w:sz w:val="24"/>
          <w:szCs w:val="24"/>
          <w:lang w:val="fr-FR"/>
        </w:rPr>
        <w:t>10.</w:t>
      </w:r>
      <w:r w:rsidRPr="005C1E48">
        <w:rPr>
          <w:rFonts w:ascii="Times New Roman" w:eastAsia="Calibri" w:hAnsi="Times New Roman" w:cs="Times New Roman"/>
          <w:sz w:val="24"/>
          <w:szCs w:val="24"/>
          <w:lang w:val="fr-FR"/>
        </w:rPr>
        <w:t xml:space="preserve"> </w:t>
      </w:r>
      <w:r w:rsidRPr="005C1E48">
        <w:rPr>
          <w:rFonts w:ascii="Times New Roman" w:eastAsia="Calibri-Bold" w:hAnsi="Times New Roman" w:cs="Times New Roman"/>
          <w:b/>
          <w:bCs/>
          <w:sz w:val="24"/>
          <w:szCs w:val="24"/>
          <w:lang w:val="fr-FR"/>
        </w:rPr>
        <w:t xml:space="preserve">Alte cheltuieli: </w:t>
      </w:r>
      <w:r w:rsidRPr="005C1E48">
        <w:rPr>
          <w:rFonts w:ascii="Times New Roman" w:eastAsia="Calibri" w:hAnsi="Times New Roman" w:cs="Times New Roman"/>
          <w:sz w:val="24"/>
          <w:szCs w:val="24"/>
          <w:lang w:val="ro-RO"/>
        </w:rPr>
        <w:t xml:space="preserve">contract, </w:t>
      </w:r>
      <w:r w:rsidRPr="005C1E48">
        <w:rPr>
          <w:rFonts w:ascii="Times New Roman" w:hAnsi="Times New Roman" w:cs="Times New Roman"/>
          <w:sz w:val="24"/>
          <w:szCs w:val="24"/>
          <w:lang w:val="ro-RO"/>
        </w:rPr>
        <w:t xml:space="preserve">factură fiscală, </w:t>
      </w:r>
      <w:r w:rsidRPr="005C1E48">
        <w:rPr>
          <w:rFonts w:ascii="Times New Roman" w:hAnsi="Times New Roman" w:cs="Times New Roman"/>
          <w:lang w:val="ro-RO"/>
        </w:rPr>
        <w:t>dovada plății (pentru virament: O.P. și extras de cont; pentru numerar: chitanță)</w:t>
      </w:r>
      <w:r w:rsidRPr="005C1E48">
        <w:rPr>
          <w:rFonts w:ascii="Times New Roman" w:eastAsia="Calibri" w:hAnsi="Times New Roman" w:cs="Times New Roman"/>
          <w:sz w:val="24"/>
          <w:szCs w:val="24"/>
          <w:lang w:val="ro-RO"/>
        </w:rPr>
        <w:t xml:space="preserve">, cu indicarea categoriei de cheltuială inclusă în bugetul proiectului, </w:t>
      </w:r>
      <w:r w:rsidRPr="005C1E48">
        <w:rPr>
          <w:rFonts w:ascii="Times New Roman" w:hAnsi="Times New Roman" w:cs="Times New Roman"/>
          <w:spacing w:val="6"/>
          <w:sz w:val="24"/>
          <w:szCs w:val="24"/>
          <w:lang w:val="ro-RO"/>
        </w:rPr>
        <w:t xml:space="preserve">care se </w:t>
      </w:r>
      <w:r w:rsidRPr="005C1E48">
        <w:rPr>
          <w:rFonts w:ascii="Times New Roman" w:hAnsi="Times New Roman" w:cs="Times New Roman"/>
          <w:spacing w:val="1"/>
          <w:sz w:val="24"/>
          <w:szCs w:val="24"/>
          <w:lang w:val="ro-RO"/>
        </w:rPr>
        <w:t>justifică pentru activitățile proiectului.</w:t>
      </w:r>
    </w:p>
    <w:p w:rsidR="003C5A9A" w:rsidRPr="005C1E48" w:rsidRDefault="003C5A9A" w:rsidP="003C5A9A">
      <w:pPr>
        <w:pStyle w:val="Standard"/>
        <w:spacing w:line="240" w:lineRule="auto"/>
        <w:jc w:val="both"/>
        <w:rPr>
          <w:rFonts w:ascii="Times New Roman" w:hAnsi="Times New Roman" w:cs="Times New Roman"/>
          <w:sz w:val="24"/>
          <w:szCs w:val="24"/>
          <w:lang w:val="fr-FR"/>
        </w:rPr>
      </w:pPr>
      <w:r w:rsidRPr="005C1E48">
        <w:rPr>
          <w:rFonts w:ascii="Times New Roman" w:eastAsia="Calibri-Bold" w:hAnsi="Times New Roman" w:cs="Times New Roman"/>
          <w:b/>
          <w:bCs/>
          <w:sz w:val="24"/>
          <w:szCs w:val="24"/>
          <w:lang w:val="fr-FR"/>
        </w:rPr>
        <w:t xml:space="preserve">Observaţie: </w:t>
      </w:r>
      <w:r w:rsidRPr="005C1E48">
        <w:rPr>
          <w:rFonts w:ascii="Times New Roman" w:eastAsia="Calibri" w:hAnsi="Times New Roman" w:cs="Times New Roman"/>
          <w:b/>
          <w:sz w:val="24"/>
          <w:szCs w:val="24"/>
          <w:lang w:val="fr-FR"/>
        </w:rPr>
        <w:t>Documentele justificative de mai sus vor fi prezentate în copie certificată de către beneficiar prin semnătură şi ştampilă, cu menţiunea</w:t>
      </w:r>
      <w:r w:rsidRPr="005C1E48">
        <w:rPr>
          <w:rFonts w:ascii="Times New Roman" w:eastAsia="Calibri" w:hAnsi="Times New Roman" w:cs="Times New Roman"/>
          <w:sz w:val="24"/>
          <w:szCs w:val="24"/>
          <w:lang w:val="fr-FR"/>
        </w:rPr>
        <w:t xml:space="preserve"> </w:t>
      </w:r>
      <w:r w:rsidRPr="005C1E48">
        <w:rPr>
          <w:rFonts w:ascii="Times New Roman" w:eastAsia="Calibri-BoldItalic" w:hAnsi="Times New Roman" w:cs="Times New Roman"/>
          <w:b/>
          <w:bCs/>
          <w:i/>
          <w:iCs/>
          <w:sz w:val="24"/>
          <w:szCs w:val="24"/>
          <w:lang w:val="fr-FR"/>
        </w:rPr>
        <w:t xml:space="preserve">"conform cu originalul". </w:t>
      </w:r>
      <w:r w:rsidRPr="005C1E48">
        <w:rPr>
          <w:rFonts w:ascii="Times New Roman" w:eastAsia="Calibri" w:hAnsi="Times New Roman" w:cs="Times New Roman"/>
          <w:sz w:val="24"/>
          <w:szCs w:val="24"/>
          <w:lang w:val="fr-FR"/>
        </w:rPr>
        <w:t xml:space="preserve"> Pe baza acestor documente justificative Consiliul Judeţean va efectua decontările finale, după caz, către organizaţia beneficiară. În termen de maximum </w:t>
      </w:r>
      <w:r w:rsidRPr="005C1E48">
        <w:rPr>
          <w:rFonts w:ascii="Times New Roman" w:eastAsia="Calibri" w:hAnsi="Times New Roman" w:cs="Times New Roman"/>
          <w:b/>
          <w:bCs/>
          <w:sz w:val="24"/>
          <w:szCs w:val="24"/>
          <w:lang w:val="fr-FR"/>
        </w:rPr>
        <w:t>30</w:t>
      </w:r>
      <w:r w:rsidRPr="005C1E48">
        <w:rPr>
          <w:rFonts w:ascii="Times New Roman" w:eastAsia="Calibri-Bold" w:hAnsi="Times New Roman" w:cs="Times New Roman"/>
          <w:b/>
          <w:bCs/>
          <w:sz w:val="24"/>
          <w:szCs w:val="24"/>
          <w:lang w:val="fr-FR"/>
        </w:rPr>
        <w:t xml:space="preserve"> zile </w:t>
      </w:r>
      <w:r w:rsidRPr="005C1E48">
        <w:rPr>
          <w:rFonts w:ascii="Times New Roman" w:eastAsia="Calibri" w:hAnsi="Times New Roman" w:cs="Times New Roman"/>
          <w:sz w:val="24"/>
          <w:szCs w:val="24"/>
          <w:lang w:val="fr-FR"/>
        </w:rPr>
        <w:t xml:space="preserve">de la finalizarea proiectului, aceasta va prezenta finanţatorului în copie certificată - în completarea raportului </w:t>
      </w:r>
      <w:proofErr w:type="gramStart"/>
      <w:r w:rsidRPr="005C1E48">
        <w:rPr>
          <w:rFonts w:ascii="Times New Roman" w:eastAsia="Calibri" w:hAnsi="Times New Roman" w:cs="Times New Roman"/>
          <w:sz w:val="24"/>
          <w:szCs w:val="24"/>
          <w:lang w:val="fr-FR"/>
        </w:rPr>
        <w:t>de activitate</w:t>
      </w:r>
      <w:proofErr w:type="gramEnd"/>
      <w:r w:rsidRPr="005C1E48">
        <w:rPr>
          <w:rFonts w:ascii="Times New Roman" w:eastAsia="Calibri" w:hAnsi="Times New Roman" w:cs="Times New Roman"/>
          <w:sz w:val="24"/>
          <w:szCs w:val="24"/>
          <w:lang w:val="fr-FR"/>
        </w:rPr>
        <w:t xml:space="preserve"> - documentele justificative prin care s-au efectuat plăţile – chitanţă, ordin de plată, extrasele cont bancar privind suma încasată şi plăţile efectuate de aceasta.</w:t>
      </w:r>
    </w:p>
    <w:p w:rsidR="003C5A9A" w:rsidRPr="005C1E48" w:rsidRDefault="003C5A9A" w:rsidP="003C5A9A">
      <w:pPr>
        <w:pStyle w:val="Standard"/>
        <w:spacing w:line="240" w:lineRule="auto"/>
        <w:jc w:val="both"/>
        <w:rPr>
          <w:rFonts w:ascii="Times New Roman" w:hAnsi="Times New Roman" w:cs="Times New Roman"/>
          <w:sz w:val="24"/>
          <w:szCs w:val="24"/>
          <w:lang w:val="fr-FR"/>
        </w:rPr>
      </w:pPr>
      <w:r w:rsidRPr="005C1E48">
        <w:rPr>
          <w:rFonts w:ascii="Times New Roman" w:eastAsia="Calibri" w:hAnsi="Times New Roman" w:cs="Times New Roman"/>
          <w:b/>
          <w:bCs/>
          <w:sz w:val="24"/>
          <w:szCs w:val="24"/>
          <w:lang w:val="fr-FR"/>
        </w:rPr>
        <w:t xml:space="preserve">NOTĂ: </w:t>
      </w:r>
      <w:r w:rsidRPr="005C1E48">
        <w:rPr>
          <w:rFonts w:ascii="Times New Roman" w:eastAsia="Calibri" w:hAnsi="Times New Roman" w:cs="Times New Roman"/>
          <w:sz w:val="24"/>
          <w:szCs w:val="24"/>
          <w:lang w:val="fr-FR"/>
        </w:rPr>
        <w:t xml:space="preserve">Finanţările nerambursabile trebuie însoţite de o contribuţie proprie de minimum </w:t>
      </w:r>
      <w:r w:rsidRPr="005C1E48">
        <w:rPr>
          <w:rFonts w:ascii="Times New Roman" w:eastAsia="Calibri" w:hAnsi="Times New Roman" w:cs="Times New Roman"/>
          <w:b/>
          <w:bCs/>
          <w:sz w:val="24"/>
          <w:szCs w:val="24"/>
          <w:lang w:val="fr-FR"/>
        </w:rPr>
        <w:t xml:space="preserve">10% din </w:t>
      </w:r>
      <w:r w:rsidRPr="005C1E48">
        <w:rPr>
          <w:rFonts w:ascii="Times New Roman" w:eastAsia="Calibri" w:hAnsi="Times New Roman" w:cs="Times New Roman"/>
          <w:b/>
          <w:sz w:val="24"/>
          <w:szCs w:val="24"/>
          <w:lang w:val="fr-FR"/>
        </w:rPr>
        <w:t>valoarea totală de finanţare a proiectului aprobat din partea beneficiarului.</w:t>
      </w:r>
      <w:r w:rsidRPr="005C1E48">
        <w:rPr>
          <w:rFonts w:ascii="Times New Roman" w:eastAsia="Calibri" w:hAnsi="Times New Roman" w:cs="Times New Roman"/>
          <w:sz w:val="24"/>
          <w:szCs w:val="24"/>
          <w:lang w:val="fr-FR"/>
        </w:rPr>
        <w:t xml:space="preserve"> Astfel, organizaţia beneficiară trebuie să prezinte documentele justificative şi pentru suma ce reprezintă contribuţia proprie (contract, factură şi chitanţă sau ordin de plată).</w:t>
      </w:r>
    </w:p>
    <w:p w:rsidR="003C5A9A" w:rsidRPr="005C1E48" w:rsidRDefault="003C5A9A" w:rsidP="003C5A9A">
      <w:pPr>
        <w:pStyle w:val="Standard"/>
        <w:tabs>
          <w:tab w:val="left" w:pos="520"/>
        </w:tabs>
        <w:overflowPunct w:val="0"/>
        <w:spacing w:after="0" w:line="240" w:lineRule="auto"/>
        <w:jc w:val="both"/>
        <w:rPr>
          <w:rFonts w:ascii="Times New Roman" w:eastAsia="Calibri" w:hAnsi="Times New Roman" w:cs="Times New Roman"/>
          <w:sz w:val="24"/>
          <w:szCs w:val="24"/>
          <w:lang w:val="fr-FR"/>
        </w:rPr>
      </w:pPr>
      <w:r w:rsidRPr="005C1E48">
        <w:rPr>
          <w:rFonts w:ascii="Times New Roman" w:eastAsia="Calibri" w:hAnsi="Times New Roman" w:cs="Times New Roman"/>
          <w:sz w:val="24"/>
          <w:szCs w:val="24"/>
          <w:lang w:val="fr-FR"/>
        </w:rPr>
        <w:t>Dosarul cu documente justificative, ce va fi depus la Registratura Consiliului Judeţean Argeş, într-un singur exemplar, va conţine şi o copie xerox după contractul de finanţare încheiat cu Consiliul Judeţean Argeş.</w:t>
      </w:r>
    </w:p>
    <w:p w:rsidR="003C5A9A" w:rsidRPr="005C1E48" w:rsidRDefault="003C5A9A" w:rsidP="003C5A9A">
      <w:pPr>
        <w:pStyle w:val="Standard"/>
        <w:tabs>
          <w:tab w:val="left" w:pos="1040"/>
        </w:tabs>
        <w:overflowPunct w:val="0"/>
        <w:spacing w:after="0" w:line="240" w:lineRule="auto"/>
        <w:ind w:left="520" w:hanging="340"/>
        <w:jc w:val="both"/>
        <w:rPr>
          <w:rFonts w:ascii="Times New Roman" w:hAnsi="Times New Roman" w:cs="Times New Roman"/>
          <w:sz w:val="24"/>
          <w:szCs w:val="24"/>
          <w:lang w:val="fr-FR"/>
        </w:rPr>
      </w:pPr>
    </w:p>
    <w:p w:rsidR="003C5A9A" w:rsidRPr="005C1E48" w:rsidRDefault="003C5A9A" w:rsidP="003C5A9A">
      <w:pPr>
        <w:pStyle w:val="Standard"/>
        <w:tabs>
          <w:tab w:val="left" w:pos="1040"/>
        </w:tabs>
        <w:overflowPunct w:val="0"/>
        <w:spacing w:after="0" w:line="240" w:lineRule="auto"/>
        <w:ind w:left="520" w:hanging="340"/>
        <w:jc w:val="both"/>
        <w:rPr>
          <w:rFonts w:ascii="Times New Roman" w:hAnsi="Times New Roman" w:cs="Times New Roman"/>
          <w:b/>
          <w:bCs/>
          <w:sz w:val="24"/>
          <w:szCs w:val="24"/>
          <w:lang w:val="fr-FR"/>
        </w:rPr>
      </w:pPr>
    </w:p>
    <w:p w:rsidR="003C5A9A" w:rsidRPr="005C1E48"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Pr="005C1E48"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Pr="005C1E48"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Pr="005C1E48"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Pr="005C1E48"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Pr="005C1E48"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Pr="005C1E48"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Pr="005C1E48"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Pr="005C1E48"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Pr="005C1E48"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Pr="005C1E48"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Pr="005C1E48"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Pr="005C1E48"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Pr="005C1E48"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Pr="005C1E48"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Pr="005C1E48"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Pr="005C1E48"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Pr="005C1E48"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Pr="005C1E48"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Pr="005C1E48"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Pr="005C1E48" w:rsidRDefault="003C5A9A" w:rsidP="003C5A9A">
      <w:pPr>
        <w:pStyle w:val="Standard"/>
        <w:tabs>
          <w:tab w:val="left" w:pos="1040"/>
        </w:tabs>
        <w:overflowPunct w:val="0"/>
        <w:spacing w:after="0" w:line="240" w:lineRule="auto"/>
        <w:jc w:val="both"/>
        <w:rPr>
          <w:rFonts w:ascii="Times New Roman" w:hAnsi="Times New Roman" w:cs="Times New Roman"/>
          <w:b/>
          <w:bCs/>
          <w:sz w:val="24"/>
          <w:szCs w:val="24"/>
          <w:lang w:val="fr-FR"/>
        </w:rPr>
      </w:pPr>
    </w:p>
    <w:p w:rsidR="003C5A9A" w:rsidRPr="005C1E48" w:rsidRDefault="003C5A9A" w:rsidP="003C5A9A">
      <w:pPr>
        <w:pStyle w:val="Standard"/>
        <w:spacing w:after="0" w:line="240" w:lineRule="auto"/>
        <w:jc w:val="both"/>
        <w:rPr>
          <w:rFonts w:ascii="Times New Roman" w:hAnsi="Times New Roman" w:cs="Times New Roman"/>
          <w:b/>
          <w:bCs/>
          <w:sz w:val="24"/>
          <w:szCs w:val="24"/>
          <w:lang w:val="ro-RO"/>
        </w:rPr>
      </w:pPr>
      <w:r w:rsidRPr="005C1E48">
        <w:rPr>
          <w:rFonts w:ascii="Times New Roman" w:hAnsi="Times New Roman" w:cs="Times New Roman"/>
          <w:b/>
          <w:bCs/>
          <w:sz w:val="24"/>
          <w:szCs w:val="24"/>
          <w:lang w:val="ro-RO"/>
        </w:rPr>
        <w:t xml:space="preserve">  </w:t>
      </w:r>
      <w:r w:rsidRPr="005C1E48">
        <w:rPr>
          <w:rFonts w:ascii="Times New Roman" w:hAnsi="Times New Roman" w:cs="Times New Roman"/>
          <w:b/>
          <w:bCs/>
          <w:sz w:val="24"/>
          <w:szCs w:val="24"/>
          <w:lang w:val="ro-RO"/>
        </w:rPr>
        <w:tab/>
      </w:r>
      <w:r w:rsidRPr="005C1E48">
        <w:rPr>
          <w:rFonts w:ascii="Times New Roman" w:hAnsi="Times New Roman" w:cs="Times New Roman"/>
          <w:b/>
          <w:bCs/>
          <w:sz w:val="24"/>
          <w:szCs w:val="24"/>
          <w:lang w:val="ro-RO"/>
        </w:rPr>
        <w:tab/>
      </w:r>
      <w:r w:rsidRPr="005C1E48">
        <w:rPr>
          <w:rFonts w:ascii="Times New Roman" w:hAnsi="Times New Roman" w:cs="Times New Roman"/>
          <w:b/>
          <w:bCs/>
          <w:sz w:val="24"/>
          <w:szCs w:val="24"/>
          <w:lang w:val="ro-RO"/>
        </w:rPr>
        <w:tab/>
      </w:r>
    </w:p>
    <w:p w:rsidR="003C5A9A" w:rsidRPr="005C1E48" w:rsidRDefault="003C5A9A" w:rsidP="003C5A9A">
      <w:pPr>
        <w:pStyle w:val="Standard"/>
        <w:spacing w:after="0" w:line="240" w:lineRule="auto"/>
        <w:jc w:val="right"/>
        <w:rPr>
          <w:rFonts w:ascii="Times New Roman" w:hAnsi="Times New Roman" w:cs="Times New Roman"/>
          <w:b/>
          <w:bCs/>
          <w:sz w:val="24"/>
          <w:szCs w:val="24"/>
          <w:lang w:val="ro-RO"/>
        </w:rPr>
      </w:pPr>
      <w:r w:rsidRPr="005C1E48">
        <w:rPr>
          <w:rFonts w:ascii="Times New Roman" w:hAnsi="Times New Roman" w:cs="Times New Roman"/>
          <w:b/>
          <w:bCs/>
          <w:sz w:val="24"/>
          <w:szCs w:val="24"/>
          <w:lang w:val="ro-RO"/>
        </w:rPr>
        <w:t>Anexa  nr. 10</w:t>
      </w:r>
    </w:p>
    <w:p w:rsidR="003C5A9A" w:rsidRPr="005C1E48" w:rsidRDefault="003C5A9A" w:rsidP="003C5A9A">
      <w:pPr>
        <w:pStyle w:val="Standard"/>
        <w:spacing w:after="0" w:line="240" w:lineRule="auto"/>
        <w:jc w:val="both"/>
        <w:rPr>
          <w:rFonts w:ascii="Times New Roman" w:hAnsi="Times New Roman" w:cs="Times New Roman"/>
          <w:b/>
          <w:bCs/>
          <w:sz w:val="24"/>
          <w:szCs w:val="24"/>
          <w:lang w:val="ro-RO"/>
        </w:rPr>
      </w:pPr>
    </w:p>
    <w:p w:rsidR="003C5A9A" w:rsidRPr="005C1E48" w:rsidRDefault="003C5A9A" w:rsidP="003C5A9A">
      <w:pPr>
        <w:pStyle w:val="Standard"/>
        <w:spacing w:after="0" w:line="240" w:lineRule="auto"/>
        <w:jc w:val="center"/>
        <w:rPr>
          <w:rFonts w:ascii="Times New Roman" w:hAnsi="Times New Roman" w:cs="Times New Roman"/>
          <w:b/>
          <w:bCs/>
          <w:sz w:val="24"/>
          <w:szCs w:val="24"/>
          <w:lang w:val="ro-RO"/>
        </w:rPr>
      </w:pPr>
      <w:r w:rsidRPr="005C1E48">
        <w:rPr>
          <w:rFonts w:ascii="Times New Roman" w:hAnsi="Times New Roman" w:cs="Times New Roman"/>
          <w:b/>
          <w:bCs/>
          <w:sz w:val="24"/>
          <w:szCs w:val="24"/>
          <w:lang w:val="ro-RO"/>
        </w:rPr>
        <w:t>CONTRACT</w:t>
      </w:r>
    </w:p>
    <w:p w:rsidR="003C5A9A" w:rsidRPr="005C1E48" w:rsidRDefault="003C5A9A" w:rsidP="003C5A9A">
      <w:pPr>
        <w:pStyle w:val="Standard"/>
        <w:spacing w:after="0" w:line="240" w:lineRule="auto"/>
        <w:jc w:val="center"/>
        <w:rPr>
          <w:rFonts w:ascii="Times New Roman" w:hAnsi="Times New Roman" w:cs="Times New Roman"/>
          <w:b/>
          <w:bCs/>
          <w:sz w:val="24"/>
          <w:szCs w:val="24"/>
          <w:lang w:val="ro-RO"/>
        </w:rPr>
      </w:pPr>
      <w:r w:rsidRPr="005C1E48">
        <w:rPr>
          <w:rFonts w:ascii="Times New Roman" w:hAnsi="Times New Roman" w:cs="Times New Roman"/>
          <w:b/>
          <w:bCs/>
          <w:sz w:val="24"/>
          <w:szCs w:val="24"/>
          <w:lang w:val="ro-RO"/>
        </w:rPr>
        <w:t>privind finanțarea nerambursabilă din fonduri publice pentru activități nonprofit de interes general în anul __________</w:t>
      </w:r>
    </w:p>
    <w:p w:rsidR="003C5A9A" w:rsidRPr="005C1E48" w:rsidRDefault="003C5A9A" w:rsidP="003C5A9A">
      <w:pPr>
        <w:pStyle w:val="Standard"/>
        <w:spacing w:after="0" w:line="240" w:lineRule="auto"/>
        <w:jc w:val="both"/>
        <w:rPr>
          <w:rFonts w:ascii="Times New Roman" w:hAnsi="Times New Roman" w:cs="Times New Roman"/>
          <w:b/>
          <w:bCs/>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b/>
          <w:bCs/>
          <w:sz w:val="24"/>
          <w:szCs w:val="24"/>
          <w:lang w:val="en-GB"/>
        </w:rPr>
      </w:pPr>
    </w:p>
    <w:p w:rsidR="003C5A9A" w:rsidRPr="005C1E48" w:rsidRDefault="003C5A9A" w:rsidP="003C5A9A">
      <w:pPr>
        <w:pStyle w:val="Standard"/>
        <w:spacing w:after="0" w:line="240" w:lineRule="auto"/>
        <w:ind w:firstLine="709"/>
        <w:jc w:val="both"/>
        <w:rPr>
          <w:rFonts w:ascii="Times New Roman" w:hAnsi="Times New Roman" w:cs="Times New Roman"/>
          <w:b/>
          <w:bCs/>
          <w:sz w:val="24"/>
          <w:szCs w:val="24"/>
          <w:lang w:val="ro-RO"/>
        </w:rPr>
      </w:pPr>
      <w:r w:rsidRPr="005C1E48">
        <w:rPr>
          <w:rFonts w:ascii="Times New Roman" w:hAnsi="Times New Roman" w:cs="Times New Roman"/>
          <w:b/>
          <w:bCs/>
          <w:sz w:val="24"/>
          <w:szCs w:val="24"/>
          <w:lang w:val="ro-RO"/>
        </w:rPr>
        <w:t>CAP. I</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b/>
          <w:bCs/>
          <w:sz w:val="24"/>
          <w:szCs w:val="24"/>
          <w:lang w:val="ro-RO"/>
        </w:rPr>
        <w:t>Părţile contractante</w:t>
      </w:r>
    </w:p>
    <w:p w:rsidR="003C5A9A" w:rsidRPr="005C1E48" w:rsidRDefault="003C5A9A" w:rsidP="003C5A9A">
      <w:pPr>
        <w:pStyle w:val="Standard"/>
        <w:spacing w:after="0" w:line="240" w:lineRule="auto"/>
        <w:jc w:val="both"/>
        <w:rPr>
          <w:rFonts w:ascii="Times New Roman" w:hAnsi="Times New Roman" w:cs="Times New Roman"/>
          <w:b/>
          <w:sz w:val="24"/>
          <w:szCs w:val="24"/>
          <w:lang w:val="ro-RO"/>
        </w:rPr>
      </w:pP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b/>
          <w:sz w:val="24"/>
          <w:szCs w:val="24"/>
          <w:lang w:val="ro-RO"/>
        </w:rPr>
        <w:t xml:space="preserve">Județul Argeș </w:t>
      </w:r>
      <w:r w:rsidRPr="005C1E48">
        <w:rPr>
          <w:rFonts w:ascii="Times New Roman" w:hAnsi="Times New Roman" w:cs="Times New Roman"/>
          <w:sz w:val="24"/>
          <w:szCs w:val="24"/>
          <w:lang w:val="ro-RO"/>
        </w:rPr>
        <w:t xml:space="preserve">- Consiliul Județean Argeș, cu sediul în Pitești, str. Vasile Milea nr. 1, judeţul Argeș, cod fiscal 4229512, cont RO73TREZ24A670502203030X, deschis la Trezoreria Municipiului Pitești, reprezentat prin domnul </w:t>
      </w:r>
      <w:r>
        <w:rPr>
          <w:rFonts w:ascii="Times New Roman" w:hAnsi="Times New Roman" w:cs="Times New Roman"/>
          <w:sz w:val="24"/>
          <w:szCs w:val="24"/>
          <w:lang w:val="ro-RO"/>
        </w:rPr>
        <w:t>.........................................</w:t>
      </w:r>
      <w:r w:rsidRPr="005C1E48">
        <w:rPr>
          <w:rFonts w:ascii="Times New Roman" w:hAnsi="Times New Roman" w:cs="Times New Roman"/>
          <w:sz w:val="24"/>
          <w:szCs w:val="24"/>
          <w:lang w:val="ro-RO"/>
        </w:rPr>
        <w:t xml:space="preserve"> - Președinte, denumit în continuare autoritate finanțatoare,</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şi</w:t>
      </w: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bCs/>
          <w:sz w:val="24"/>
          <w:szCs w:val="24"/>
          <w:lang w:val="ro-RO"/>
        </w:rPr>
        <w:t xml:space="preserve">Beneficiar </w:t>
      </w:r>
      <w:r w:rsidRPr="005C1E48">
        <w:rPr>
          <w:rFonts w:ascii="Times New Roman" w:hAnsi="Times New Roman" w:cs="Times New Roman"/>
          <w:sz w:val="24"/>
          <w:szCs w:val="24"/>
          <w:lang w:val="ro-RO"/>
        </w:rPr>
        <w:t>_________________</w:t>
      </w:r>
      <w:r w:rsidRPr="005C1E48">
        <w:rPr>
          <w:rFonts w:ascii="Times New Roman" w:hAnsi="Times New Roman" w:cs="Times New Roman"/>
          <w:b/>
          <w:bCs/>
          <w:sz w:val="24"/>
          <w:szCs w:val="24"/>
          <w:lang w:val="ro-RO"/>
        </w:rPr>
        <w:t xml:space="preserve">, </w:t>
      </w:r>
      <w:r w:rsidRPr="005C1E48">
        <w:rPr>
          <w:rFonts w:ascii="Times New Roman" w:hAnsi="Times New Roman" w:cs="Times New Roman"/>
          <w:sz w:val="24"/>
          <w:szCs w:val="24"/>
          <w:lang w:val="ro-RO"/>
        </w:rPr>
        <w:t>cu sediul în _______, nr. _________, telefon ___________, cod fiscal ____________, cont bancar _________________, deschis la ______________, reprezentată legal prin ____________, denumit în continuare beneficiar,</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 xml:space="preserve">în baza dispoziţiilor Legii nr. 350/2005 actualizată, privind regimul finanţărilor nerambursabile din fonduri publice alocate pentru activităţi nonprofit de interes general şi ale </w:t>
      </w:r>
      <w:r w:rsidRPr="00A75CE5">
        <w:rPr>
          <w:rFonts w:ascii="Times New Roman" w:hAnsi="Times New Roman" w:cs="Times New Roman"/>
          <w:sz w:val="24"/>
          <w:szCs w:val="24"/>
          <w:lang w:val="ro-RO"/>
        </w:rPr>
        <w:t>Hotărârii Consiliului Județean nr</w:t>
      </w:r>
      <w:r w:rsidRPr="0066756D">
        <w:rPr>
          <w:rFonts w:ascii="Times New Roman" w:hAnsi="Times New Roman" w:cs="Times New Roman"/>
          <w:color w:val="FF0000"/>
          <w:sz w:val="24"/>
          <w:szCs w:val="24"/>
          <w:lang w:val="ro-RO"/>
        </w:rPr>
        <w:t>.</w:t>
      </w:r>
      <w:r w:rsidRPr="005C1E48">
        <w:rPr>
          <w:rFonts w:ascii="Times New Roman" w:hAnsi="Times New Roman" w:cs="Times New Roman"/>
          <w:sz w:val="24"/>
          <w:szCs w:val="24"/>
          <w:lang w:val="ro-RO"/>
        </w:rPr>
        <w:t xml:space="preserve"> _____________, au convenit încheierea prezentului contract.</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CAP. II</w:t>
      </w: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Obiectul şi valoarea contractului</w:t>
      </w: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 xml:space="preserve">ART. 1. </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Obiectul prezentului contract îl constituie finanţarea activităților/acțiunilor din cadrul proiectului _________________, prevăzute în Anexa 1.</w:t>
      </w: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 xml:space="preserve">ART. 2.  </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Autoritatea finanţatoare repartizează beneficiarului suma de _______ lei pentru finanţarea acţiunilor/activităţilor prevăzute la art. 1.</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CAP. III</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 xml:space="preserve">Durata contractului:   _____________                  </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ART. 3</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Prezentul contract intră în vigoare la data semnării lui de către părţi şi este valabil până la data  de _________________</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lastRenderedPageBreak/>
        <w:t>CAP. IV</w:t>
      </w: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Drepturile şi obligaţiile părţilor</w:t>
      </w: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ART. 4</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b/>
          <w:sz w:val="24"/>
          <w:szCs w:val="24"/>
          <w:lang w:val="ro-RO"/>
        </w:rPr>
        <w:t>Beneficiarul are următoarele drepturi şi obligaţii</w:t>
      </w:r>
      <w:r w:rsidRPr="005C1E48">
        <w:rPr>
          <w:rFonts w:ascii="Times New Roman" w:hAnsi="Times New Roman" w:cs="Times New Roman"/>
          <w:sz w:val="24"/>
          <w:szCs w:val="24"/>
          <w:lang w:val="ro-RO"/>
        </w:rPr>
        <w:t xml:space="preserve">: </w:t>
      </w:r>
    </w:p>
    <w:p w:rsidR="003C5A9A"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b/>
          <w:sz w:val="24"/>
          <w:szCs w:val="24"/>
          <w:lang w:val="ro-RO"/>
        </w:rPr>
        <w:t>a)</w:t>
      </w:r>
      <w:r w:rsidRPr="005C1E48">
        <w:rPr>
          <w:rFonts w:ascii="Times New Roman" w:hAnsi="Times New Roman" w:cs="Times New Roman"/>
          <w:sz w:val="24"/>
          <w:szCs w:val="24"/>
          <w:lang w:val="ro-RO"/>
        </w:rPr>
        <w:t xml:space="preserve"> să utilizeze suma prevăzută la art. 2 exclusiv pentru finanţarea cheltuielilor aferente acţiunilor/activităţilor prevăzute în anexa 1, potrivit destinaţiei stabilite prin contract în anexa 2 şi în conformitate cu dispoziţiile legale în vigoare;</w:t>
      </w:r>
    </w:p>
    <w:p w:rsidR="003C5A9A" w:rsidRPr="00195303" w:rsidRDefault="003C5A9A" w:rsidP="003C5A9A">
      <w:pPr>
        <w:pStyle w:val="Standard"/>
        <w:spacing w:after="0" w:line="240" w:lineRule="auto"/>
        <w:ind w:firstLine="709"/>
        <w:jc w:val="both"/>
        <w:rPr>
          <w:rFonts w:ascii="Times New Roman" w:hAnsi="Times New Roman" w:cs="Times New Roman"/>
          <w:sz w:val="24"/>
          <w:szCs w:val="24"/>
          <w:lang w:val="ro-RO"/>
        </w:rPr>
      </w:pPr>
      <w:r w:rsidRPr="00195303">
        <w:rPr>
          <w:rFonts w:ascii="Times New Roman" w:hAnsi="Times New Roman" w:cs="Times New Roman"/>
          <w:sz w:val="24"/>
          <w:szCs w:val="24"/>
          <w:lang w:val="ro-RO"/>
        </w:rPr>
        <w:t xml:space="preserve">b) beneficiarul poate folosi cel mult 20% din suma alocată pentru un anume tip de cheltuială la alte cheltuieli, cu acordul autorității finanțatoare, printr-o notificare prealabilă. </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Pr>
          <w:rFonts w:ascii="Times New Roman" w:hAnsi="Times New Roman" w:cs="Times New Roman"/>
          <w:b/>
          <w:sz w:val="24"/>
          <w:szCs w:val="24"/>
          <w:lang w:val="ro-RO"/>
        </w:rPr>
        <w:t>c</w:t>
      </w:r>
      <w:r w:rsidRPr="005C1E48">
        <w:rPr>
          <w:rFonts w:ascii="Times New Roman" w:hAnsi="Times New Roman" w:cs="Times New Roman"/>
          <w:b/>
          <w:sz w:val="24"/>
          <w:szCs w:val="24"/>
          <w:lang w:val="ro-RO"/>
        </w:rPr>
        <w:t>)</w:t>
      </w:r>
      <w:r w:rsidRPr="005C1E48">
        <w:rPr>
          <w:rFonts w:ascii="Times New Roman" w:hAnsi="Times New Roman" w:cs="Times New Roman"/>
          <w:sz w:val="24"/>
          <w:szCs w:val="24"/>
          <w:lang w:val="ro-RO"/>
        </w:rPr>
        <w:t xml:space="preserve"> să promoveze imaginea Consiliului Județean Argeș prin expunerea siglei instituției pe afişe, pliante, machetele ziarelor, pe panourile publicitare, pe spider, roll-up (panou pentru interviuri) şi banner etc.</w:t>
      </w:r>
      <w:r>
        <w:rPr>
          <w:rFonts w:ascii="Times New Roman" w:hAnsi="Times New Roman" w:cs="Times New Roman"/>
          <w:sz w:val="24"/>
          <w:szCs w:val="24"/>
          <w:lang w:val="ro-RO"/>
        </w:rPr>
        <w:t xml:space="preserve"> Beneficiarul are obligația sa menționeze î</w:t>
      </w:r>
      <w:r w:rsidRPr="005C1E48">
        <w:rPr>
          <w:rFonts w:ascii="Times New Roman" w:hAnsi="Times New Roman" w:cs="Times New Roman"/>
          <w:sz w:val="24"/>
          <w:szCs w:val="24"/>
          <w:lang w:val="ro-RO"/>
        </w:rPr>
        <w:t>n toate materialele de promovare a proi</w:t>
      </w:r>
      <w:r>
        <w:rPr>
          <w:rFonts w:ascii="Times New Roman" w:hAnsi="Times New Roman" w:cs="Times New Roman"/>
          <w:sz w:val="24"/>
          <w:szCs w:val="24"/>
          <w:lang w:val="ro-RO"/>
        </w:rPr>
        <w:t xml:space="preserve">ectului „Acțiune cofinanțată de </w:t>
      </w:r>
      <w:r w:rsidRPr="005C1E48">
        <w:rPr>
          <w:rFonts w:ascii="Times New Roman" w:hAnsi="Times New Roman" w:cs="Times New Roman"/>
          <w:sz w:val="24"/>
          <w:szCs w:val="24"/>
          <w:lang w:val="ro-RO"/>
        </w:rPr>
        <w:t>Consiliul Județean Argeș” împreună cu sigla Consiliului Județean Argeș;</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Pr>
          <w:rFonts w:ascii="Times New Roman" w:hAnsi="Times New Roman" w:cs="Times New Roman"/>
          <w:b/>
          <w:sz w:val="24"/>
          <w:szCs w:val="24"/>
          <w:lang w:val="ro-RO"/>
        </w:rPr>
        <w:t>d</w:t>
      </w:r>
      <w:r w:rsidRPr="005C1E48">
        <w:rPr>
          <w:rFonts w:ascii="Times New Roman" w:hAnsi="Times New Roman" w:cs="Times New Roman"/>
          <w:b/>
          <w:sz w:val="24"/>
          <w:szCs w:val="24"/>
          <w:lang w:val="ro-RO"/>
        </w:rPr>
        <w:t>)</w:t>
      </w:r>
      <w:r w:rsidRPr="005C1E48">
        <w:rPr>
          <w:rFonts w:ascii="Times New Roman" w:hAnsi="Times New Roman" w:cs="Times New Roman"/>
          <w:sz w:val="24"/>
          <w:szCs w:val="24"/>
          <w:lang w:val="ro-RO"/>
        </w:rPr>
        <w:t xml:space="preserve"> să permită persoanelor delegate de autoritatea finanţatoare să efectueze controlul privind modul de utilizare a fondurilor prevăzute la art. 2;</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Pr>
          <w:rFonts w:ascii="Times New Roman" w:hAnsi="Times New Roman" w:cs="Times New Roman"/>
          <w:b/>
          <w:sz w:val="24"/>
          <w:szCs w:val="24"/>
          <w:lang w:val="ro-RO"/>
        </w:rPr>
        <w:t>e</w:t>
      </w:r>
      <w:r w:rsidRPr="005C1E48">
        <w:rPr>
          <w:rFonts w:ascii="Times New Roman" w:hAnsi="Times New Roman" w:cs="Times New Roman"/>
          <w:b/>
          <w:sz w:val="24"/>
          <w:szCs w:val="24"/>
          <w:lang w:val="ro-RO"/>
        </w:rPr>
        <w:t>)</w:t>
      </w:r>
      <w:r w:rsidRPr="005C1E48">
        <w:rPr>
          <w:rFonts w:ascii="Times New Roman" w:hAnsi="Times New Roman" w:cs="Times New Roman"/>
          <w:sz w:val="24"/>
          <w:szCs w:val="24"/>
          <w:lang w:val="ro-RO"/>
        </w:rPr>
        <w:t xml:space="preserve"> să contribuie cu minimum 10% din valoarea totală de finanţare a proiectului aprobat;</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Pr>
          <w:rFonts w:ascii="Times New Roman" w:hAnsi="Times New Roman" w:cs="Times New Roman"/>
          <w:b/>
          <w:sz w:val="24"/>
          <w:szCs w:val="24"/>
          <w:lang w:val="ro-RO"/>
        </w:rPr>
        <w:t>f</w:t>
      </w:r>
      <w:r w:rsidRPr="005C1E48">
        <w:rPr>
          <w:rFonts w:ascii="Times New Roman" w:hAnsi="Times New Roman" w:cs="Times New Roman"/>
          <w:b/>
          <w:sz w:val="24"/>
          <w:szCs w:val="24"/>
          <w:lang w:val="ro-RO"/>
        </w:rPr>
        <w:t>)</w:t>
      </w:r>
      <w:r w:rsidRPr="005C1E48">
        <w:rPr>
          <w:rFonts w:ascii="Times New Roman" w:hAnsi="Times New Roman" w:cs="Times New Roman"/>
          <w:sz w:val="24"/>
          <w:szCs w:val="24"/>
          <w:lang w:val="ro-RO"/>
        </w:rPr>
        <w:t xml:space="preserve"> să respecte prevederile actului constitutiv şi ale statutului propriu;</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Pr>
          <w:rFonts w:ascii="Times New Roman" w:hAnsi="Times New Roman" w:cs="Times New Roman"/>
          <w:b/>
          <w:sz w:val="24"/>
          <w:szCs w:val="24"/>
          <w:lang w:val="ro-RO"/>
        </w:rPr>
        <w:t>g</w:t>
      </w:r>
      <w:r w:rsidRPr="005C1E48">
        <w:rPr>
          <w:rFonts w:ascii="Times New Roman" w:hAnsi="Times New Roman" w:cs="Times New Roman"/>
          <w:b/>
          <w:sz w:val="24"/>
          <w:szCs w:val="24"/>
          <w:lang w:val="ro-RO"/>
        </w:rPr>
        <w:t>)</w:t>
      </w:r>
      <w:r w:rsidRPr="005C1E48">
        <w:rPr>
          <w:rFonts w:ascii="Times New Roman" w:hAnsi="Times New Roman" w:cs="Times New Roman"/>
          <w:sz w:val="24"/>
          <w:szCs w:val="24"/>
          <w:lang w:val="ro-RO"/>
        </w:rPr>
        <w:t xml:space="preserve"> să întocmească şi să transmită autorității, în termen de 30 de zile calendaristice de la data încheierii acţiunilor, raportul financiar însoţit de documentele justificative conform modalităţilor de decontare stabilite de finanţator;</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Pr>
          <w:rFonts w:ascii="Times New Roman" w:hAnsi="Times New Roman" w:cs="Times New Roman"/>
          <w:b/>
          <w:sz w:val="24"/>
          <w:szCs w:val="24"/>
          <w:lang w:val="ro-RO"/>
        </w:rPr>
        <w:t>h</w:t>
      </w:r>
      <w:r w:rsidRPr="005C1E48">
        <w:rPr>
          <w:rFonts w:ascii="Times New Roman" w:hAnsi="Times New Roman" w:cs="Times New Roman"/>
          <w:b/>
          <w:sz w:val="24"/>
          <w:szCs w:val="24"/>
          <w:lang w:val="ro-RO"/>
        </w:rPr>
        <w:t>)</w:t>
      </w:r>
      <w:r w:rsidRPr="005C1E48">
        <w:rPr>
          <w:rFonts w:ascii="Times New Roman" w:hAnsi="Times New Roman" w:cs="Times New Roman"/>
          <w:sz w:val="24"/>
          <w:szCs w:val="24"/>
          <w:lang w:val="ro-RO"/>
        </w:rPr>
        <w:t xml:space="preserve"> să restituie, în situaţia nerespectării dispoziţiilor legale şi a prevederilor prezentului contract, în termen de 15 zile de la data comunicării somaţiei de plată din partea organului de control, sumele primite, precum şi penalităţile aferente acestora, calculate potrivit dispoziţiilor legale în vigoare;</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Pr>
          <w:rFonts w:ascii="Times New Roman" w:hAnsi="Times New Roman" w:cs="Times New Roman"/>
          <w:b/>
          <w:sz w:val="24"/>
          <w:szCs w:val="24"/>
          <w:lang w:val="ro-RO"/>
        </w:rPr>
        <w:t>i</w:t>
      </w:r>
      <w:r w:rsidRPr="005C1E48">
        <w:rPr>
          <w:rFonts w:ascii="Times New Roman" w:hAnsi="Times New Roman" w:cs="Times New Roman"/>
          <w:b/>
          <w:sz w:val="24"/>
          <w:szCs w:val="24"/>
          <w:lang w:val="ro-RO"/>
        </w:rPr>
        <w:t>)</w:t>
      </w:r>
      <w:r w:rsidRPr="005C1E48">
        <w:rPr>
          <w:rFonts w:ascii="Times New Roman" w:hAnsi="Times New Roman" w:cs="Times New Roman"/>
          <w:sz w:val="24"/>
          <w:szCs w:val="24"/>
          <w:lang w:val="ro-RO"/>
        </w:rPr>
        <w:t xml:space="preserve"> să permită utilizarea, în scop necomercial, de către autoritatea finanţatoare, a imaginilor din cadrul activităților/acţiunilor finanţate;</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Pr>
          <w:rFonts w:ascii="Times New Roman" w:hAnsi="Times New Roman" w:cs="Times New Roman"/>
          <w:b/>
          <w:sz w:val="24"/>
          <w:szCs w:val="24"/>
          <w:lang w:val="ro-RO"/>
        </w:rPr>
        <w:t>j</w:t>
      </w:r>
      <w:r w:rsidRPr="005C1E48">
        <w:rPr>
          <w:rFonts w:ascii="Times New Roman" w:hAnsi="Times New Roman" w:cs="Times New Roman"/>
          <w:b/>
          <w:sz w:val="24"/>
          <w:szCs w:val="24"/>
          <w:lang w:val="ro-RO"/>
        </w:rPr>
        <w:t>)</w:t>
      </w:r>
      <w:r w:rsidRPr="005C1E48">
        <w:rPr>
          <w:rFonts w:ascii="Times New Roman" w:hAnsi="Times New Roman" w:cs="Times New Roman"/>
          <w:sz w:val="24"/>
          <w:szCs w:val="24"/>
          <w:lang w:val="ro-RO"/>
        </w:rPr>
        <w:t xml:space="preserve"> să transmită autorității</w:t>
      </w:r>
      <w:r w:rsidRPr="005C1E48">
        <w:rPr>
          <w:rFonts w:ascii="Times New Roman" w:hAnsi="Times New Roman" w:cs="Times New Roman"/>
          <w:bCs/>
          <w:sz w:val="24"/>
          <w:szCs w:val="24"/>
          <w:lang w:val="ro-RO"/>
        </w:rPr>
        <w:t xml:space="preserve"> finanţatoare </w:t>
      </w:r>
      <w:r w:rsidRPr="005C1E48">
        <w:rPr>
          <w:rFonts w:ascii="Times New Roman" w:hAnsi="Times New Roman" w:cs="Times New Roman"/>
          <w:sz w:val="24"/>
          <w:szCs w:val="24"/>
          <w:lang w:val="ro-RO"/>
        </w:rPr>
        <w:t xml:space="preserve">informaţii privind derularea proiectului şi utilizarea sumelor primite. În acest scop, beneficiarul va prezenta </w:t>
      </w:r>
      <w:r w:rsidRPr="005C1E48">
        <w:rPr>
          <w:rFonts w:ascii="Times New Roman" w:hAnsi="Times New Roman" w:cs="Times New Roman"/>
          <w:bCs/>
          <w:sz w:val="24"/>
          <w:szCs w:val="24"/>
          <w:lang w:val="ro-RO"/>
        </w:rPr>
        <w:t xml:space="preserve">autorității finanţatoare </w:t>
      </w:r>
      <w:r w:rsidRPr="005C1E48">
        <w:rPr>
          <w:rFonts w:ascii="Times New Roman" w:hAnsi="Times New Roman" w:cs="Times New Roman"/>
          <w:sz w:val="24"/>
          <w:szCs w:val="24"/>
          <w:lang w:val="ro-RO"/>
        </w:rPr>
        <w:t xml:space="preserve">un raport de activitate intermediar/final (completat conform Ghidului privind regimul finanţărilor nerambursabile de la bugetul local, acordate în baza Legii nr. 350/2005 privind finanţările nerambursabile din fonduri publice alocate pentru activităţi nonprofit de interes general) asupra utilizării tuturor sumelor primite cu privire la activităţile proiectului, care va cuprinde obligatoriu justificarea cheltuielilor, în termen de 30 de zile de la data finalizării activităților. </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 xml:space="preserve">Raportările intermediar/finale vor fi întocmite în conformitate cu prevederile Ghidului privind regimul finanţărilor nerambursabile din fondurile bugetului local al judeţului Argeş alocate pentru activităţi nonprofit de interes local şi vor fi însoţite obligatoriu de documentele justificative ale plăţilor efectuate de beneficiar, în copie. La solicitarea </w:t>
      </w:r>
      <w:r w:rsidRPr="005C1E48">
        <w:rPr>
          <w:rFonts w:ascii="Times New Roman" w:hAnsi="Times New Roman" w:cs="Times New Roman"/>
          <w:bCs/>
          <w:sz w:val="24"/>
          <w:szCs w:val="24"/>
          <w:lang w:val="ro-RO"/>
        </w:rPr>
        <w:t xml:space="preserve">autorității finanţatoare, </w:t>
      </w:r>
      <w:r w:rsidRPr="005C1E48">
        <w:rPr>
          <w:rFonts w:ascii="Times New Roman" w:hAnsi="Times New Roman" w:cs="Times New Roman"/>
          <w:sz w:val="24"/>
          <w:szCs w:val="24"/>
          <w:lang w:val="ro-RO"/>
        </w:rPr>
        <w:t xml:space="preserve">beneficiarul va prezenta spre verificare, documentele justificative şi în original. Aceste documente justificative vor fi înaintate autorității finanțatoare; </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Pr>
          <w:rFonts w:ascii="Times New Roman" w:hAnsi="Times New Roman" w:cs="Times New Roman"/>
          <w:b/>
          <w:sz w:val="24"/>
          <w:szCs w:val="24"/>
          <w:lang w:val="ro-RO"/>
        </w:rPr>
        <w:t>k</w:t>
      </w:r>
      <w:r w:rsidRPr="005C1E48">
        <w:rPr>
          <w:rFonts w:ascii="Times New Roman" w:hAnsi="Times New Roman" w:cs="Times New Roman"/>
          <w:b/>
          <w:sz w:val="24"/>
          <w:szCs w:val="24"/>
          <w:lang w:val="ro-RO"/>
        </w:rPr>
        <w:t>)</w:t>
      </w:r>
      <w:r w:rsidRPr="005C1E48">
        <w:rPr>
          <w:rFonts w:ascii="Times New Roman" w:hAnsi="Times New Roman" w:cs="Times New Roman"/>
          <w:sz w:val="24"/>
          <w:szCs w:val="24"/>
          <w:lang w:val="ro-RO"/>
        </w:rPr>
        <w:t xml:space="preserve"> să respecte condiţiile şi criteriile de finanţare stabilite de finanţator.</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ART. 5</w:t>
      </w: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 xml:space="preserve">Autoritatea finanţatoare are următoarele drepturi şi obligaţii: </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b/>
          <w:sz w:val="24"/>
          <w:szCs w:val="24"/>
          <w:lang w:val="ro-RO"/>
        </w:rPr>
        <w:t>a)</w:t>
      </w:r>
      <w:r w:rsidRPr="005C1E48">
        <w:rPr>
          <w:rFonts w:ascii="Times New Roman" w:hAnsi="Times New Roman" w:cs="Times New Roman"/>
          <w:sz w:val="24"/>
          <w:szCs w:val="24"/>
          <w:lang w:val="ro-RO"/>
        </w:rPr>
        <w:t xml:space="preserve"> să supravegheze şi să controleze modul de utilizare a sumei alocate, precum şi modul de respectare a dispoziţiilor legale;</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b/>
          <w:sz w:val="24"/>
          <w:szCs w:val="24"/>
          <w:lang w:val="ro-RO"/>
        </w:rPr>
        <w:t>b)</w:t>
      </w:r>
      <w:r w:rsidRPr="005C1E48">
        <w:rPr>
          <w:rFonts w:ascii="Times New Roman" w:hAnsi="Times New Roman" w:cs="Times New Roman"/>
          <w:sz w:val="24"/>
          <w:szCs w:val="24"/>
          <w:lang w:val="ro-RO"/>
        </w:rPr>
        <w:t xml:space="preserve"> să plătească suma prevăzută la art. 2, după prezentarea documentelor de la art. 4, lit. f, în funcție de sumele repartizate trimestrial în buget;</w:t>
      </w:r>
    </w:p>
    <w:p w:rsidR="003C5A9A" w:rsidRPr="005C1E48" w:rsidRDefault="003C5A9A" w:rsidP="003C5A9A">
      <w:pPr>
        <w:ind w:firstLine="706"/>
        <w:jc w:val="both"/>
        <w:rPr>
          <w:rFonts w:ascii="Times New Roman" w:eastAsia="Times New Roman" w:hAnsi="Times New Roman" w:cs="Times New Roman"/>
          <w:color w:val="auto"/>
          <w:lang/>
        </w:rPr>
      </w:pPr>
      <w:r w:rsidRPr="005C1E48">
        <w:rPr>
          <w:rFonts w:ascii="Times New Roman" w:hAnsi="Times New Roman" w:cs="Times New Roman"/>
          <w:b/>
          <w:color w:val="auto"/>
        </w:rPr>
        <w:lastRenderedPageBreak/>
        <w:t>c)</w:t>
      </w:r>
      <w:r w:rsidRPr="005C1E48">
        <w:rPr>
          <w:rFonts w:ascii="Times New Roman" w:hAnsi="Times New Roman" w:cs="Times New Roman"/>
          <w:color w:val="auto"/>
        </w:rPr>
        <w:t xml:space="preserve"> să penalizeze, cu 20% din valoarea finanţării, beneficiarii care nu promovează imaginea Consiliului Județean Argeș prin expunerea siglei: afişe, pliante, machetele ziarelor, panouri publicitare, spider, roll-up (panou pentru interviuri), bannere etc.;</w:t>
      </w:r>
      <w:r w:rsidRPr="005C1E48">
        <w:rPr>
          <w:rFonts w:ascii="Times New Roman" w:eastAsia="Times New Roman" w:hAnsi="Times New Roman" w:cs="Times New Roman"/>
          <w:color w:val="auto"/>
          <w:lang/>
        </w:rPr>
        <w:t xml:space="preserve"> </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b/>
          <w:sz w:val="24"/>
          <w:szCs w:val="24"/>
          <w:lang w:val="ro-RO"/>
        </w:rPr>
        <w:t>d)</w:t>
      </w:r>
      <w:r w:rsidRPr="005C1E48">
        <w:rPr>
          <w:rFonts w:ascii="Times New Roman" w:hAnsi="Times New Roman" w:cs="Times New Roman"/>
          <w:sz w:val="24"/>
          <w:szCs w:val="24"/>
          <w:lang w:val="ro-RO"/>
        </w:rPr>
        <w:t xml:space="preserve"> să asigure cheltuielile eligibile, prevăzute în ghid;</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b/>
          <w:sz w:val="24"/>
          <w:szCs w:val="24"/>
          <w:lang w:val="ro-RO"/>
        </w:rPr>
        <w:t>e)</w:t>
      </w:r>
      <w:r w:rsidRPr="005C1E48">
        <w:rPr>
          <w:rFonts w:ascii="Times New Roman" w:hAnsi="Times New Roman" w:cs="Times New Roman"/>
          <w:sz w:val="24"/>
          <w:szCs w:val="24"/>
          <w:lang w:val="ro-RO"/>
        </w:rPr>
        <w:t xml:space="preserve"> să vireze suma prevăzută la art. 2 după depunerea documentaţiei pentru fiecare acţiune. Plăţile se vor efectua integral sau în tranșe; în cazul plății în tranșe nu se va efectua alocarea tranșei următoare până nu se justifică tranșa precedentă;</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b/>
          <w:sz w:val="24"/>
          <w:szCs w:val="24"/>
          <w:lang w:val="ro-RO"/>
        </w:rPr>
        <w:t>f)</w:t>
      </w:r>
      <w:r w:rsidRPr="005C1E48">
        <w:rPr>
          <w:rFonts w:ascii="Times New Roman" w:hAnsi="Times New Roman" w:cs="Times New Roman"/>
          <w:sz w:val="24"/>
          <w:szCs w:val="24"/>
          <w:lang w:val="ro-RO"/>
        </w:rPr>
        <w:t xml:space="preserve"> să analizeze şi să dispună diminuarea valorii contractului în cazul nerealizării prevederilor prezentului contract;</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b/>
          <w:sz w:val="24"/>
          <w:szCs w:val="24"/>
          <w:lang w:val="ro-RO"/>
        </w:rPr>
        <w:t>g)</w:t>
      </w:r>
      <w:r w:rsidRPr="005C1E48">
        <w:rPr>
          <w:rFonts w:ascii="Times New Roman" w:hAnsi="Times New Roman" w:cs="Times New Roman"/>
          <w:sz w:val="24"/>
          <w:szCs w:val="24"/>
          <w:lang w:val="ro-RO"/>
        </w:rPr>
        <w:t xml:space="preserve"> în cazul în care beneficiarul nu respectă prevederile prezentului contract, autoritatea finanţatoare are dreptul de a solicita restituirea sumelor acordate, precum şi sistarea virării sau diminuarea sumei repartizate.</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b/>
          <w:sz w:val="24"/>
          <w:szCs w:val="24"/>
          <w:lang w:val="ro-RO"/>
        </w:rPr>
        <w:t>h)</w:t>
      </w:r>
      <w:r w:rsidRPr="005C1E48">
        <w:rPr>
          <w:rFonts w:ascii="Times New Roman" w:hAnsi="Times New Roman" w:cs="Times New Roman"/>
          <w:sz w:val="24"/>
          <w:szCs w:val="24"/>
          <w:lang w:val="ro-RO"/>
        </w:rPr>
        <w:t xml:space="preserve">  să evalueze și să valideze rapoartele de activitate în termen de cel mult 30 de zile de la depunerea de către beneficiar a raportului final.</w:t>
      </w: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CAP. V</w:t>
      </w: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Răspunderea contractuală</w:t>
      </w: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 xml:space="preserve">ART. 6 </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1. Pentru neexecutarea sau executarea necorespunzătoare a obligaţiilor asumate prin prezentul contract, partea în culpă răspunde în condiţiile prezentului contract şi ale dispoziţiilor legale în vigoare.</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 xml:space="preserve">2. Pentru nedepunerea la termenul convenit prin prezentul contract a documentelor prevăzute la art. 4 lit. f, autoritatea finanţatoare va refuza decontarea cheltuielilor efectuate cu ocazia desfăşurării acţiunilor/activităţilor respective. </w:t>
      </w: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ART. 7</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Forţa majoră exonerează de răspundere partea care o invocă, în condiţiile legii.</w:t>
      </w:r>
    </w:p>
    <w:p w:rsidR="003C5A9A"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ind w:left="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CAP. VI</w:t>
      </w:r>
    </w:p>
    <w:p w:rsidR="003C5A9A" w:rsidRPr="005C1E48" w:rsidRDefault="003C5A9A" w:rsidP="003C5A9A">
      <w:pPr>
        <w:pStyle w:val="Standard"/>
        <w:spacing w:after="0" w:line="240" w:lineRule="auto"/>
        <w:ind w:left="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Litigii</w:t>
      </w: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ART. 8</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Divergenţele care pot apărea între părţi pe parcursul derulării prezentului contract vor face obiectul unei concilieri pe cale amiabilă. În situaţia în care aceasta nu s-a realizat, partea nemulţumită se poate adresa instanţei de judecată competente, în condiţiile legii.</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CAP. VII</w:t>
      </w: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Dispoziţii finale</w:t>
      </w: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ART. 9</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Regimul de gestionare a sumelor alocate şi controlul financiar se realizează în condiţiile legii. Angajarea, lichidarea, ordonanţarea şi plata cheltuielilor efectuate în baza prezentului contract se fac potrivit normelor privind finanţele publice.</w:t>
      </w: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ART. 10</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Curtea de conturi poate exercita control financiar asupra derulării activităţilor nonprofit finanţate din fonduri publice.</w:t>
      </w: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Art. 11</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Prevederile contractului au putere deplină pentru părţi şi se constituie în norme cu caracter tehnic, financiar şi administrativ.</w:t>
      </w: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ART. 12</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Modificarea clauzelor prezentului contract se poate face numai cu acordul părţilor şi se consemnează într-un act adiţional.</w:t>
      </w: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lastRenderedPageBreak/>
        <w:t xml:space="preserve">ART.13. </w:t>
      </w: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sz w:val="24"/>
          <w:szCs w:val="24"/>
          <w:lang w:val="ro-RO"/>
        </w:rPr>
        <w:t>Părțile contractante se obligă să aplice prevederile Regulamentului (UE) 679/2016 privind protecția persoanelor fizice în ceea ce privește prelucrarea datelor cu caracter personal și privind libera circulație a acestor date în cadrul activităților/acțiunilor din cadrul proiectului.</w:t>
      </w: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ART. 14</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Anexele nr. 1 și 2 fac parte integrantă din prezentul contract.</w:t>
      </w:r>
    </w:p>
    <w:p w:rsidR="003C5A9A" w:rsidRPr="005C1E48" w:rsidRDefault="003C5A9A" w:rsidP="003C5A9A">
      <w:pPr>
        <w:pStyle w:val="Standard"/>
        <w:spacing w:after="0" w:line="240" w:lineRule="auto"/>
        <w:ind w:firstLine="709"/>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ART. 15</w:t>
      </w:r>
    </w:p>
    <w:p w:rsidR="003C5A9A" w:rsidRPr="005C1E48" w:rsidRDefault="003C5A9A" w:rsidP="003C5A9A">
      <w:pPr>
        <w:pStyle w:val="Standard"/>
        <w:spacing w:after="0" w:line="240" w:lineRule="auto"/>
        <w:ind w:firstLine="709"/>
        <w:jc w:val="both"/>
        <w:rPr>
          <w:rFonts w:ascii="Times New Roman" w:hAnsi="Times New Roman" w:cs="Times New Roman"/>
          <w:sz w:val="24"/>
          <w:szCs w:val="24"/>
          <w:lang w:val="ro-RO"/>
        </w:rPr>
      </w:pPr>
      <w:r w:rsidRPr="005C1E48">
        <w:rPr>
          <w:rFonts w:ascii="Times New Roman" w:hAnsi="Times New Roman" w:cs="Times New Roman"/>
          <w:sz w:val="24"/>
          <w:szCs w:val="24"/>
          <w:lang w:val="ro-RO"/>
        </w:rPr>
        <w:t>Prezentul contract se încheie în două exemplare, dintre care un exemplar pentru autoritatea finanțatoare şi un exemplar pentru beneficiarul finanțării.</w:t>
      </w:r>
    </w:p>
    <w:p w:rsidR="003C5A9A" w:rsidRPr="005C1E48" w:rsidRDefault="003C5A9A" w:rsidP="003C5A9A">
      <w:pPr>
        <w:pStyle w:val="Standard"/>
        <w:spacing w:after="0" w:line="240" w:lineRule="auto"/>
        <w:jc w:val="both"/>
        <w:rPr>
          <w:rFonts w:ascii="Times New Roman" w:hAnsi="Times New Roman" w:cs="Times New Roman"/>
          <w:sz w:val="24"/>
          <w:szCs w:val="24"/>
          <w:lang w:val="ro-RO"/>
        </w:rPr>
      </w:pPr>
    </w:p>
    <w:p w:rsidR="003C5A9A" w:rsidRPr="005C1E48" w:rsidRDefault="003C5A9A" w:rsidP="003C5A9A">
      <w:pPr>
        <w:pStyle w:val="Standard"/>
        <w:spacing w:after="0" w:line="240" w:lineRule="auto"/>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 xml:space="preserve"> </w:t>
      </w:r>
    </w:p>
    <w:p w:rsidR="003C5A9A" w:rsidRPr="005C1E48" w:rsidRDefault="003C5A9A" w:rsidP="003C5A9A">
      <w:pPr>
        <w:pStyle w:val="Standard"/>
        <w:spacing w:after="0" w:line="240" w:lineRule="auto"/>
        <w:jc w:val="both"/>
        <w:rPr>
          <w:rFonts w:ascii="Times New Roman" w:hAnsi="Times New Roman" w:cs="Times New Roman"/>
          <w:b/>
          <w:sz w:val="24"/>
          <w:szCs w:val="24"/>
          <w:lang w:val="ro-RO"/>
        </w:rPr>
      </w:pPr>
      <w:r w:rsidRPr="005C1E48">
        <w:rPr>
          <w:rFonts w:ascii="Times New Roman" w:hAnsi="Times New Roman" w:cs="Times New Roman"/>
          <w:b/>
          <w:sz w:val="24"/>
          <w:szCs w:val="24"/>
          <w:lang w:val="ro-RO"/>
        </w:rPr>
        <w:t xml:space="preserve">    Reprezentanți legali</w:t>
      </w: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 xml:space="preserve">      Județul Argeș</w:t>
      </w:r>
      <w:r w:rsidRPr="005C1E48">
        <w:rPr>
          <w:rFonts w:ascii="Times New Roman" w:hAnsi="Times New Roman" w:cs="Times New Roman"/>
          <w:color w:val="auto"/>
        </w:rPr>
        <w:tab/>
      </w:r>
      <w:r w:rsidRPr="005C1E48">
        <w:rPr>
          <w:rFonts w:ascii="Times New Roman" w:hAnsi="Times New Roman" w:cs="Times New Roman"/>
          <w:color w:val="auto"/>
        </w:rPr>
        <w:tab/>
      </w:r>
      <w:r w:rsidRPr="005C1E48">
        <w:rPr>
          <w:rFonts w:ascii="Times New Roman" w:hAnsi="Times New Roman" w:cs="Times New Roman"/>
          <w:color w:val="auto"/>
        </w:rPr>
        <w:tab/>
      </w:r>
      <w:r w:rsidRPr="005C1E48">
        <w:rPr>
          <w:rFonts w:ascii="Times New Roman" w:hAnsi="Times New Roman" w:cs="Times New Roman"/>
          <w:color w:val="auto"/>
        </w:rPr>
        <w:tab/>
      </w:r>
      <w:r w:rsidRPr="005C1E48">
        <w:rPr>
          <w:rFonts w:ascii="Times New Roman" w:hAnsi="Times New Roman" w:cs="Times New Roman"/>
          <w:color w:val="auto"/>
        </w:rPr>
        <w:tab/>
      </w:r>
      <w:r w:rsidRPr="005C1E48">
        <w:rPr>
          <w:rFonts w:ascii="Times New Roman" w:hAnsi="Times New Roman" w:cs="Times New Roman"/>
          <w:color w:val="auto"/>
        </w:rPr>
        <w:tab/>
      </w:r>
      <w:r w:rsidRPr="005C1E48">
        <w:rPr>
          <w:rFonts w:ascii="Times New Roman" w:hAnsi="Times New Roman" w:cs="Times New Roman"/>
          <w:color w:val="auto"/>
        </w:rPr>
        <w:tab/>
      </w:r>
      <w:r w:rsidRPr="005C1E48">
        <w:rPr>
          <w:rFonts w:ascii="Times New Roman" w:hAnsi="Times New Roman" w:cs="Times New Roman"/>
          <w:color w:val="auto"/>
        </w:rPr>
        <w:tab/>
        <w:t xml:space="preserve"> </w:t>
      </w:r>
      <w:r w:rsidRPr="005C1E48">
        <w:rPr>
          <w:rFonts w:ascii="Times New Roman" w:eastAsia="Times New Roman" w:hAnsi="Times New Roman" w:cs="Times New Roman"/>
          <w:color w:val="auto"/>
          <w:lang/>
        </w:rPr>
        <w:t>Beneficiar</w:t>
      </w:r>
    </w:p>
    <w:p w:rsidR="003C5A9A" w:rsidRPr="005C1E48" w:rsidRDefault="003C5A9A" w:rsidP="003C5A9A">
      <w:pPr>
        <w:pStyle w:val="Standard"/>
        <w:spacing w:after="0" w:line="240" w:lineRule="auto"/>
        <w:jc w:val="both"/>
        <w:rPr>
          <w:rFonts w:ascii="Times New Roman" w:hAnsi="Times New Roman" w:cs="Times New Roman"/>
          <w:sz w:val="24"/>
          <w:szCs w:val="24"/>
        </w:rPr>
      </w:pPr>
      <w:r w:rsidRPr="005C1E48">
        <w:rPr>
          <w:rFonts w:ascii="Times New Roman" w:hAnsi="Times New Roman" w:cs="Times New Roman"/>
          <w:sz w:val="24"/>
          <w:szCs w:val="24"/>
          <w:lang w:val="ro-RO"/>
        </w:rPr>
        <w:t>....................................</w:t>
      </w:r>
      <w:r w:rsidRPr="005C1E48">
        <w:rPr>
          <w:rFonts w:ascii="Times New Roman" w:hAnsi="Times New Roman" w:cs="Times New Roman"/>
          <w:sz w:val="24"/>
          <w:szCs w:val="24"/>
          <w:lang w:val="ro-RO"/>
        </w:rPr>
        <w:tab/>
      </w:r>
      <w:r w:rsidRPr="005C1E48">
        <w:rPr>
          <w:rFonts w:ascii="Times New Roman" w:hAnsi="Times New Roman" w:cs="Times New Roman"/>
          <w:sz w:val="24"/>
          <w:szCs w:val="24"/>
          <w:lang w:val="ro-RO"/>
        </w:rPr>
        <w:tab/>
        <w:t xml:space="preserve">                                                   .........................................</w:t>
      </w: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ind w:left="7200" w:firstLine="720"/>
        <w:jc w:val="both"/>
        <w:rPr>
          <w:rFonts w:ascii="Times New Roman" w:eastAsia="Times New Roman" w:hAnsi="Times New Roman" w:cs="Times New Roman"/>
          <w:b/>
          <w:color w:val="auto"/>
          <w:lang/>
        </w:rPr>
      </w:pPr>
      <w:r w:rsidRPr="005C1E48">
        <w:rPr>
          <w:rFonts w:ascii="Times New Roman" w:eastAsia="Times New Roman" w:hAnsi="Times New Roman" w:cs="Times New Roman"/>
          <w:b/>
          <w:color w:val="auto"/>
          <w:lang/>
        </w:rPr>
        <w:t>Anexa</w:t>
      </w:r>
      <w:r w:rsidRPr="005C1E48">
        <w:rPr>
          <w:rFonts w:ascii="Times New Roman" w:eastAsia="Times New Roman" w:hAnsi="Times New Roman" w:cs="Times New Roman"/>
          <w:color w:val="auto"/>
          <w:lang/>
        </w:rPr>
        <w:t xml:space="preserve"> </w:t>
      </w:r>
      <w:r w:rsidRPr="005C1E48">
        <w:rPr>
          <w:rFonts w:ascii="Times New Roman" w:eastAsia="Times New Roman" w:hAnsi="Times New Roman" w:cs="Times New Roman"/>
          <w:b/>
          <w:color w:val="auto"/>
          <w:lang/>
        </w:rPr>
        <w:t xml:space="preserve">1 </w:t>
      </w:r>
      <w:r w:rsidRPr="005C1E48">
        <w:rPr>
          <w:rFonts w:ascii="Times New Roman" w:hAnsi="Times New Roman" w:cs="Times New Roman"/>
          <w:color w:val="auto"/>
        </w:rPr>
        <w:t xml:space="preserve">la </w:t>
      </w:r>
    </w:p>
    <w:p w:rsidR="003C5A9A" w:rsidRPr="005C1E48" w:rsidRDefault="003C5A9A" w:rsidP="003C5A9A">
      <w:pPr>
        <w:jc w:val="right"/>
        <w:rPr>
          <w:rFonts w:ascii="Times New Roman" w:eastAsia="Times New Roman" w:hAnsi="Times New Roman" w:cs="Times New Roman"/>
          <w:color w:val="auto"/>
          <w:u w:val="single"/>
          <w:lang/>
        </w:rPr>
      </w:pPr>
      <w:r w:rsidRPr="005C1E48">
        <w:rPr>
          <w:rFonts w:ascii="Times New Roman" w:hAnsi="Times New Roman" w:cs="Times New Roman"/>
          <w:b/>
          <w:bCs/>
          <w:color w:val="auto"/>
        </w:rPr>
        <w:t>Contractul de finanţare n</w:t>
      </w:r>
      <w:r w:rsidRPr="005C1E48">
        <w:rPr>
          <w:rFonts w:ascii="Times New Roman" w:eastAsia="Times New Roman" w:hAnsi="Times New Roman" w:cs="Times New Roman"/>
          <w:b/>
          <w:color w:val="auto"/>
          <w:lang/>
        </w:rPr>
        <w:t>r.</w:t>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lang/>
        </w:rPr>
        <w:t xml:space="preserve"> din </w:t>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eastAsia="Times New Roman" w:hAnsi="Times New Roman" w:cs="Times New Roman"/>
          <w:color w:val="auto"/>
          <w:lang/>
        </w:rPr>
      </w:pPr>
      <w:r w:rsidRPr="005C1E48">
        <w:rPr>
          <w:rFonts w:ascii="Times New Roman" w:eastAsia="Times New Roman" w:hAnsi="Times New Roman" w:cs="Times New Roman"/>
          <w:color w:val="auto"/>
          <w:lang/>
        </w:rPr>
        <w:t xml:space="preserve">Asociația </w:t>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eastAsia="Times New Roman" w:hAnsi="Times New Roman" w:cs="Times New Roman"/>
          <w:b/>
          <w:i/>
          <w:color w:val="auto"/>
          <w:lang/>
        </w:rPr>
      </w:pPr>
      <w:r w:rsidRPr="005C1E48">
        <w:rPr>
          <w:rFonts w:ascii="Times New Roman" w:eastAsia="Times New Roman" w:hAnsi="Times New Roman" w:cs="Times New Roman"/>
          <w:b/>
          <w:i/>
          <w:color w:val="auto"/>
          <w:lang/>
        </w:rPr>
        <w:t>Activităţile/acţiunile din cadrul:</w:t>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eastAsia="Times New Roman" w:hAnsi="Times New Roman" w:cs="Times New Roman"/>
          <w:i/>
          <w:iCs/>
          <w:color w:val="auto"/>
          <w:u w:val="single"/>
          <w:lang/>
        </w:rPr>
      </w:pPr>
      <w:r w:rsidRPr="005C1E48">
        <w:rPr>
          <w:rFonts w:ascii="Times New Roman" w:eastAsia="Times New Roman" w:hAnsi="Times New Roman" w:cs="Times New Roman"/>
          <w:color w:val="auto"/>
          <w:lang/>
        </w:rPr>
        <w:t>1 Proiectului:</w:t>
      </w:r>
      <w:r w:rsidRPr="005C1E48">
        <w:rPr>
          <w:rFonts w:ascii="Times New Roman" w:eastAsia="Times New Roman" w:hAnsi="Times New Roman" w:cs="Times New Roman"/>
          <w:color w:val="auto"/>
          <w:u w:val="single"/>
          <w:lang/>
        </w:rPr>
        <w:t xml:space="preserve"> </w:t>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lang/>
        </w:rPr>
        <w:t xml:space="preserve"> </w:t>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tbl>
      <w:tblPr>
        <w:tblW w:w="10379" w:type="dxa"/>
        <w:tblInd w:w="69" w:type="dxa"/>
        <w:tblLayout w:type="fixed"/>
        <w:tblLook w:val="0000"/>
      </w:tblPr>
      <w:tblGrid>
        <w:gridCol w:w="630"/>
        <w:gridCol w:w="2475"/>
        <w:gridCol w:w="2250"/>
        <w:gridCol w:w="1560"/>
        <w:gridCol w:w="1440"/>
        <w:gridCol w:w="2024"/>
      </w:tblGrid>
      <w:tr w:rsidR="003C5A9A" w:rsidRPr="005C1E48" w:rsidTr="00683B79">
        <w:tc>
          <w:tcPr>
            <w:tcW w:w="630" w:type="dxa"/>
            <w:tcBorders>
              <w:top w:val="single" w:sz="4" w:space="0" w:color="000000"/>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Nr.</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crt.</w:t>
            </w:r>
          </w:p>
        </w:tc>
        <w:tc>
          <w:tcPr>
            <w:tcW w:w="2475" w:type="dxa"/>
            <w:tcBorders>
              <w:top w:val="single" w:sz="4" w:space="0" w:color="000000"/>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Denumirea acţiunii/</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activităţii</w:t>
            </w:r>
          </w:p>
        </w:tc>
        <w:tc>
          <w:tcPr>
            <w:tcW w:w="2250" w:type="dxa"/>
            <w:tcBorders>
              <w:top w:val="single" w:sz="4" w:space="0" w:color="000000"/>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Locul de desfăşurare a acţiunii/</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activităţii</w:t>
            </w:r>
          </w:p>
        </w:tc>
        <w:tc>
          <w:tcPr>
            <w:tcW w:w="1560" w:type="dxa"/>
            <w:tcBorders>
              <w:top w:val="single" w:sz="4" w:space="0" w:color="000000"/>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Perioada acţiunii/</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activităţii</w:t>
            </w:r>
          </w:p>
        </w:tc>
        <w:tc>
          <w:tcPr>
            <w:tcW w:w="1440" w:type="dxa"/>
            <w:tcBorders>
              <w:top w:val="single" w:sz="4" w:space="0" w:color="000000"/>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Număr de participanţi la acţiune/</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lastRenderedPageBreak/>
              <w:t>activitate</w:t>
            </w:r>
          </w:p>
        </w:tc>
        <w:tc>
          <w:tcPr>
            <w:tcW w:w="2024" w:type="dxa"/>
            <w:tcBorders>
              <w:top w:val="single" w:sz="4" w:space="0" w:color="000000"/>
              <w:left w:val="single" w:sz="4" w:space="0" w:color="000000"/>
              <w:bottom w:val="single" w:sz="4" w:space="0" w:color="000000"/>
              <w:right w:val="single" w:sz="4" w:space="0" w:color="000000"/>
            </w:tcBorders>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lastRenderedPageBreak/>
              <w:t>Costul acţiunii/</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activităţii</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 lei -</w:t>
            </w:r>
          </w:p>
        </w:tc>
      </w:tr>
      <w:tr w:rsidR="003C5A9A" w:rsidRPr="005C1E48" w:rsidTr="00683B79">
        <w:tc>
          <w:tcPr>
            <w:tcW w:w="630" w:type="dxa"/>
            <w:tcBorders>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lastRenderedPageBreak/>
              <w:t>1.</w:t>
            </w:r>
          </w:p>
        </w:tc>
        <w:tc>
          <w:tcPr>
            <w:tcW w:w="2475" w:type="dxa"/>
            <w:tcBorders>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Activităţi/acţiuni interne</w:t>
            </w:r>
          </w:p>
          <w:p w:rsidR="003C5A9A" w:rsidRPr="005C1E48" w:rsidRDefault="003C5A9A" w:rsidP="00683B79">
            <w:pPr>
              <w:jc w:val="both"/>
              <w:rPr>
                <w:rFonts w:ascii="Times New Roman" w:hAnsi="Times New Roman" w:cs="Times New Roman"/>
                <w:color w:val="auto"/>
              </w:rPr>
            </w:pPr>
          </w:p>
        </w:tc>
        <w:tc>
          <w:tcPr>
            <w:tcW w:w="2250" w:type="dxa"/>
            <w:tcBorders>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p>
        </w:tc>
        <w:tc>
          <w:tcPr>
            <w:tcW w:w="1560" w:type="dxa"/>
            <w:tcBorders>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p>
        </w:tc>
        <w:tc>
          <w:tcPr>
            <w:tcW w:w="1440" w:type="dxa"/>
            <w:tcBorders>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tc>
        <w:tc>
          <w:tcPr>
            <w:tcW w:w="2024" w:type="dxa"/>
            <w:tcBorders>
              <w:left w:val="single" w:sz="4" w:space="0" w:color="000000"/>
              <w:bottom w:val="single" w:sz="4" w:space="0" w:color="000000"/>
              <w:right w:val="single" w:sz="4" w:space="0" w:color="000000"/>
            </w:tcBorders>
          </w:tcPr>
          <w:p w:rsidR="003C5A9A" w:rsidRPr="005C1E48" w:rsidRDefault="003C5A9A" w:rsidP="00683B79">
            <w:pPr>
              <w:snapToGrid w:val="0"/>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tc>
      </w:tr>
      <w:tr w:rsidR="003C5A9A" w:rsidRPr="005C1E48" w:rsidTr="00683B79">
        <w:trPr>
          <w:trHeight w:val="286"/>
        </w:trPr>
        <w:tc>
          <w:tcPr>
            <w:tcW w:w="8355" w:type="dxa"/>
            <w:gridSpan w:val="5"/>
            <w:tcBorders>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TOTAL:</w:t>
            </w:r>
          </w:p>
        </w:tc>
        <w:tc>
          <w:tcPr>
            <w:tcW w:w="2024" w:type="dxa"/>
            <w:tcBorders>
              <w:left w:val="single" w:sz="4" w:space="0" w:color="000000"/>
              <w:bottom w:val="single" w:sz="4" w:space="0" w:color="000000"/>
              <w:right w:val="single" w:sz="4" w:space="0" w:color="000000"/>
            </w:tcBorders>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c>
          <w:tcPr>
            <w:tcW w:w="630" w:type="dxa"/>
            <w:tcBorders>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2.</w:t>
            </w:r>
          </w:p>
        </w:tc>
        <w:tc>
          <w:tcPr>
            <w:tcW w:w="2475" w:type="dxa"/>
            <w:tcBorders>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Acţiuni internaţionale</w:t>
            </w:r>
          </w:p>
          <w:p w:rsidR="003C5A9A" w:rsidRPr="005C1E48" w:rsidRDefault="003C5A9A" w:rsidP="00683B79">
            <w:pPr>
              <w:jc w:val="both"/>
              <w:rPr>
                <w:rFonts w:ascii="Times New Roman" w:hAnsi="Times New Roman" w:cs="Times New Roman"/>
                <w:color w:val="auto"/>
              </w:rPr>
            </w:pPr>
          </w:p>
        </w:tc>
        <w:tc>
          <w:tcPr>
            <w:tcW w:w="2250" w:type="dxa"/>
            <w:tcBorders>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p>
        </w:tc>
        <w:tc>
          <w:tcPr>
            <w:tcW w:w="1560" w:type="dxa"/>
            <w:tcBorders>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p>
        </w:tc>
        <w:tc>
          <w:tcPr>
            <w:tcW w:w="1440" w:type="dxa"/>
            <w:tcBorders>
              <w:left w:val="single" w:sz="4" w:space="0" w:color="000000"/>
              <w:bottom w:val="single" w:sz="4" w:space="0" w:color="000000"/>
            </w:tcBorders>
          </w:tcPr>
          <w:p w:rsidR="003C5A9A" w:rsidRPr="005C1E48" w:rsidRDefault="003C5A9A" w:rsidP="00683B79">
            <w:pPr>
              <w:jc w:val="both"/>
              <w:rPr>
                <w:rFonts w:ascii="Times New Roman" w:hAnsi="Times New Roman" w:cs="Times New Roman"/>
                <w:color w:val="auto"/>
              </w:rPr>
            </w:pPr>
          </w:p>
        </w:tc>
        <w:tc>
          <w:tcPr>
            <w:tcW w:w="2024" w:type="dxa"/>
            <w:tcBorders>
              <w:left w:val="single" w:sz="4" w:space="0" w:color="000000"/>
              <w:bottom w:val="single" w:sz="4" w:space="0" w:color="000000"/>
              <w:right w:val="single" w:sz="4" w:space="0" w:color="000000"/>
            </w:tcBorders>
          </w:tcPr>
          <w:p w:rsidR="003C5A9A" w:rsidRPr="005C1E48" w:rsidRDefault="003C5A9A" w:rsidP="00683B79">
            <w:pPr>
              <w:snapToGrid w:val="0"/>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tc>
      </w:tr>
      <w:tr w:rsidR="003C5A9A" w:rsidRPr="005C1E48" w:rsidTr="00683B79">
        <w:tc>
          <w:tcPr>
            <w:tcW w:w="8355" w:type="dxa"/>
            <w:gridSpan w:val="5"/>
            <w:tcBorders>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 xml:space="preserve">TOTAL: </w:t>
            </w:r>
          </w:p>
        </w:tc>
        <w:tc>
          <w:tcPr>
            <w:tcW w:w="2024" w:type="dxa"/>
            <w:tcBorders>
              <w:left w:val="single" w:sz="4" w:space="0" w:color="000000"/>
              <w:bottom w:val="single" w:sz="4" w:space="0" w:color="000000"/>
              <w:right w:val="single" w:sz="4" w:space="0" w:color="000000"/>
            </w:tcBorders>
          </w:tcPr>
          <w:p w:rsidR="003C5A9A" w:rsidRPr="005C1E48" w:rsidRDefault="003C5A9A" w:rsidP="00683B79">
            <w:pPr>
              <w:snapToGrid w:val="0"/>
              <w:jc w:val="both"/>
              <w:rPr>
                <w:rFonts w:ascii="Times New Roman" w:hAnsi="Times New Roman" w:cs="Times New Roman"/>
                <w:color w:val="auto"/>
              </w:rPr>
            </w:pPr>
          </w:p>
        </w:tc>
      </w:tr>
      <w:tr w:rsidR="003C5A9A" w:rsidRPr="005C1E48" w:rsidTr="00683B79">
        <w:tc>
          <w:tcPr>
            <w:tcW w:w="8355" w:type="dxa"/>
            <w:gridSpan w:val="5"/>
            <w:tcBorders>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TOTAL GENERAL:</w:t>
            </w:r>
          </w:p>
        </w:tc>
        <w:tc>
          <w:tcPr>
            <w:tcW w:w="2024" w:type="dxa"/>
            <w:tcBorders>
              <w:left w:val="single" w:sz="4" w:space="0" w:color="000000"/>
              <w:bottom w:val="single" w:sz="4" w:space="0" w:color="000000"/>
              <w:right w:val="single" w:sz="4" w:space="0" w:color="000000"/>
            </w:tcBorders>
          </w:tcPr>
          <w:p w:rsidR="003C5A9A" w:rsidRPr="005C1E48" w:rsidRDefault="003C5A9A" w:rsidP="00683B79">
            <w:pPr>
              <w:snapToGrid w:val="0"/>
              <w:jc w:val="both"/>
              <w:rPr>
                <w:rFonts w:ascii="Times New Roman" w:hAnsi="Times New Roman" w:cs="Times New Roman"/>
                <w:color w:val="auto"/>
              </w:rPr>
            </w:pPr>
          </w:p>
        </w:tc>
      </w:tr>
    </w:tbl>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 xml:space="preserve">Reprezentanți legali: </w:t>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DIRECTOR/PREŞEDINTE,</w:t>
      </w: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u w:val="single"/>
        </w:rPr>
        <w:tab/>
      </w:r>
      <w:r w:rsidRPr="005C1E48">
        <w:rPr>
          <w:rFonts w:ascii="Times New Roman" w:hAnsi="Times New Roman" w:cs="Times New Roman"/>
          <w:color w:val="auto"/>
          <w:u w:val="single"/>
        </w:rPr>
        <w:tab/>
      </w:r>
      <w:r w:rsidRPr="005C1E48">
        <w:rPr>
          <w:rFonts w:ascii="Times New Roman" w:hAnsi="Times New Roman" w:cs="Times New Roman"/>
          <w:color w:val="auto"/>
          <w:u w:val="single"/>
        </w:rPr>
        <w:tab/>
      </w:r>
      <w:r w:rsidRPr="005C1E48">
        <w:rPr>
          <w:rFonts w:ascii="Times New Roman" w:hAnsi="Times New Roman" w:cs="Times New Roman"/>
          <w:color w:val="auto"/>
          <w:u w:val="single"/>
        </w:rPr>
        <w:tab/>
      </w:r>
      <w:r w:rsidRPr="005C1E48">
        <w:rPr>
          <w:rFonts w:ascii="Times New Roman" w:hAnsi="Times New Roman" w:cs="Times New Roman"/>
          <w:color w:val="auto"/>
        </w:rPr>
        <w:tab/>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pStyle w:val="Standard"/>
        <w:spacing w:after="0" w:line="240" w:lineRule="auto"/>
        <w:jc w:val="both"/>
        <w:rPr>
          <w:rFonts w:ascii="Times New Roman" w:hAnsi="Times New Roman" w:cs="Times New Roman"/>
          <w:sz w:val="24"/>
          <w:szCs w:val="24"/>
        </w:rPr>
      </w:pPr>
    </w:p>
    <w:p w:rsidR="003C5A9A" w:rsidRPr="005C1E48" w:rsidRDefault="003C5A9A" w:rsidP="003C5A9A">
      <w:pPr>
        <w:ind w:left="7200" w:firstLine="720"/>
        <w:jc w:val="both"/>
        <w:rPr>
          <w:rFonts w:ascii="Times New Roman" w:eastAsia="Times New Roman" w:hAnsi="Times New Roman" w:cs="Times New Roman"/>
          <w:b/>
          <w:color w:val="auto"/>
          <w:lang/>
        </w:rPr>
      </w:pPr>
      <w:r w:rsidRPr="005C1E48">
        <w:rPr>
          <w:rFonts w:ascii="Times New Roman" w:eastAsia="Times New Roman" w:hAnsi="Times New Roman" w:cs="Times New Roman"/>
          <w:b/>
          <w:color w:val="auto"/>
          <w:lang/>
        </w:rPr>
        <w:t>Anexa</w:t>
      </w:r>
      <w:r w:rsidRPr="005C1E48">
        <w:rPr>
          <w:rFonts w:ascii="Times New Roman" w:eastAsia="Times New Roman" w:hAnsi="Times New Roman" w:cs="Times New Roman"/>
          <w:color w:val="auto"/>
          <w:lang/>
        </w:rPr>
        <w:t xml:space="preserve"> </w:t>
      </w:r>
      <w:r w:rsidRPr="005C1E48">
        <w:rPr>
          <w:rFonts w:ascii="Times New Roman" w:eastAsia="Times New Roman" w:hAnsi="Times New Roman" w:cs="Times New Roman"/>
          <w:b/>
          <w:color w:val="auto"/>
          <w:lang/>
        </w:rPr>
        <w:t xml:space="preserve">2 </w:t>
      </w:r>
      <w:r w:rsidRPr="005C1E48">
        <w:rPr>
          <w:rFonts w:ascii="Times New Roman" w:hAnsi="Times New Roman" w:cs="Times New Roman"/>
          <w:color w:val="auto"/>
        </w:rPr>
        <w:t xml:space="preserve">la </w:t>
      </w:r>
    </w:p>
    <w:p w:rsidR="003C5A9A" w:rsidRPr="005C1E48" w:rsidRDefault="003C5A9A" w:rsidP="003C5A9A">
      <w:pPr>
        <w:jc w:val="right"/>
        <w:rPr>
          <w:rFonts w:ascii="Times New Roman" w:eastAsia="Times New Roman" w:hAnsi="Times New Roman" w:cs="Times New Roman"/>
          <w:color w:val="auto"/>
          <w:u w:val="single"/>
          <w:lang/>
        </w:rPr>
      </w:pPr>
      <w:r w:rsidRPr="005C1E48">
        <w:rPr>
          <w:rFonts w:ascii="Times New Roman" w:hAnsi="Times New Roman" w:cs="Times New Roman"/>
          <w:b/>
          <w:bCs/>
          <w:color w:val="auto"/>
        </w:rPr>
        <w:t xml:space="preserve">Contractul de finanţare nr. </w:t>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lang/>
        </w:rPr>
        <w:t xml:space="preserve"> din </w:t>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p>
    <w:p w:rsidR="003C5A9A" w:rsidRPr="005C1E48" w:rsidRDefault="003C5A9A" w:rsidP="003C5A9A">
      <w:pPr>
        <w:jc w:val="right"/>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eastAsia="Times New Roman" w:hAnsi="Times New Roman" w:cs="Times New Roman"/>
          <w:color w:val="auto"/>
          <w:lang/>
        </w:rPr>
      </w:pPr>
      <w:r w:rsidRPr="005C1E48">
        <w:rPr>
          <w:rFonts w:ascii="Times New Roman" w:eastAsia="Times New Roman" w:hAnsi="Times New Roman" w:cs="Times New Roman"/>
          <w:color w:val="auto"/>
          <w:lang/>
        </w:rPr>
        <w:t xml:space="preserve">Asociația </w:t>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eastAsia="Times New Roman" w:hAnsi="Times New Roman" w:cs="Times New Roman"/>
          <w:b/>
          <w:i/>
          <w:color w:val="auto"/>
          <w:lang/>
        </w:rPr>
      </w:pPr>
      <w:r w:rsidRPr="005C1E48">
        <w:rPr>
          <w:rFonts w:ascii="Times New Roman" w:eastAsia="Times New Roman" w:hAnsi="Times New Roman" w:cs="Times New Roman"/>
          <w:b/>
          <w:i/>
          <w:color w:val="auto"/>
          <w:lang/>
        </w:rPr>
        <w:t>Bugetul acţiunilor/activităţilor din cadrul</w:t>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eastAsia="Times New Roman" w:hAnsi="Times New Roman" w:cs="Times New Roman"/>
          <w:i/>
          <w:iCs/>
          <w:color w:val="auto"/>
          <w:u w:val="single"/>
          <w:lang/>
        </w:rPr>
      </w:pPr>
      <w:r w:rsidRPr="005C1E48">
        <w:rPr>
          <w:rFonts w:ascii="Times New Roman" w:eastAsia="Times New Roman" w:hAnsi="Times New Roman" w:cs="Times New Roman"/>
          <w:color w:val="auto"/>
          <w:lang/>
        </w:rPr>
        <w:t xml:space="preserve">1 Proiectului: </w:t>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ab/>
      </w:r>
      <w:r w:rsidRPr="005C1E48">
        <w:rPr>
          <w:rFonts w:ascii="Times New Roman" w:hAnsi="Times New Roman" w:cs="Times New Roman"/>
          <w:color w:val="auto"/>
        </w:rPr>
        <w:tab/>
      </w:r>
      <w:r w:rsidRPr="005C1E48">
        <w:rPr>
          <w:rFonts w:ascii="Times New Roman" w:hAnsi="Times New Roman" w:cs="Times New Roman"/>
          <w:color w:val="auto"/>
        </w:rPr>
        <w:tab/>
      </w:r>
      <w:r w:rsidRPr="005C1E48">
        <w:rPr>
          <w:rFonts w:ascii="Times New Roman" w:hAnsi="Times New Roman" w:cs="Times New Roman"/>
          <w:color w:val="auto"/>
        </w:rPr>
        <w:tab/>
      </w:r>
      <w:r w:rsidRPr="005C1E48">
        <w:rPr>
          <w:rFonts w:ascii="Times New Roman" w:hAnsi="Times New Roman" w:cs="Times New Roman"/>
          <w:color w:val="auto"/>
        </w:rPr>
        <w:tab/>
      </w:r>
      <w:r w:rsidRPr="005C1E48">
        <w:rPr>
          <w:rFonts w:ascii="Times New Roman" w:hAnsi="Times New Roman" w:cs="Times New Roman"/>
          <w:color w:val="auto"/>
        </w:rPr>
        <w:tab/>
      </w:r>
      <w:r w:rsidRPr="005C1E48">
        <w:rPr>
          <w:rFonts w:ascii="Times New Roman" w:hAnsi="Times New Roman" w:cs="Times New Roman"/>
          <w:color w:val="auto"/>
        </w:rPr>
        <w:tab/>
      </w:r>
      <w:r w:rsidRPr="005C1E48">
        <w:rPr>
          <w:rFonts w:ascii="Times New Roman" w:hAnsi="Times New Roman" w:cs="Times New Roman"/>
          <w:color w:val="auto"/>
        </w:rPr>
        <w:tab/>
      </w:r>
      <w:r w:rsidRPr="005C1E48">
        <w:rPr>
          <w:rFonts w:ascii="Times New Roman" w:hAnsi="Times New Roman" w:cs="Times New Roman"/>
          <w:color w:val="auto"/>
        </w:rPr>
        <w:tab/>
      </w:r>
      <w:r w:rsidRPr="005C1E48">
        <w:rPr>
          <w:rFonts w:ascii="Times New Roman" w:hAnsi="Times New Roman" w:cs="Times New Roman"/>
          <w:color w:val="auto"/>
        </w:rPr>
        <w:tab/>
      </w:r>
      <w:r w:rsidRPr="005C1E48">
        <w:rPr>
          <w:rFonts w:ascii="Times New Roman" w:hAnsi="Times New Roman" w:cs="Times New Roman"/>
          <w:color w:val="auto"/>
        </w:rPr>
        <w:tab/>
        <w:t xml:space="preserve">  - lei -</w:t>
      </w:r>
    </w:p>
    <w:tbl>
      <w:tblPr>
        <w:tblW w:w="10311" w:type="dxa"/>
        <w:tblInd w:w="54" w:type="dxa"/>
        <w:tblLayout w:type="fixed"/>
        <w:tblLook w:val="0000"/>
      </w:tblPr>
      <w:tblGrid>
        <w:gridCol w:w="621"/>
        <w:gridCol w:w="3969"/>
        <w:gridCol w:w="1545"/>
        <w:gridCol w:w="1874"/>
        <w:gridCol w:w="2302"/>
      </w:tblGrid>
      <w:tr w:rsidR="003C5A9A" w:rsidRPr="005C1E48" w:rsidTr="00683B79">
        <w:trPr>
          <w:trHeight w:hRule="exact" w:val="338"/>
        </w:trPr>
        <w:tc>
          <w:tcPr>
            <w:tcW w:w="621" w:type="dxa"/>
            <w:vMerge w:val="restart"/>
            <w:tcBorders>
              <w:top w:val="single" w:sz="4" w:space="0" w:color="000000"/>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Nr.</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crt.</w:t>
            </w:r>
          </w:p>
        </w:tc>
        <w:tc>
          <w:tcPr>
            <w:tcW w:w="3969" w:type="dxa"/>
            <w:vMerge w:val="restart"/>
            <w:tcBorders>
              <w:top w:val="single" w:sz="4" w:space="0" w:color="000000"/>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Categoriile de cheltuieli pentru acţiunea/activitatea</w:t>
            </w:r>
          </w:p>
        </w:tc>
        <w:tc>
          <w:tcPr>
            <w:tcW w:w="1545" w:type="dxa"/>
            <w:vMerge w:val="restart"/>
            <w:tcBorders>
              <w:top w:val="single" w:sz="4" w:space="0" w:color="000000"/>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 xml:space="preserve">Valoarea </w:t>
            </w:r>
          </w:p>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totală</w:t>
            </w:r>
          </w:p>
        </w:tc>
        <w:tc>
          <w:tcPr>
            <w:tcW w:w="1874" w:type="dxa"/>
            <w:tcBorders>
              <w:top w:val="single" w:sz="4" w:space="0" w:color="000000"/>
              <w:left w:val="single" w:sz="4" w:space="0" w:color="000000"/>
              <w:bottom w:val="single" w:sz="4" w:space="0" w:color="000000"/>
            </w:tcBorders>
          </w:tcPr>
          <w:p w:rsidR="003C5A9A" w:rsidRPr="005C1E48" w:rsidRDefault="003C5A9A" w:rsidP="00683B79">
            <w:pPr>
              <w:snapToGrid w:val="0"/>
              <w:jc w:val="both"/>
              <w:rPr>
                <w:rFonts w:ascii="Times New Roman" w:eastAsia="Times New Roman" w:hAnsi="Times New Roman" w:cs="Times New Roman"/>
                <w:color w:val="auto"/>
                <w:lang/>
              </w:rPr>
            </w:pPr>
            <w:r w:rsidRPr="005C1E48">
              <w:rPr>
                <w:rFonts w:ascii="Times New Roman" w:eastAsia="Times New Roman" w:hAnsi="Times New Roman" w:cs="Times New Roman"/>
                <w:color w:val="auto"/>
                <w:lang/>
              </w:rPr>
              <w:t>din</w:t>
            </w:r>
          </w:p>
        </w:tc>
        <w:tc>
          <w:tcPr>
            <w:tcW w:w="2302" w:type="dxa"/>
            <w:tcBorders>
              <w:top w:val="single" w:sz="4" w:space="0" w:color="000000"/>
              <w:bottom w:val="single" w:sz="4" w:space="0" w:color="000000"/>
              <w:right w:val="single" w:sz="4" w:space="0" w:color="000000"/>
            </w:tcBorders>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care</w:t>
            </w:r>
          </w:p>
        </w:tc>
      </w:tr>
      <w:tr w:rsidR="003C5A9A" w:rsidRPr="005C1E48" w:rsidTr="00683B79">
        <w:tc>
          <w:tcPr>
            <w:tcW w:w="621" w:type="dxa"/>
            <w:vMerge/>
            <w:tcBorders>
              <w:top w:val="single" w:sz="4" w:space="0" w:color="000000"/>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p>
        </w:tc>
        <w:tc>
          <w:tcPr>
            <w:tcW w:w="3969" w:type="dxa"/>
            <w:vMerge/>
            <w:tcBorders>
              <w:top w:val="single" w:sz="4" w:space="0" w:color="000000"/>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p>
        </w:tc>
        <w:tc>
          <w:tcPr>
            <w:tcW w:w="1545" w:type="dxa"/>
            <w:vMerge/>
            <w:tcBorders>
              <w:top w:val="single" w:sz="4" w:space="0" w:color="000000"/>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p>
        </w:tc>
        <w:tc>
          <w:tcPr>
            <w:tcW w:w="1874" w:type="dxa"/>
            <w:tcBorders>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din fonduri publice</w:t>
            </w:r>
          </w:p>
        </w:tc>
        <w:tc>
          <w:tcPr>
            <w:tcW w:w="2302" w:type="dxa"/>
            <w:tcBorders>
              <w:left w:val="single" w:sz="4" w:space="0" w:color="000000"/>
              <w:bottom w:val="single" w:sz="4" w:space="0" w:color="000000"/>
              <w:right w:val="single" w:sz="4" w:space="0" w:color="000000"/>
            </w:tcBorders>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din venituri proprii</w:t>
            </w:r>
          </w:p>
        </w:tc>
      </w:tr>
      <w:tr w:rsidR="003C5A9A" w:rsidRPr="005C1E48" w:rsidTr="00683B79">
        <w:tc>
          <w:tcPr>
            <w:tcW w:w="621" w:type="dxa"/>
            <w:tcBorders>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1.</w:t>
            </w:r>
          </w:p>
        </w:tc>
        <w:tc>
          <w:tcPr>
            <w:tcW w:w="3969" w:type="dxa"/>
            <w:tcBorders>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Acţiuni/activităţi:</w:t>
            </w:r>
          </w:p>
          <w:p w:rsidR="003C5A9A" w:rsidRPr="005C1E48" w:rsidRDefault="003C5A9A" w:rsidP="00683B79">
            <w:pPr>
              <w:snapToGrid w:val="0"/>
              <w:jc w:val="both"/>
              <w:rPr>
                <w:rFonts w:ascii="Times New Roman" w:hAnsi="Times New Roman" w:cs="Times New Roman"/>
                <w:color w:val="auto"/>
              </w:rPr>
            </w:pP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r>
            <w:r w:rsidRPr="005C1E48">
              <w:rPr>
                <w:rFonts w:ascii="Times New Roman" w:eastAsia="Times New Roman" w:hAnsi="Times New Roman" w:cs="Times New Roman"/>
                <w:color w:val="auto"/>
                <w:u w:val="single"/>
                <w:lang/>
              </w:rPr>
              <w:tab/>
              <w:t xml:space="preserve">                </w:t>
            </w:r>
          </w:p>
          <w:p w:rsidR="003C5A9A" w:rsidRPr="005C1E48" w:rsidRDefault="003C5A9A" w:rsidP="00683B79">
            <w:pPr>
              <w:jc w:val="both"/>
              <w:rPr>
                <w:rFonts w:ascii="Times New Roman" w:eastAsia="Times New Roman" w:hAnsi="Times New Roman" w:cs="Times New Roman"/>
                <w:color w:val="auto"/>
                <w:lang/>
              </w:rPr>
            </w:pPr>
            <w:r w:rsidRPr="005C1E48">
              <w:rPr>
                <w:rFonts w:ascii="Times New Roman" w:eastAsia="Times New Roman" w:hAnsi="Times New Roman" w:cs="Times New Roman"/>
                <w:color w:val="auto"/>
                <w:lang/>
              </w:rPr>
              <w:t>Total</w:t>
            </w:r>
            <w:r w:rsidRPr="005C1E48">
              <w:rPr>
                <w:rFonts w:ascii="Times New Roman" w:eastAsia="Times New Roman" w:hAnsi="Times New Roman" w:cs="Times New Roman"/>
                <w:color w:val="auto"/>
                <w:u w:val="single"/>
                <w:lang/>
              </w:rPr>
              <w:t xml:space="preserve"> </w:t>
            </w:r>
            <w:r w:rsidRPr="005C1E48">
              <w:rPr>
                <w:rFonts w:ascii="Times New Roman" w:eastAsia="Times New Roman" w:hAnsi="Times New Roman" w:cs="Times New Roman"/>
                <w:color w:val="auto"/>
                <w:lang/>
              </w:rPr>
              <w:t>_________________ din care:</w:t>
            </w:r>
          </w:p>
          <w:p w:rsidR="003C5A9A" w:rsidRPr="005C1E48" w:rsidRDefault="003C5A9A" w:rsidP="00683B79">
            <w:pPr>
              <w:jc w:val="both"/>
              <w:rPr>
                <w:rFonts w:ascii="Times New Roman" w:eastAsia="Times New Roman" w:hAnsi="Times New Roman" w:cs="Times New Roman"/>
                <w:color w:val="auto"/>
                <w:u w:val="single"/>
                <w:lang/>
              </w:rPr>
            </w:pPr>
            <w:r w:rsidRPr="005C1E48">
              <w:rPr>
                <w:rFonts w:ascii="Times New Roman" w:eastAsia="Times New Roman" w:hAnsi="Times New Roman" w:cs="Times New Roman"/>
                <w:color w:val="auto"/>
                <w:lang/>
              </w:rPr>
              <w:t xml:space="preserve">a)  </w:t>
            </w:r>
            <w:r w:rsidRPr="005C1E48">
              <w:rPr>
                <w:rFonts w:ascii="Times New Roman" w:eastAsia="Times New Roman" w:hAnsi="Times New Roman" w:cs="Times New Roman"/>
                <w:color w:val="auto"/>
                <w:u w:val="single"/>
                <w:lang/>
              </w:rPr>
              <w:t>acţiuni/activităţi interne:</w:t>
            </w:r>
          </w:p>
          <w:p w:rsidR="003C5A9A" w:rsidRPr="005C1E48" w:rsidRDefault="003C5A9A" w:rsidP="00683B79">
            <w:pPr>
              <w:jc w:val="both"/>
              <w:rPr>
                <w:rFonts w:ascii="Times New Roman" w:eastAsia="Times New Roman" w:hAnsi="Times New Roman" w:cs="Times New Roman"/>
                <w:color w:val="auto"/>
                <w:u w:val="single"/>
                <w:lang/>
              </w:rPr>
            </w:pPr>
            <w:r w:rsidRPr="005C1E48">
              <w:rPr>
                <w:rFonts w:ascii="Times New Roman" w:eastAsia="Times New Roman" w:hAnsi="Times New Roman" w:cs="Times New Roman"/>
                <w:color w:val="auto"/>
                <w:lang/>
              </w:rPr>
              <w:t xml:space="preserve">b)  </w:t>
            </w:r>
            <w:r w:rsidRPr="005C1E48">
              <w:rPr>
                <w:rFonts w:ascii="Times New Roman" w:eastAsia="Times New Roman" w:hAnsi="Times New Roman" w:cs="Times New Roman"/>
                <w:color w:val="auto"/>
                <w:u w:val="single"/>
                <w:lang/>
              </w:rPr>
              <w:t>acţiuni internaţionale:</w:t>
            </w:r>
          </w:p>
          <w:p w:rsidR="003C5A9A" w:rsidRPr="005C1E48" w:rsidRDefault="003C5A9A" w:rsidP="00683B79">
            <w:pPr>
              <w:jc w:val="both"/>
              <w:rPr>
                <w:rFonts w:ascii="Times New Roman" w:hAnsi="Times New Roman" w:cs="Times New Roman"/>
                <w:color w:val="auto"/>
              </w:rPr>
            </w:pPr>
          </w:p>
        </w:tc>
        <w:tc>
          <w:tcPr>
            <w:tcW w:w="1545" w:type="dxa"/>
            <w:tcBorders>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___________</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___________</w:t>
            </w:r>
          </w:p>
          <w:p w:rsidR="003C5A9A" w:rsidRPr="005C1E48" w:rsidRDefault="003C5A9A" w:rsidP="00683B79">
            <w:pPr>
              <w:jc w:val="both"/>
              <w:rPr>
                <w:rFonts w:ascii="Times New Roman" w:hAnsi="Times New Roman" w:cs="Times New Roman"/>
                <w:color w:val="auto"/>
              </w:rPr>
            </w:pPr>
          </w:p>
        </w:tc>
        <w:tc>
          <w:tcPr>
            <w:tcW w:w="1874" w:type="dxa"/>
            <w:tcBorders>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_____________</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_____________</w:t>
            </w:r>
          </w:p>
          <w:p w:rsidR="003C5A9A" w:rsidRPr="005C1E48" w:rsidRDefault="003C5A9A" w:rsidP="00683B79">
            <w:pPr>
              <w:jc w:val="both"/>
              <w:rPr>
                <w:rFonts w:ascii="Times New Roman" w:hAnsi="Times New Roman" w:cs="Times New Roman"/>
                <w:color w:val="auto"/>
              </w:rPr>
            </w:pPr>
          </w:p>
        </w:tc>
        <w:tc>
          <w:tcPr>
            <w:tcW w:w="2302" w:type="dxa"/>
            <w:tcBorders>
              <w:left w:val="single" w:sz="4" w:space="0" w:color="000000"/>
              <w:bottom w:val="single" w:sz="4" w:space="0" w:color="000000"/>
              <w:right w:val="single" w:sz="4" w:space="0" w:color="000000"/>
            </w:tcBorders>
          </w:tcPr>
          <w:p w:rsidR="003C5A9A" w:rsidRPr="005C1E48" w:rsidRDefault="003C5A9A" w:rsidP="00683B79">
            <w:pPr>
              <w:snapToGrid w:val="0"/>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_______________</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_______________</w:t>
            </w:r>
          </w:p>
          <w:p w:rsidR="003C5A9A" w:rsidRPr="005C1E48" w:rsidRDefault="003C5A9A" w:rsidP="00683B79">
            <w:pPr>
              <w:jc w:val="both"/>
              <w:rPr>
                <w:rFonts w:ascii="Times New Roman" w:hAnsi="Times New Roman" w:cs="Times New Roman"/>
                <w:color w:val="auto"/>
              </w:rPr>
            </w:pPr>
          </w:p>
        </w:tc>
      </w:tr>
      <w:tr w:rsidR="003C5A9A" w:rsidRPr="005C1E48" w:rsidTr="00683B79">
        <w:tc>
          <w:tcPr>
            <w:tcW w:w="621" w:type="dxa"/>
            <w:tcBorders>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r w:rsidRPr="005C1E48">
              <w:rPr>
                <w:rFonts w:ascii="Times New Roman" w:hAnsi="Times New Roman" w:cs="Times New Roman"/>
                <w:color w:val="auto"/>
              </w:rPr>
              <w:t>2.</w:t>
            </w:r>
          </w:p>
        </w:tc>
        <w:tc>
          <w:tcPr>
            <w:tcW w:w="3969" w:type="dxa"/>
            <w:tcBorders>
              <w:left w:val="single" w:sz="4" w:space="0" w:color="000000"/>
              <w:bottom w:val="single" w:sz="4" w:space="0" w:color="000000"/>
            </w:tcBorders>
          </w:tcPr>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Acţiunea/activitatea:</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______________________________</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______________________________</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Total___________________ din care:</w:t>
            </w:r>
          </w:p>
          <w:p w:rsidR="003C5A9A" w:rsidRPr="005C1E48" w:rsidRDefault="003C5A9A" w:rsidP="00683B79">
            <w:pPr>
              <w:jc w:val="both"/>
              <w:rPr>
                <w:rFonts w:ascii="Times New Roman" w:eastAsia="Times New Roman" w:hAnsi="Times New Roman" w:cs="Times New Roman"/>
                <w:color w:val="auto"/>
                <w:u w:val="single"/>
                <w:lang/>
              </w:rPr>
            </w:pPr>
            <w:r w:rsidRPr="005C1E48">
              <w:rPr>
                <w:rFonts w:ascii="Times New Roman" w:eastAsia="Times New Roman" w:hAnsi="Times New Roman" w:cs="Times New Roman"/>
                <w:color w:val="auto"/>
                <w:lang/>
              </w:rPr>
              <w:t xml:space="preserve">a)  </w:t>
            </w:r>
            <w:r w:rsidRPr="005C1E48">
              <w:rPr>
                <w:rFonts w:ascii="Times New Roman" w:eastAsia="Times New Roman" w:hAnsi="Times New Roman" w:cs="Times New Roman"/>
                <w:color w:val="auto"/>
                <w:u w:val="single"/>
                <w:lang/>
              </w:rPr>
              <w:t>acţiuni/activităţi interne:</w:t>
            </w:r>
          </w:p>
          <w:p w:rsidR="003C5A9A" w:rsidRPr="005C1E48" w:rsidRDefault="003C5A9A" w:rsidP="00683B79">
            <w:pPr>
              <w:jc w:val="both"/>
              <w:rPr>
                <w:rFonts w:ascii="Times New Roman" w:eastAsia="Times New Roman" w:hAnsi="Times New Roman" w:cs="Times New Roman"/>
                <w:color w:val="auto"/>
                <w:u w:val="single"/>
                <w:lang/>
              </w:rPr>
            </w:pPr>
            <w:r w:rsidRPr="005C1E48">
              <w:rPr>
                <w:rFonts w:ascii="Times New Roman" w:eastAsia="Times New Roman" w:hAnsi="Times New Roman" w:cs="Times New Roman"/>
                <w:color w:val="auto"/>
                <w:lang/>
              </w:rPr>
              <w:t xml:space="preserve">b)  </w:t>
            </w:r>
            <w:r w:rsidRPr="005C1E48">
              <w:rPr>
                <w:rFonts w:ascii="Times New Roman" w:eastAsia="Times New Roman" w:hAnsi="Times New Roman" w:cs="Times New Roman"/>
                <w:color w:val="auto"/>
                <w:u w:val="single"/>
                <w:lang/>
              </w:rPr>
              <w:t>acţiuni  internaţionale:</w:t>
            </w:r>
          </w:p>
          <w:p w:rsidR="003C5A9A" w:rsidRPr="005C1E48" w:rsidRDefault="003C5A9A" w:rsidP="00683B79">
            <w:pPr>
              <w:jc w:val="both"/>
              <w:rPr>
                <w:rFonts w:ascii="Times New Roman" w:hAnsi="Times New Roman" w:cs="Times New Roman"/>
                <w:color w:val="auto"/>
              </w:rPr>
            </w:pPr>
          </w:p>
        </w:tc>
        <w:tc>
          <w:tcPr>
            <w:tcW w:w="1545" w:type="dxa"/>
            <w:tcBorders>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_________</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_________</w:t>
            </w:r>
          </w:p>
          <w:p w:rsidR="003C5A9A" w:rsidRPr="005C1E48" w:rsidRDefault="003C5A9A" w:rsidP="00683B79">
            <w:pPr>
              <w:jc w:val="both"/>
              <w:rPr>
                <w:rFonts w:ascii="Times New Roman" w:hAnsi="Times New Roman" w:cs="Times New Roman"/>
                <w:color w:val="auto"/>
              </w:rPr>
            </w:pPr>
          </w:p>
        </w:tc>
        <w:tc>
          <w:tcPr>
            <w:tcW w:w="1874" w:type="dxa"/>
            <w:tcBorders>
              <w:left w:val="single" w:sz="4" w:space="0" w:color="000000"/>
              <w:bottom w:val="single" w:sz="4" w:space="0" w:color="000000"/>
            </w:tcBorders>
          </w:tcPr>
          <w:p w:rsidR="003C5A9A" w:rsidRPr="005C1E48" w:rsidRDefault="003C5A9A" w:rsidP="00683B79">
            <w:pPr>
              <w:snapToGrid w:val="0"/>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_____________</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_____________</w:t>
            </w:r>
          </w:p>
          <w:p w:rsidR="003C5A9A" w:rsidRPr="005C1E48" w:rsidRDefault="003C5A9A" w:rsidP="00683B79">
            <w:pPr>
              <w:jc w:val="both"/>
              <w:rPr>
                <w:rFonts w:ascii="Times New Roman" w:hAnsi="Times New Roman" w:cs="Times New Roman"/>
                <w:color w:val="auto"/>
              </w:rPr>
            </w:pPr>
          </w:p>
        </w:tc>
        <w:tc>
          <w:tcPr>
            <w:tcW w:w="2302" w:type="dxa"/>
            <w:tcBorders>
              <w:left w:val="single" w:sz="4" w:space="0" w:color="000000"/>
              <w:bottom w:val="single" w:sz="4" w:space="0" w:color="000000"/>
              <w:right w:val="single" w:sz="4" w:space="0" w:color="000000"/>
            </w:tcBorders>
          </w:tcPr>
          <w:p w:rsidR="003C5A9A" w:rsidRPr="005C1E48" w:rsidRDefault="003C5A9A" w:rsidP="00683B79">
            <w:pPr>
              <w:snapToGrid w:val="0"/>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_______________</w:t>
            </w:r>
          </w:p>
          <w:p w:rsidR="003C5A9A" w:rsidRPr="005C1E48" w:rsidRDefault="003C5A9A" w:rsidP="00683B79">
            <w:pPr>
              <w:jc w:val="both"/>
              <w:rPr>
                <w:rFonts w:ascii="Times New Roman" w:hAnsi="Times New Roman" w:cs="Times New Roman"/>
                <w:color w:val="auto"/>
              </w:rPr>
            </w:pPr>
            <w:r w:rsidRPr="005C1E48">
              <w:rPr>
                <w:rFonts w:ascii="Times New Roman" w:hAnsi="Times New Roman" w:cs="Times New Roman"/>
                <w:color w:val="auto"/>
              </w:rPr>
              <w:t>_______________</w:t>
            </w:r>
          </w:p>
          <w:p w:rsidR="003C5A9A" w:rsidRPr="005C1E48" w:rsidRDefault="003C5A9A" w:rsidP="00683B79">
            <w:pPr>
              <w:jc w:val="both"/>
              <w:rPr>
                <w:rFonts w:ascii="Times New Roman" w:hAnsi="Times New Roman" w:cs="Times New Roman"/>
                <w:color w:val="auto"/>
              </w:rPr>
            </w:pPr>
          </w:p>
        </w:tc>
      </w:tr>
    </w:tbl>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Reprezentanți legali</w:t>
      </w: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rPr>
        <w:t>Director/Preşedinte,</w:t>
      </w:r>
    </w:p>
    <w:p w:rsidR="003C5A9A" w:rsidRPr="005C1E48" w:rsidRDefault="003C5A9A" w:rsidP="003C5A9A">
      <w:pPr>
        <w:jc w:val="both"/>
        <w:rPr>
          <w:rFonts w:ascii="Times New Roman" w:hAnsi="Times New Roman" w:cs="Times New Roman"/>
          <w:color w:val="auto"/>
        </w:rPr>
      </w:pPr>
      <w:r w:rsidRPr="005C1E48">
        <w:rPr>
          <w:rFonts w:ascii="Times New Roman" w:hAnsi="Times New Roman" w:cs="Times New Roman"/>
          <w:color w:val="auto"/>
          <w:u w:val="single"/>
        </w:rPr>
        <w:tab/>
      </w:r>
      <w:r w:rsidRPr="005C1E48">
        <w:rPr>
          <w:rFonts w:ascii="Times New Roman" w:hAnsi="Times New Roman" w:cs="Times New Roman"/>
          <w:color w:val="auto"/>
          <w:u w:val="single"/>
        </w:rPr>
        <w:tab/>
      </w:r>
      <w:r w:rsidRPr="005C1E48">
        <w:rPr>
          <w:rFonts w:ascii="Times New Roman" w:hAnsi="Times New Roman" w:cs="Times New Roman"/>
          <w:color w:val="auto"/>
          <w:u w:val="single"/>
        </w:rPr>
        <w:tab/>
      </w:r>
      <w:r w:rsidRPr="005C1E48">
        <w:rPr>
          <w:rFonts w:ascii="Times New Roman" w:hAnsi="Times New Roman" w:cs="Times New Roman"/>
          <w:color w:val="auto"/>
          <w:u w:val="single"/>
        </w:rPr>
        <w:tab/>
      </w:r>
      <w:r w:rsidRPr="005C1E48">
        <w:rPr>
          <w:rFonts w:ascii="Times New Roman" w:hAnsi="Times New Roman" w:cs="Times New Roman"/>
          <w:color w:val="auto"/>
        </w:rPr>
        <w:tab/>
      </w:r>
    </w:p>
    <w:p w:rsidR="003C5A9A" w:rsidRPr="005C1E48" w:rsidRDefault="003C5A9A" w:rsidP="003C5A9A">
      <w:pPr>
        <w:pStyle w:val="Heading40"/>
        <w:keepNext/>
        <w:keepLines/>
        <w:shd w:val="clear" w:color="auto" w:fill="auto"/>
        <w:spacing w:after="653" w:line="240" w:lineRule="auto"/>
        <w:ind w:left="1960"/>
        <w:rPr>
          <w:sz w:val="24"/>
          <w:szCs w:val="24"/>
          <w:lang w:eastAsia="ro-RO"/>
        </w:rPr>
      </w:pPr>
    </w:p>
    <w:p w:rsidR="003C5A9A" w:rsidRPr="005C1E48" w:rsidRDefault="003C5A9A" w:rsidP="003C5A9A">
      <w:pPr>
        <w:pStyle w:val="Heading40"/>
        <w:keepNext/>
        <w:keepLines/>
        <w:shd w:val="clear" w:color="auto" w:fill="auto"/>
        <w:spacing w:after="653" w:line="240" w:lineRule="auto"/>
        <w:ind w:left="1960"/>
        <w:rPr>
          <w:sz w:val="24"/>
          <w:szCs w:val="24"/>
          <w:lang w:eastAsia="ro-RO"/>
        </w:rPr>
      </w:pPr>
    </w:p>
    <w:bookmarkEnd w:id="17"/>
    <w:p w:rsidR="003C5A9A" w:rsidRPr="005C1E48" w:rsidRDefault="003C5A9A" w:rsidP="003C5A9A">
      <w:pPr>
        <w:pStyle w:val="Heading40"/>
        <w:keepNext/>
        <w:keepLines/>
        <w:shd w:val="clear" w:color="auto" w:fill="auto"/>
        <w:spacing w:after="653" w:line="240" w:lineRule="auto"/>
        <w:ind w:left="1960"/>
        <w:rPr>
          <w:sz w:val="24"/>
          <w:szCs w:val="24"/>
          <w:lang w:eastAsia="ro-RO"/>
        </w:rPr>
      </w:pPr>
    </w:p>
    <w:p w:rsidR="003C5A9A" w:rsidRPr="005C1E48" w:rsidRDefault="003C5A9A" w:rsidP="003C5A9A">
      <w:pPr>
        <w:pStyle w:val="Heading40"/>
        <w:keepNext/>
        <w:keepLines/>
        <w:shd w:val="clear" w:color="auto" w:fill="auto"/>
        <w:spacing w:after="653" w:line="240" w:lineRule="auto"/>
        <w:ind w:left="1960"/>
        <w:rPr>
          <w:sz w:val="24"/>
          <w:szCs w:val="24"/>
          <w:lang w:eastAsia="ro-RO"/>
        </w:rPr>
      </w:pPr>
    </w:p>
    <w:p w:rsidR="008A41FE" w:rsidRDefault="008A41FE"/>
    <w:sectPr w:rsidR="008A41FE" w:rsidSect="008A41F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FDC" w:rsidRDefault="00BD6FDC" w:rsidP="003C5A9A">
      <w:r>
        <w:separator/>
      </w:r>
    </w:p>
  </w:endnote>
  <w:endnote w:type="continuationSeparator" w:id="0">
    <w:p w:rsidR="00BD6FDC" w:rsidRDefault="00BD6FDC" w:rsidP="003C5A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00000003" w:usb1="1807ECEA" w:usb2="00000010" w:usb3="00000000" w:csb0="0002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Bold">
    <w:charset w:val="00"/>
    <w:family w:val="auto"/>
    <w:pitch w:val="variable"/>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 w:name="Wingdings-Regular">
    <w:charset w:val="00"/>
    <w:family w:val="auto"/>
    <w:pitch w:val="variable"/>
    <w:sig w:usb0="00000000" w:usb1="00000000" w:usb2="00000000" w:usb3="00000000" w:csb0="00000000" w:csb1="00000000"/>
  </w:font>
  <w:font w:name="Calibri-Italic">
    <w:charset w:val="00"/>
    <w:family w:val="auto"/>
    <w:pitch w:val="variable"/>
    <w:sig w:usb0="00000000" w:usb1="00000000" w:usb2="00000000" w:usb3="00000000" w:csb0="00000000" w:csb1="00000000"/>
  </w:font>
  <w:font w:name="Calibri-BoldItalic">
    <w:charset w:val="00"/>
    <w:family w:val="auto"/>
    <w:pitch w:val="variable"/>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A9A" w:rsidRDefault="003C5A9A" w:rsidP="0053458F">
    <w:pPr>
      <w:pStyle w:val="Footer"/>
      <w:jc w:val="center"/>
    </w:pPr>
  </w:p>
  <w:p w:rsidR="003C5A9A" w:rsidRDefault="003C5A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FDC" w:rsidRDefault="00BD6FDC" w:rsidP="003C5A9A">
      <w:r>
        <w:separator/>
      </w:r>
    </w:p>
  </w:footnote>
  <w:footnote w:type="continuationSeparator" w:id="0">
    <w:p w:rsidR="00BD6FDC" w:rsidRDefault="00BD6FDC" w:rsidP="003C5A9A">
      <w:r>
        <w:continuationSeparator/>
      </w:r>
    </w:p>
  </w:footnote>
  <w:footnote w:id="1">
    <w:p w:rsidR="003C5A9A" w:rsidRDefault="003C5A9A" w:rsidP="003C5A9A">
      <w:pPr>
        <w:pStyle w:val="FootnoteText"/>
        <w:rPr>
          <w:i/>
          <w:lang w:val="ro-RO"/>
        </w:rPr>
      </w:pPr>
      <w:r>
        <w:rPr>
          <w:rStyle w:val="FootnoteCharacters"/>
        </w:rPr>
        <w:footnoteRef/>
      </w:r>
      <w:r>
        <w:tab/>
        <w:t xml:space="preserve"> </w:t>
      </w:r>
      <w:r>
        <w:rPr>
          <w:i/>
          <w:lang w:val="ro-RO"/>
        </w:rPr>
        <w:t>Orice modificare in textul original al formularului atrage dupa sine respingerea cererii</w:t>
      </w:r>
    </w:p>
  </w:footnote>
  <w:footnote w:id="2">
    <w:p w:rsidR="003C5A9A" w:rsidRPr="00D5660A" w:rsidRDefault="003C5A9A" w:rsidP="003C5A9A">
      <w:pPr>
        <w:pStyle w:val="FootnoteText"/>
        <w:jc w:val="both"/>
        <w:rPr>
          <w:lang w:val="ro-RO"/>
        </w:rPr>
      </w:pPr>
      <w:r>
        <w:rPr>
          <w:rStyle w:val="FootnoteReference"/>
        </w:rPr>
        <w:footnoteRef/>
      </w:r>
      <w:r>
        <w:t xml:space="preserve"> </w:t>
      </w:r>
      <w:r>
        <w:rPr>
          <w:lang w:val="ro-RO"/>
        </w:rPr>
        <w:t xml:space="preserve">Cheltuielile privind </w:t>
      </w:r>
      <w:r w:rsidRPr="00D5660A">
        <w:rPr>
          <w:lang w:val="ro-RO"/>
        </w:rPr>
        <w:t>combustibil</w:t>
      </w:r>
      <w:r>
        <w:rPr>
          <w:lang w:val="ro-RO"/>
        </w:rPr>
        <w:t xml:space="preserve">ul </w:t>
      </w:r>
      <w:r w:rsidRPr="00D5660A">
        <w:rPr>
          <w:lang w:val="ro-RO"/>
        </w:rPr>
        <w:t>se vor deconta</w:t>
      </w:r>
      <w:r>
        <w:rPr>
          <w:lang w:val="ro-RO"/>
        </w:rPr>
        <w:t>:</w:t>
      </w:r>
      <w:r w:rsidRPr="00D5660A">
        <w:rPr>
          <w:lang w:val="ro-RO"/>
        </w:rPr>
        <w:t xml:space="preserve"> 7,5 litri carburant la 100 km parcurşi pe distanţa cea mai scurtă, (conform prevederilor Ordonanţei Guvernului nr. 1860/2006), stabilite conform </w:t>
      </w:r>
      <w:hyperlink r:id="rId1" w:history="1">
        <w:r w:rsidRPr="00B57CE2">
          <w:rPr>
            <w:rStyle w:val="Hyperlink"/>
            <w:lang w:val="ro-RO"/>
          </w:rPr>
          <w:t>www.distanta.ro</w:t>
        </w:r>
      </w:hyperlink>
      <w:r w:rsidRPr="00D5660A">
        <w:rPr>
          <w:lang w:val="ro-RO"/>
        </w:rPr>
        <w:t>.</w:t>
      </w:r>
      <w:r>
        <w:rPr>
          <w:lang w:val="ro-RO"/>
        </w:rPr>
        <w:t xml:space="preserve">, </w:t>
      </w:r>
      <w:r w:rsidRPr="00D5660A">
        <w:rPr>
          <w:lang w:val="ro-RO"/>
        </w:rPr>
        <w:t>pentru mijoacele de transport aflate în proprietatea Beneficiarului, utilizate pentru realizarea Proiectului conform Cererii de finantare şi bugetului Proiectului</w:t>
      </w:r>
    </w:p>
  </w:footnote>
  <w:footnote w:id="3">
    <w:p w:rsidR="003C5A9A" w:rsidRPr="00D5660A" w:rsidRDefault="003C5A9A" w:rsidP="003C5A9A">
      <w:pPr>
        <w:pStyle w:val="FootnoteText"/>
        <w:jc w:val="both"/>
        <w:rPr>
          <w:lang w:val="ro-RO"/>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A9A" w:rsidRDefault="003C5A9A">
    <w:pPr>
      <w:pStyle w:val="Header"/>
      <w:jc w:val="center"/>
    </w:pPr>
  </w:p>
  <w:p w:rsidR="003C5A9A" w:rsidRDefault="003C5A9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1">
    <w:nsid w:val="00000003"/>
    <w:multiLevelType w:val="multilevel"/>
    <w:tmpl w:val="499AEF2E"/>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lowerLetter"/>
      <w:lvlText w:val="%3)"/>
      <w:lvlJc w:val="left"/>
      <w:rPr>
        <w:rFonts w:ascii="Times New Roman" w:hAnsi="Times New Roman" w:cs="Times New Roman"/>
        <w:b w:val="0"/>
        <w:bCs w:val="0"/>
        <w:i w:val="0"/>
        <w:iCs w:val="0"/>
        <w:smallCaps w:val="0"/>
        <w:strike w:val="0"/>
        <w:color w:val="auto"/>
        <w:spacing w:val="0"/>
        <w:w w:val="100"/>
        <w:position w:val="0"/>
        <w:sz w:val="23"/>
        <w:szCs w:val="23"/>
        <w:u w:val="none"/>
      </w:rPr>
    </w:lvl>
    <w:lvl w:ilvl="3">
      <w:start w:val="1"/>
      <w:numFmt w:val="lowerLetter"/>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lowerLetter"/>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6">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5"/>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5"/>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5"/>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5"/>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5"/>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5"/>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5"/>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5"/>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3">
    <w:nsid w:val="00000007"/>
    <w:multiLevelType w:val="multilevel"/>
    <w:tmpl w:val="00000006"/>
    <w:lvl w:ilvl="0">
      <w:start w:val="6"/>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0000009"/>
    <w:multiLevelType w:val="multilevel"/>
    <w:tmpl w:val="00000008"/>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
    <w:nsid w:val="0000000B"/>
    <w:multiLevelType w:val="multilevel"/>
    <w:tmpl w:val="9D9880AA"/>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upperLetter"/>
      <w:lvlText w:val="%4)"/>
      <w:lvlJc w:val="left"/>
      <w:rPr>
        <w:rFonts w:ascii="Times New Roman" w:eastAsia="Arial Unicode MS" w:hAnsi="Times New Roman" w:cs="Times New Roman"/>
        <w:b/>
        <w:bCs/>
        <w:i/>
        <w:iCs/>
        <w:smallCaps w:val="0"/>
        <w:strike w:val="0"/>
        <w:color w:val="000000"/>
        <w:spacing w:val="0"/>
        <w:w w:val="100"/>
        <w:position w:val="0"/>
        <w:sz w:val="23"/>
        <w:szCs w:val="23"/>
        <w:u w:val="none"/>
      </w:rPr>
    </w:lvl>
    <w:lvl w:ilvl="4">
      <w:start w:val="1"/>
      <w:numFmt w:val="lowerLetter"/>
      <w:lvlText w:val="%4)"/>
      <w:lvlJc w:val="left"/>
      <w:rPr>
        <w:rFonts w:ascii="Times New Roman" w:hAnsi="Times New Roman" w:cs="Times New Roman"/>
        <w:b/>
        <w:bCs/>
        <w:i/>
        <w:iCs/>
        <w:smallCaps w:val="0"/>
        <w:strike w:val="0"/>
        <w:color w:val="000000"/>
        <w:spacing w:val="0"/>
        <w:w w:val="100"/>
        <w:position w:val="0"/>
        <w:sz w:val="23"/>
        <w:szCs w:val="23"/>
        <w:u w:val="none"/>
      </w:rPr>
    </w:lvl>
    <w:lvl w:ilvl="5">
      <w:start w:val="1"/>
      <w:numFmt w:val="lowerLetter"/>
      <w:lvlText w:val="%4)"/>
      <w:lvlJc w:val="left"/>
      <w:rPr>
        <w:rFonts w:ascii="Times New Roman" w:hAnsi="Times New Roman" w:cs="Times New Roman"/>
        <w:b/>
        <w:bCs/>
        <w:i/>
        <w:iCs/>
        <w:smallCaps w:val="0"/>
        <w:strike w:val="0"/>
        <w:color w:val="000000"/>
        <w:spacing w:val="0"/>
        <w:w w:val="100"/>
        <w:position w:val="0"/>
        <w:sz w:val="23"/>
        <w:szCs w:val="23"/>
        <w:u w:val="none"/>
      </w:rPr>
    </w:lvl>
    <w:lvl w:ilvl="6">
      <w:start w:val="1"/>
      <w:numFmt w:val="lowerLetter"/>
      <w:lvlText w:val="%4)"/>
      <w:lvlJc w:val="left"/>
      <w:rPr>
        <w:rFonts w:ascii="Times New Roman" w:hAnsi="Times New Roman" w:cs="Times New Roman"/>
        <w:b/>
        <w:bCs/>
        <w:i/>
        <w:iCs/>
        <w:smallCaps w:val="0"/>
        <w:strike w:val="0"/>
        <w:color w:val="000000"/>
        <w:spacing w:val="0"/>
        <w:w w:val="100"/>
        <w:position w:val="0"/>
        <w:sz w:val="23"/>
        <w:szCs w:val="23"/>
        <w:u w:val="none"/>
      </w:rPr>
    </w:lvl>
    <w:lvl w:ilvl="7">
      <w:start w:val="1"/>
      <w:numFmt w:val="lowerLetter"/>
      <w:lvlText w:val="%4)"/>
      <w:lvlJc w:val="left"/>
      <w:rPr>
        <w:rFonts w:ascii="Times New Roman" w:hAnsi="Times New Roman" w:cs="Times New Roman"/>
        <w:b/>
        <w:bCs/>
        <w:i/>
        <w:iCs/>
        <w:smallCaps w:val="0"/>
        <w:strike w:val="0"/>
        <w:color w:val="000000"/>
        <w:spacing w:val="0"/>
        <w:w w:val="100"/>
        <w:position w:val="0"/>
        <w:sz w:val="23"/>
        <w:szCs w:val="23"/>
        <w:u w:val="none"/>
      </w:rPr>
    </w:lvl>
    <w:lvl w:ilvl="8">
      <w:start w:val="1"/>
      <w:numFmt w:val="lowerLetter"/>
      <w:lvlText w:val="%4)"/>
      <w:lvlJc w:val="left"/>
      <w:rPr>
        <w:rFonts w:ascii="Times New Roman" w:hAnsi="Times New Roman" w:cs="Times New Roman"/>
        <w:b/>
        <w:bCs/>
        <w:i/>
        <w:iCs/>
        <w:smallCaps w:val="0"/>
        <w:strike w:val="0"/>
        <w:color w:val="000000"/>
        <w:spacing w:val="0"/>
        <w:w w:val="100"/>
        <w:position w:val="0"/>
        <w:sz w:val="23"/>
        <w:szCs w:val="23"/>
        <w:u w:val="none"/>
      </w:rPr>
    </w:lvl>
  </w:abstractNum>
  <w:abstractNum w:abstractNumId="6">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lowerLetter"/>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7"/>
      <w:numFmt w:val="lowerLetter"/>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lowerLetter"/>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7">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8">
    <w:nsid w:val="00000011"/>
    <w:multiLevelType w:val="multilevel"/>
    <w:tmpl w:val="00000010"/>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9">
    <w:nsid w:val="00000013"/>
    <w:multiLevelType w:val="multilevel"/>
    <w:tmpl w:val="00000012"/>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0">
    <w:nsid w:val="0000001B"/>
    <w:multiLevelType w:val="multilevel"/>
    <w:tmpl w:val="A1663738"/>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4"/>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1">
    <w:nsid w:val="00000023"/>
    <w:multiLevelType w:val="multilevel"/>
    <w:tmpl w:val="8996A500"/>
    <w:name w:val="WW8Num35"/>
    <w:lvl w:ilvl="0">
      <w:start w:val="1"/>
      <w:numFmt w:val="decimal"/>
      <w:lvlText w:val="%1."/>
      <w:lvlJc w:val="left"/>
      <w:pPr>
        <w:tabs>
          <w:tab w:val="num" w:pos="720"/>
        </w:tabs>
        <w:ind w:left="720" w:hanging="360"/>
      </w:pPr>
      <w:rPr>
        <w:rFonts w:ascii="Times New Roman" w:eastAsia="Times New Roman" w:hAnsi="Times New Roman" w:cs="Calibr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314A5"/>
    <w:multiLevelType w:val="hybridMultilevel"/>
    <w:tmpl w:val="B250161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01294017"/>
    <w:multiLevelType w:val="hybridMultilevel"/>
    <w:tmpl w:val="61F2F90E"/>
    <w:lvl w:ilvl="0" w:tplc="0748A80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01D85D0B"/>
    <w:multiLevelType w:val="hybridMultilevel"/>
    <w:tmpl w:val="6BB2F02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26917F9"/>
    <w:multiLevelType w:val="hybridMultilevel"/>
    <w:tmpl w:val="D54A394C"/>
    <w:lvl w:ilvl="0" w:tplc="9CD0700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EF630FA"/>
    <w:multiLevelType w:val="multilevel"/>
    <w:tmpl w:val="289EBA56"/>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7">
    <w:nsid w:val="11DA0E54"/>
    <w:multiLevelType w:val="multilevel"/>
    <w:tmpl w:val="D6EEEEE4"/>
    <w:styleLink w:val="WWNum2"/>
    <w:lvl w:ilvl="0">
      <w:numFmt w:val="bullet"/>
      <w:lvlText w:val="-"/>
      <w:lvlJc w:val="left"/>
      <w:rPr>
        <w:rFonts w:ascii="OpenSymbol" w:hAnsi="Open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14077D78"/>
    <w:multiLevelType w:val="hybridMultilevel"/>
    <w:tmpl w:val="0CEE6132"/>
    <w:lvl w:ilvl="0" w:tplc="FE942F26">
      <w:start w:val="1"/>
      <w:numFmt w:val="decimal"/>
      <w:lvlText w:val="(%1)"/>
      <w:lvlJc w:val="left"/>
      <w:pPr>
        <w:ind w:left="390" w:hanging="39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52D1041"/>
    <w:multiLevelType w:val="hybridMultilevel"/>
    <w:tmpl w:val="902C808A"/>
    <w:lvl w:ilvl="0" w:tplc="AABECA02">
      <w:start w:val="1"/>
      <w:numFmt w:val="decimal"/>
      <w:lvlText w:val="%1."/>
      <w:lvlJc w:val="left"/>
      <w:pPr>
        <w:ind w:left="1080" w:hanging="360"/>
      </w:pPr>
      <w:rPr>
        <w:rFonts w:hint="default"/>
        <w:b/>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0">
    <w:nsid w:val="15F51345"/>
    <w:multiLevelType w:val="hybridMultilevel"/>
    <w:tmpl w:val="FBF0E6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18F80D0A"/>
    <w:multiLevelType w:val="hybridMultilevel"/>
    <w:tmpl w:val="55AE489A"/>
    <w:lvl w:ilvl="0" w:tplc="C3E016FE">
      <w:start w:val="1"/>
      <w:numFmt w:val="upperLetter"/>
      <w:lvlText w:val="%1)"/>
      <w:lvlJc w:val="left"/>
      <w:pPr>
        <w:ind w:left="720" w:hanging="360"/>
      </w:pPr>
      <w:rPr>
        <w:rFonts w:hint="default"/>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193A06D9"/>
    <w:multiLevelType w:val="hybridMultilevel"/>
    <w:tmpl w:val="0284C83C"/>
    <w:lvl w:ilvl="0" w:tplc="585651A8">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3">
    <w:nsid w:val="1E2E0C8B"/>
    <w:multiLevelType w:val="multilevel"/>
    <w:tmpl w:val="C4FEF8DA"/>
    <w:styleLink w:val="WW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nsid w:val="1EA4218C"/>
    <w:multiLevelType w:val="hybridMultilevel"/>
    <w:tmpl w:val="F5E29376"/>
    <w:lvl w:ilvl="0" w:tplc="0409000F">
      <w:start w:val="1"/>
      <w:numFmt w:val="decimal"/>
      <w:lvlText w:val="%1."/>
      <w:lvlJc w:val="left"/>
      <w:pPr>
        <w:tabs>
          <w:tab w:val="num" w:pos="720"/>
        </w:tabs>
        <w:ind w:left="720" w:hanging="360"/>
      </w:pPr>
    </w:lvl>
    <w:lvl w:ilvl="1" w:tplc="654CB138">
      <w:start w:val="13"/>
      <w:numFmt w:val="decimal"/>
      <w:lvlText w:val="%2"/>
      <w:lvlJc w:val="left"/>
      <w:pPr>
        <w:tabs>
          <w:tab w:val="num" w:pos="1620"/>
        </w:tabs>
        <w:ind w:left="1620" w:hanging="360"/>
      </w:pPr>
      <w:rPr>
        <w:rFonts w:cs="Arial" w:hint="default"/>
        <w:b/>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77748F5"/>
    <w:multiLevelType w:val="hybridMultilevel"/>
    <w:tmpl w:val="681A25A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30224517"/>
    <w:multiLevelType w:val="hybridMultilevel"/>
    <w:tmpl w:val="77EAEF6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31EE471F"/>
    <w:multiLevelType w:val="hybridMultilevel"/>
    <w:tmpl w:val="55AE489A"/>
    <w:lvl w:ilvl="0" w:tplc="C3E016FE">
      <w:start w:val="1"/>
      <w:numFmt w:val="upperLetter"/>
      <w:lvlText w:val="%1)"/>
      <w:lvlJc w:val="left"/>
      <w:pPr>
        <w:ind w:left="720" w:hanging="360"/>
      </w:pPr>
      <w:rPr>
        <w:rFonts w:hint="default"/>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32175107"/>
    <w:multiLevelType w:val="hybridMultilevel"/>
    <w:tmpl w:val="7DE42ECE"/>
    <w:lvl w:ilvl="0" w:tplc="E2BCC182">
      <w:start w:val="1"/>
      <w:numFmt w:val="decimal"/>
      <w:lvlText w:val="%1."/>
      <w:lvlJc w:val="left"/>
      <w:pPr>
        <w:ind w:left="1931" w:hanging="1080"/>
      </w:pPr>
      <w:rPr>
        <w:rFonts w:ascii="Times New Roman" w:eastAsia="Arial Unicode MS" w:hAnsi="Times New Roman" w:cs="Times New Roman"/>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29">
    <w:nsid w:val="38DA487B"/>
    <w:multiLevelType w:val="hybridMultilevel"/>
    <w:tmpl w:val="D0A2572A"/>
    <w:lvl w:ilvl="0" w:tplc="4A80910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F5D0D23"/>
    <w:multiLevelType w:val="hybridMultilevel"/>
    <w:tmpl w:val="EF8A16C4"/>
    <w:lvl w:ilvl="0" w:tplc="04090019">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23B055D"/>
    <w:multiLevelType w:val="hybridMultilevel"/>
    <w:tmpl w:val="1144E27A"/>
    <w:lvl w:ilvl="0" w:tplc="19EE2978">
      <w:numFmt w:val="bullet"/>
      <w:lvlText w:val="-"/>
      <w:lvlJc w:val="left"/>
      <w:pPr>
        <w:ind w:left="1120" w:hanging="360"/>
      </w:pPr>
      <w:rPr>
        <w:rFonts w:ascii="Times New Roman" w:eastAsia="Arial Unicode MS" w:hAnsi="Times New Roman" w:cs="Times New Roman" w:hint="default"/>
        <w:color w:val="auto"/>
      </w:rPr>
    </w:lvl>
    <w:lvl w:ilvl="1" w:tplc="04180003" w:tentative="1">
      <w:start w:val="1"/>
      <w:numFmt w:val="bullet"/>
      <w:lvlText w:val="o"/>
      <w:lvlJc w:val="left"/>
      <w:pPr>
        <w:ind w:left="1840" w:hanging="360"/>
      </w:pPr>
      <w:rPr>
        <w:rFonts w:ascii="Courier New" w:hAnsi="Courier New" w:cs="Courier New" w:hint="default"/>
      </w:rPr>
    </w:lvl>
    <w:lvl w:ilvl="2" w:tplc="04180005" w:tentative="1">
      <w:start w:val="1"/>
      <w:numFmt w:val="bullet"/>
      <w:lvlText w:val=""/>
      <w:lvlJc w:val="left"/>
      <w:pPr>
        <w:ind w:left="2560" w:hanging="360"/>
      </w:pPr>
      <w:rPr>
        <w:rFonts w:ascii="Wingdings" w:hAnsi="Wingdings" w:hint="default"/>
      </w:rPr>
    </w:lvl>
    <w:lvl w:ilvl="3" w:tplc="04180001" w:tentative="1">
      <w:start w:val="1"/>
      <w:numFmt w:val="bullet"/>
      <w:lvlText w:val=""/>
      <w:lvlJc w:val="left"/>
      <w:pPr>
        <w:ind w:left="3280" w:hanging="360"/>
      </w:pPr>
      <w:rPr>
        <w:rFonts w:ascii="Symbol" w:hAnsi="Symbol" w:hint="default"/>
      </w:rPr>
    </w:lvl>
    <w:lvl w:ilvl="4" w:tplc="04180003" w:tentative="1">
      <w:start w:val="1"/>
      <w:numFmt w:val="bullet"/>
      <w:lvlText w:val="o"/>
      <w:lvlJc w:val="left"/>
      <w:pPr>
        <w:ind w:left="4000" w:hanging="360"/>
      </w:pPr>
      <w:rPr>
        <w:rFonts w:ascii="Courier New" w:hAnsi="Courier New" w:cs="Courier New" w:hint="default"/>
      </w:rPr>
    </w:lvl>
    <w:lvl w:ilvl="5" w:tplc="04180005" w:tentative="1">
      <w:start w:val="1"/>
      <w:numFmt w:val="bullet"/>
      <w:lvlText w:val=""/>
      <w:lvlJc w:val="left"/>
      <w:pPr>
        <w:ind w:left="4720" w:hanging="360"/>
      </w:pPr>
      <w:rPr>
        <w:rFonts w:ascii="Wingdings" w:hAnsi="Wingdings" w:hint="default"/>
      </w:rPr>
    </w:lvl>
    <w:lvl w:ilvl="6" w:tplc="04180001" w:tentative="1">
      <w:start w:val="1"/>
      <w:numFmt w:val="bullet"/>
      <w:lvlText w:val=""/>
      <w:lvlJc w:val="left"/>
      <w:pPr>
        <w:ind w:left="5440" w:hanging="360"/>
      </w:pPr>
      <w:rPr>
        <w:rFonts w:ascii="Symbol" w:hAnsi="Symbol" w:hint="default"/>
      </w:rPr>
    </w:lvl>
    <w:lvl w:ilvl="7" w:tplc="04180003" w:tentative="1">
      <w:start w:val="1"/>
      <w:numFmt w:val="bullet"/>
      <w:lvlText w:val="o"/>
      <w:lvlJc w:val="left"/>
      <w:pPr>
        <w:ind w:left="6160" w:hanging="360"/>
      </w:pPr>
      <w:rPr>
        <w:rFonts w:ascii="Courier New" w:hAnsi="Courier New" w:cs="Courier New" w:hint="default"/>
      </w:rPr>
    </w:lvl>
    <w:lvl w:ilvl="8" w:tplc="04180005" w:tentative="1">
      <w:start w:val="1"/>
      <w:numFmt w:val="bullet"/>
      <w:lvlText w:val=""/>
      <w:lvlJc w:val="left"/>
      <w:pPr>
        <w:ind w:left="6880" w:hanging="360"/>
      </w:pPr>
      <w:rPr>
        <w:rFonts w:ascii="Wingdings" w:hAnsi="Wingdings" w:hint="default"/>
      </w:rPr>
    </w:lvl>
  </w:abstractNum>
  <w:abstractNum w:abstractNumId="32">
    <w:nsid w:val="4259052A"/>
    <w:multiLevelType w:val="hybridMultilevel"/>
    <w:tmpl w:val="EE26C480"/>
    <w:lvl w:ilvl="0" w:tplc="AD3EA29A">
      <w:start w:val="4"/>
      <w:numFmt w:val="upperRoman"/>
      <w:lvlText w:val="%1."/>
      <w:lvlJc w:val="left"/>
      <w:pPr>
        <w:ind w:left="1571" w:hanging="720"/>
      </w:pPr>
      <w:rPr>
        <w:rFonts w:hint="default"/>
        <w:b/>
      </w:rPr>
    </w:lvl>
    <w:lvl w:ilvl="1" w:tplc="905A6B20">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48466A16"/>
    <w:multiLevelType w:val="hybridMultilevel"/>
    <w:tmpl w:val="341EA8D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nsid w:val="4D3A6B99"/>
    <w:multiLevelType w:val="hybridMultilevel"/>
    <w:tmpl w:val="286055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523F752E"/>
    <w:multiLevelType w:val="hybridMultilevel"/>
    <w:tmpl w:val="DB4439DC"/>
    <w:lvl w:ilvl="0" w:tplc="1548B4FA">
      <w:start w:val="1"/>
      <w:numFmt w:val="lowerLetter"/>
      <w:lvlText w:val="%1)"/>
      <w:lvlJc w:val="left"/>
      <w:pPr>
        <w:ind w:left="1080" w:hanging="360"/>
      </w:pPr>
      <w:rPr>
        <w:rFonts w:ascii="Arial" w:eastAsia="Times New Roman" w:hAnsi="Arial" w:cs="Arial"/>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0FB4B15"/>
    <w:multiLevelType w:val="multilevel"/>
    <w:tmpl w:val="43BE383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65A072A3"/>
    <w:multiLevelType w:val="hybridMultilevel"/>
    <w:tmpl w:val="5532ECCE"/>
    <w:lvl w:ilvl="0" w:tplc="5568E5E0">
      <w:start w:val="1"/>
      <w:numFmt w:val="bullet"/>
      <w:lvlText w:val="-"/>
      <w:lvlJc w:val="left"/>
      <w:pPr>
        <w:ind w:left="720" w:hanging="360"/>
      </w:pPr>
      <w:rPr>
        <w:rFonts w:ascii="Times New Roman" w:eastAsia="Arial Unicode MS"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6B236FD2"/>
    <w:multiLevelType w:val="hybridMultilevel"/>
    <w:tmpl w:val="55AE489A"/>
    <w:lvl w:ilvl="0" w:tplc="C3E016FE">
      <w:start w:val="1"/>
      <w:numFmt w:val="upperLetter"/>
      <w:lvlText w:val="%1)"/>
      <w:lvlJc w:val="left"/>
      <w:pPr>
        <w:ind w:left="720" w:hanging="360"/>
      </w:pPr>
      <w:rPr>
        <w:rFonts w:hint="default"/>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6DAB0776"/>
    <w:multiLevelType w:val="hybridMultilevel"/>
    <w:tmpl w:val="55AE489A"/>
    <w:lvl w:ilvl="0" w:tplc="C3E016FE">
      <w:start w:val="1"/>
      <w:numFmt w:val="upperLetter"/>
      <w:lvlText w:val="%1)"/>
      <w:lvlJc w:val="left"/>
      <w:pPr>
        <w:ind w:left="720" w:hanging="360"/>
      </w:pPr>
      <w:rPr>
        <w:rFonts w:hint="default"/>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70C7406B"/>
    <w:multiLevelType w:val="multilevel"/>
    <w:tmpl w:val="43BE383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70FA752E"/>
    <w:multiLevelType w:val="hybridMultilevel"/>
    <w:tmpl w:val="674C2B1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38B6B6E"/>
    <w:multiLevelType w:val="hybridMultilevel"/>
    <w:tmpl w:val="752472D0"/>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nsid w:val="76CE09AA"/>
    <w:multiLevelType w:val="multilevel"/>
    <w:tmpl w:val="E362C0DA"/>
    <w:styleLink w:val="WWNum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4">
    <w:nsid w:val="7DCF446F"/>
    <w:multiLevelType w:val="hybridMultilevel"/>
    <w:tmpl w:val="D16E1CE4"/>
    <w:lvl w:ilvl="0" w:tplc="8D4E7AFE">
      <w:start w:val="1"/>
      <w:numFmt w:val="lowerLetter"/>
      <w:lvlText w:val="%1)"/>
      <w:lvlJc w:val="left"/>
      <w:pPr>
        <w:ind w:left="645" w:hanging="360"/>
      </w:pPr>
      <w:rPr>
        <w:rFonts w:hint="default"/>
      </w:rPr>
    </w:lvl>
    <w:lvl w:ilvl="1" w:tplc="04180019" w:tentative="1">
      <w:start w:val="1"/>
      <w:numFmt w:val="lowerLetter"/>
      <w:lvlText w:val="%2."/>
      <w:lvlJc w:val="left"/>
      <w:pPr>
        <w:ind w:left="1365" w:hanging="360"/>
      </w:pPr>
    </w:lvl>
    <w:lvl w:ilvl="2" w:tplc="0418001B" w:tentative="1">
      <w:start w:val="1"/>
      <w:numFmt w:val="lowerRoman"/>
      <w:lvlText w:val="%3."/>
      <w:lvlJc w:val="right"/>
      <w:pPr>
        <w:ind w:left="2085" w:hanging="180"/>
      </w:pPr>
    </w:lvl>
    <w:lvl w:ilvl="3" w:tplc="0418000F" w:tentative="1">
      <w:start w:val="1"/>
      <w:numFmt w:val="decimal"/>
      <w:lvlText w:val="%4."/>
      <w:lvlJc w:val="left"/>
      <w:pPr>
        <w:ind w:left="2805" w:hanging="360"/>
      </w:pPr>
    </w:lvl>
    <w:lvl w:ilvl="4" w:tplc="04180019" w:tentative="1">
      <w:start w:val="1"/>
      <w:numFmt w:val="lowerLetter"/>
      <w:lvlText w:val="%5."/>
      <w:lvlJc w:val="left"/>
      <w:pPr>
        <w:ind w:left="3525" w:hanging="360"/>
      </w:pPr>
    </w:lvl>
    <w:lvl w:ilvl="5" w:tplc="0418001B" w:tentative="1">
      <w:start w:val="1"/>
      <w:numFmt w:val="lowerRoman"/>
      <w:lvlText w:val="%6."/>
      <w:lvlJc w:val="right"/>
      <w:pPr>
        <w:ind w:left="4245" w:hanging="180"/>
      </w:pPr>
    </w:lvl>
    <w:lvl w:ilvl="6" w:tplc="0418000F" w:tentative="1">
      <w:start w:val="1"/>
      <w:numFmt w:val="decimal"/>
      <w:lvlText w:val="%7."/>
      <w:lvlJc w:val="left"/>
      <w:pPr>
        <w:ind w:left="4965" w:hanging="360"/>
      </w:pPr>
    </w:lvl>
    <w:lvl w:ilvl="7" w:tplc="04180019" w:tentative="1">
      <w:start w:val="1"/>
      <w:numFmt w:val="lowerLetter"/>
      <w:lvlText w:val="%8."/>
      <w:lvlJc w:val="left"/>
      <w:pPr>
        <w:ind w:left="5685" w:hanging="360"/>
      </w:pPr>
    </w:lvl>
    <w:lvl w:ilvl="8" w:tplc="0418001B" w:tentative="1">
      <w:start w:val="1"/>
      <w:numFmt w:val="lowerRoman"/>
      <w:lvlText w:val="%9."/>
      <w:lvlJc w:val="right"/>
      <w:pPr>
        <w:ind w:left="6405"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30"/>
  </w:num>
  <w:num w:numId="12">
    <w:abstractNumId w:val="40"/>
  </w:num>
  <w:num w:numId="13">
    <w:abstractNumId w:val="36"/>
  </w:num>
  <w:num w:numId="14">
    <w:abstractNumId w:val="21"/>
  </w:num>
  <w:num w:numId="15">
    <w:abstractNumId w:val="28"/>
  </w:num>
  <w:num w:numId="16">
    <w:abstractNumId w:val="25"/>
  </w:num>
  <w:num w:numId="17">
    <w:abstractNumId w:val="37"/>
  </w:num>
  <w:num w:numId="18">
    <w:abstractNumId w:val="17"/>
  </w:num>
  <w:num w:numId="19">
    <w:abstractNumId w:val="17"/>
    <w:lvlOverride w:ilvl="0"/>
  </w:num>
  <w:num w:numId="20">
    <w:abstractNumId w:val="43"/>
  </w:num>
  <w:num w:numId="21">
    <w:abstractNumId w:val="16"/>
  </w:num>
  <w:num w:numId="22">
    <w:abstractNumId w:val="16"/>
    <w:lvlOverride w:ilvl="0"/>
  </w:num>
  <w:num w:numId="23">
    <w:abstractNumId w:val="43"/>
    <w:lvlOverride w:ilvl="0"/>
  </w:num>
  <w:num w:numId="24">
    <w:abstractNumId w:val="11"/>
  </w:num>
  <w:num w:numId="25">
    <w:abstractNumId w:val="23"/>
  </w:num>
  <w:num w:numId="26">
    <w:abstractNumId w:val="23"/>
    <w:lvlOverride w:ilvl="0">
      <w:startOverride w:val="1"/>
    </w:lvlOverride>
  </w:num>
  <w:num w:numId="27">
    <w:abstractNumId w:val="31"/>
  </w:num>
  <w:num w:numId="28">
    <w:abstractNumId w:val="19"/>
  </w:num>
  <w:num w:numId="29">
    <w:abstractNumId w:val="14"/>
  </w:num>
  <w:num w:numId="30">
    <w:abstractNumId w:val="12"/>
  </w:num>
  <w:num w:numId="31">
    <w:abstractNumId w:val="29"/>
  </w:num>
  <w:num w:numId="32">
    <w:abstractNumId w:val="10"/>
  </w:num>
  <w:num w:numId="33">
    <w:abstractNumId w:val="39"/>
  </w:num>
  <w:num w:numId="34">
    <w:abstractNumId w:val="38"/>
  </w:num>
  <w:num w:numId="35">
    <w:abstractNumId w:val="27"/>
  </w:num>
  <w:num w:numId="36">
    <w:abstractNumId w:val="15"/>
  </w:num>
  <w:num w:numId="37">
    <w:abstractNumId w:val="35"/>
  </w:num>
  <w:num w:numId="38">
    <w:abstractNumId w:val="42"/>
  </w:num>
  <w:num w:numId="39">
    <w:abstractNumId w:val="13"/>
  </w:num>
  <w:num w:numId="40">
    <w:abstractNumId w:val="18"/>
  </w:num>
  <w:num w:numId="41">
    <w:abstractNumId w:val="34"/>
  </w:num>
  <w:num w:numId="42">
    <w:abstractNumId w:val="44"/>
  </w:num>
  <w:num w:numId="43">
    <w:abstractNumId w:val="26"/>
  </w:num>
  <w:num w:numId="44">
    <w:abstractNumId w:val="20"/>
  </w:num>
  <w:num w:numId="45">
    <w:abstractNumId w:val="32"/>
  </w:num>
  <w:num w:numId="46">
    <w:abstractNumId w:val="24"/>
  </w:num>
  <w:num w:numId="47">
    <w:abstractNumId w:val="33"/>
  </w:num>
  <w:num w:numId="48">
    <w:abstractNumId w:val="41"/>
  </w:num>
  <w:num w:numId="4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08"/>
  <w:hyphenationZone w:val="425"/>
  <w:characterSpacingControl w:val="doNotCompress"/>
  <w:footnotePr>
    <w:footnote w:id="-1"/>
    <w:footnote w:id="0"/>
  </w:footnotePr>
  <w:endnotePr>
    <w:endnote w:id="-1"/>
    <w:endnote w:id="0"/>
  </w:endnotePr>
  <w:compat/>
  <w:rsids>
    <w:rsidRoot w:val="003C5A9A"/>
    <w:rsid w:val="00070D7B"/>
    <w:rsid w:val="003C5A9A"/>
    <w:rsid w:val="007209D5"/>
    <w:rsid w:val="008A41FE"/>
    <w:rsid w:val="00BD6FD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A9A"/>
    <w:pPr>
      <w:spacing w:after="0" w:line="240" w:lineRule="auto"/>
    </w:pPr>
    <w:rPr>
      <w:rFonts w:ascii="Arial Unicode MS" w:eastAsia="Arial Unicode MS" w:hAnsi="Arial Unicode MS" w:cs="Arial Unicode MS"/>
      <w:color w:val="000000"/>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3C5A9A"/>
    <w:rPr>
      <w:rFonts w:cs="Times New Roman"/>
      <w:color w:val="0066CC"/>
      <w:u w:val="single"/>
    </w:rPr>
  </w:style>
  <w:style w:type="character" w:customStyle="1" w:styleId="Footnote2">
    <w:name w:val="Footnote (2)_"/>
    <w:link w:val="Footnote20"/>
    <w:uiPriority w:val="99"/>
    <w:locked/>
    <w:rsid w:val="003C5A9A"/>
    <w:rPr>
      <w:rFonts w:ascii="Times New Roman" w:hAnsi="Times New Roman" w:cs="Times New Roman"/>
      <w:i/>
      <w:iCs/>
      <w:sz w:val="20"/>
      <w:szCs w:val="20"/>
      <w:shd w:val="clear" w:color="auto" w:fill="FFFFFF"/>
    </w:rPr>
  </w:style>
  <w:style w:type="character" w:customStyle="1" w:styleId="Footnote">
    <w:name w:val="Footnote_"/>
    <w:link w:val="Footnote0"/>
    <w:uiPriority w:val="99"/>
    <w:locked/>
    <w:rsid w:val="003C5A9A"/>
    <w:rPr>
      <w:rFonts w:ascii="Times New Roman" w:hAnsi="Times New Roman" w:cs="Times New Roman"/>
      <w:sz w:val="21"/>
      <w:szCs w:val="21"/>
      <w:shd w:val="clear" w:color="auto" w:fill="FFFFFF"/>
    </w:rPr>
  </w:style>
  <w:style w:type="character" w:customStyle="1" w:styleId="Bodytext2">
    <w:name w:val="Body text (2)_"/>
    <w:link w:val="Bodytext21"/>
    <w:uiPriority w:val="99"/>
    <w:locked/>
    <w:rsid w:val="003C5A9A"/>
    <w:rPr>
      <w:rFonts w:ascii="Times New Roman" w:hAnsi="Times New Roman" w:cs="Times New Roman"/>
      <w:sz w:val="21"/>
      <w:szCs w:val="21"/>
      <w:shd w:val="clear" w:color="auto" w:fill="FFFFFF"/>
    </w:rPr>
  </w:style>
  <w:style w:type="character" w:customStyle="1" w:styleId="Bodytext2115pt">
    <w:name w:val="Body text (2) + 11.5 pt"/>
    <w:uiPriority w:val="99"/>
    <w:rsid w:val="003C5A9A"/>
    <w:rPr>
      <w:rFonts w:ascii="Times New Roman" w:hAnsi="Times New Roman" w:cs="Times New Roman"/>
      <w:spacing w:val="0"/>
      <w:sz w:val="23"/>
      <w:szCs w:val="23"/>
    </w:rPr>
  </w:style>
  <w:style w:type="character" w:customStyle="1" w:styleId="BodyTextChar1">
    <w:name w:val="Body Text Char1"/>
    <w:link w:val="BodyText"/>
    <w:uiPriority w:val="99"/>
    <w:locked/>
    <w:rsid w:val="003C5A9A"/>
    <w:rPr>
      <w:rFonts w:ascii="Times New Roman" w:hAnsi="Times New Roman" w:cs="Times New Roman"/>
      <w:sz w:val="23"/>
      <w:szCs w:val="23"/>
      <w:shd w:val="clear" w:color="auto" w:fill="FFFFFF"/>
    </w:rPr>
  </w:style>
  <w:style w:type="character" w:customStyle="1" w:styleId="Bodytext105pt">
    <w:name w:val="Body text + 10.5 pt"/>
    <w:uiPriority w:val="99"/>
    <w:rsid w:val="003C5A9A"/>
    <w:rPr>
      <w:rFonts w:ascii="Times New Roman" w:hAnsi="Times New Roman" w:cs="Times New Roman"/>
      <w:spacing w:val="0"/>
      <w:sz w:val="21"/>
      <w:szCs w:val="21"/>
    </w:rPr>
  </w:style>
  <w:style w:type="paragraph" w:styleId="BodyText">
    <w:name w:val="Body Text"/>
    <w:basedOn w:val="Normal"/>
    <w:link w:val="BodyTextChar1"/>
    <w:uiPriority w:val="99"/>
    <w:rsid w:val="003C5A9A"/>
    <w:pPr>
      <w:shd w:val="clear" w:color="auto" w:fill="FFFFFF"/>
      <w:spacing w:after="180" w:line="274" w:lineRule="exact"/>
      <w:ind w:hanging="560"/>
      <w:jc w:val="both"/>
    </w:pPr>
    <w:rPr>
      <w:rFonts w:ascii="Times New Roman" w:eastAsiaTheme="minorHAnsi" w:hAnsi="Times New Roman" w:cs="Times New Roman"/>
      <w:color w:val="auto"/>
      <w:sz w:val="23"/>
      <w:szCs w:val="23"/>
      <w:lang w:eastAsia="en-US"/>
    </w:rPr>
  </w:style>
  <w:style w:type="character" w:customStyle="1" w:styleId="BodyTextChar">
    <w:name w:val="Body Text Char"/>
    <w:basedOn w:val="DefaultParagraphFont"/>
    <w:link w:val="BodyText"/>
    <w:uiPriority w:val="99"/>
    <w:semiHidden/>
    <w:rsid w:val="003C5A9A"/>
    <w:rPr>
      <w:rFonts w:ascii="Arial Unicode MS" w:eastAsia="Arial Unicode MS" w:hAnsi="Arial Unicode MS" w:cs="Arial Unicode MS"/>
      <w:color w:val="000000"/>
      <w:sz w:val="24"/>
      <w:szCs w:val="24"/>
      <w:lang w:eastAsia="ro-RO"/>
    </w:rPr>
  </w:style>
  <w:style w:type="character" w:customStyle="1" w:styleId="BodyTextChar3">
    <w:name w:val="Body Text Char3"/>
    <w:uiPriority w:val="99"/>
    <w:semiHidden/>
    <w:rsid w:val="003C5A9A"/>
    <w:rPr>
      <w:rFonts w:cs="Arial Unicode MS"/>
      <w:color w:val="000000"/>
      <w:lang w:val="ro-RO" w:eastAsia="ro-RO"/>
    </w:rPr>
  </w:style>
  <w:style w:type="character" w:customStyle="1" w:styleId="BodyTextChar2">
    <w:name w:val="Body Text Char2"/>
    <w:uiPriority w:val="99"/>
    <w:semiHidden/>
    <w:rsid w:val="003C5A9A"/>
    <w:rPr>
      <w:rFonts w:cs="Arial Unicode MS"/>
      <w:color w:val="000000"/>
      <w:lang w:val="ro-RO" w:eastAsia="ro-RO"/>
    </w:rPr>
  </w:style>
  <w:style w:type="character" w:customStyle="1" w:styleId="Bodytext20">
    <w:name w:val="Body text (2)"/>
    <w:uiPriority w:val="99"/>
    <w:rsid w:val="003C5A9A"/>
    <w:rPr>
      <w:rFonts w:ascii="Times New Roman" w:hAnsi="Times New Roman" w:cs="Times New Roman"/>
      <w:sz w:val="21"/>
      <w:szCs w:val="21"/>
      <w:u w:val="single"/>
    </w:rPr>
  </w:style>
  <w:style w:type="character" w:customStyle="1" w:styleId="Bodytext3">
    <w:name w:val="Body text (3)_"/>
    <w:link w:val="Bodytext30"/>
    <w:uiPriority w:val="99"/>
    <w:locked/>
    <w:rsid w:val="003C5A9A"/>
    <w:rPr>
      <w:rFonts w:ascii="Times New Roman" w:hAnsi="Times New Roman" w:cs="Times New Roman"/>
      <w:b/>
      <w:bCs/>
      <w:sz w:val="19"/>
      <w:szCs w:val="19"/>
      <w:shd w:val="clear" w:color="auto" w:fill="FFFFFF"/>
    </w:rPr>
  </w:style>
  <w:style w:type="character" w:customStyle="1" w:styleId="Bodytext4">
    <w:name w:val="Body text (4)_"/>
    <w:link w:val="Bodytext40"/>
    <w:uiPriority w:val="99"/>
    <w:locked/>
    <w:rsid w:val="003C5A9A"/>
    <w:rPr>
      <w:rFonts w:ascii="Times New Roman" w:hAnsi="Times New Roman" w:cs="Times New Roman"/>
      <w:i/>
      <w:iCs/>
      <w:sz w:val="23"/>
      <w:szCs w:val="23"/>
      <w:shd w:val="clear" w:color="auto" w:fill="FFFFFF"/>
    </w:rPr>
  </w:style>
  <w:style w:type="character" w:customStyle="1" w:styleId="Heading3">
    <w:name w:val="Heading #3_"/>
    <w:link w:val="Heading30"/>
    <w:uiPriority w:val="99"/>
    <w:locked/>
    <w:rsid w:val="003C5A9A"/>
    <w:rPr>
      <w:rFonts w:ascii="Times New Roman" w:hAnsi="Times New Roman" w:cs="Times New Roman"/>
      <w:sz w:val="23"/>
      <w:szCs w:val="23"/>
      <w:shd w:val="clear" w:color="auto" w:fill="FFFFFF"/>
      <w:lang w:val="de-DE" w:eastAsia="de-DE"/>
    </w:rPr>
  </w:style>
  <w:style w:type="character" w:customStyle="1" w:styleId="Picturecaption">
    <w:name w:val="Picture caption_"/>
    <w:link w:val="Picturecaption0"/>
    <w:uiPriority w:val="99"/>
    <w:locked/>
    <w:rsid w:val="003C5A9A"/>
    <w:rPr>
      <w:rFonts w:ascii="Times New Roman" w:hAnsi="Times New Roman" w:cs="Times New Roman"/>
      <w:sz w:val="23"/>
      <w:szCs w:val="23"/>
      <w:shd w:val="clear" w:color="auto" w:fill="FFFFFF"/>
    </w:rPr>
  </w:style>
  <w:style w:type="character" w:customStyle="1" w:styleId="Heading6">
    <w:name w:val="Heading #6_"/>
    <w:link w:val="Heading61"/>
    <w:uiPriority w:val="99"/>
    <w:locked/>
    <w:rsid w:val="003C5A9A"/>
    <w:rPr>
      <w:rFonts w:ascii="Times New Roman" w:hAnsi="Times New Roman" w:cs="Times New Roman"/>
      <w:b/>
      <w:bCs/>
      <w:sz w:val="23"/>
      <w:szCs w:val="23"/>
      <w:shd w:val="clear" w:color="auto" w:fill="FFFFFF"/>
    </w:rPr>
  </w:style>
  <w:style w:type="character" w:customStyle="1" w:styleId="Heading6NotBold">
    <w:name w:val="Heading #6 + Not Bold"/>
    <w:uiPriority w:val="99"/>
    <w:rsid w:val="003C5A9A"/>
    <w:rPr>
      <w:rFonts w:ascii="Times New Roman" w:hAnsi="Times New Roman" w:cs="Times New Roman"/>
      <w:b w:val="0"/>
      <w:bCs w:val="0"/>
      <w:spacing w:val="0"/>
      <w:sz w:val="23"/>
      <w:szCs w:val="23"/>
    </w:rPr>
  </w:style>
  <w:style w:type="character" w:customStyle="1" w:styleId="BodytextBold">
    <w:name w:val="Body text + Bold"/>
    <w:uiPriority w:val="99"/>
    <w:rsid w:val="003C5A9A"/>
    <w:rPr>
      <w:rFonts w:ascii="Times New Roman" w:hAnsi="Times New Roman" w:cs="Times New Roman"/>
      <w:b/>
      <w:bCs/>
      <w:spacing w:val="0"/>
      <w:sz w:val="23"/>
      <w:szCs w:val="23"/>
    </w:rPr>
  </w:style>
  <w:style w:type="character" w:customStyle="1" w:styleId="BodytextItalic">
    <w:name w:val="Body text + Italic"/>
    <w:uiPriority w:val="99"/>
    <w:rsid w:val="003C5A9A"/>
    <w:rPr>
      <w:rFonts w:ascii="Times New Roman" w:hAnsi="Times New Roman" w:cs="Times New Roman"/>
      <w:i/>
      <w:iCs/>
      <w:spacing w:val="0"/>
      <w:sz w:val="23"/>
      <w:szCs w:val="23"/>
    </w:rPr>
  </w:style>
  <w:style w:type="character" w:customStyle="1" w:styleId="BodytextItalic18">
    <w:name w:val="Body text + Italic18"/>
    <w:uiPriority w:val="99"/>
    <w:rsid w:val="003C5A9A"/>
    <w:rPr>
      <w:rFonts w:ascii="Times New Roman" w:hAnsi="Times New Roman" w:cs="Times New Roman"/>
      <w:i/>
      <w:iCs/>
      <w:spacing w:val="0"/>
      <w:sz w:val="23"/>
      <w:szCs w:val="23"/>
    </w:rPr>
  </w:style>
  <w:style w:type="character" w:customStyle="1" w:styleId="BodytextBold23">
    <w:name w:val="Body text + Bold23"/>
    <w:uiPriority w:val="99"/>
    <w:rsid w:val="003C5A9A"/>
    <w:rPr>
      <w:rFonts w:ascii="Times New Roman" w:hAnsi="Times New Roman" w:cs="Times New Roman"/>
      <w:b/>
      <w:bCs/>
      <w:spacing w:val="0"/>
      <w:sz w:val="23"/>
      <w:szCs w:val="23"/>
    </w:rPr>
  </w:style>
  <w:style w:type="character" w:customStyle="1" w:styleId="BodytextBold22">
    <w:name w:val="Body text + Bold22"/>
    <w:uiPriority w:val="99"/>
    <w:rsid w:val="003C5A9A"/>
    <w:rPr>
      <w:rFonts w:ascii="Times New Roman" w:hAnsi="Times New Roman" w:cs="Times New Roman"/>
      <w:b/>
      <w:bCs/>
      <w:spacing w:val="0"/>
      <w:sz w:val="23"/>
      <w:szCs w:val="23"/>
    </w:rPr>
  </w:style>
  <w:style w:type="character" w:customStyle="1" w:styleId="Bodytext5">
    <w:name w:val="Body text (5)_"/>
    <w:link w:val="Bodytext51"/>
    <w:uiPriority w:val="99"/>
    <w:locked/>
    <w:rsid w:val="003C5A9A"/>
    <w:rPr>
      <w:rFonts w:ascii="Times New Roman" w:hAnsi="Times New Roman" w:cs="Times New Roman"/>
      <w:b/>
      <w:bCs/>
      <w:sz w:val="23"/>
      <w:szCs w:val="23"/>
      <w:shd w:val="clear" w:color="auto" w:fill="FFFFFF"/>
    </w:rPr>
  </w:style>
  <w:style w:type="character" w:customStyle="1" w:styleId="BodytextBold21">
    <w:name w:val="Body text + Bold21"/>
    <w:uiPriority w:val="99"/>
    <w:rsid w:val="003C5A9A"/>
    <w:rPr>
      <w:rFonts w:ascii="Times New Roman" w:hAnsi="Times New Roman" w:cs="Times New Roman"/>
      <w:b/>
      <w:bCs/>
      <w:spacing w:val="0"/>
      <w:sz w:val="23"/>
      <w:szCs w:val="23"/>
    </w:rPr>
  </w:style>
  <w:style w:type="character" w:customStyle="1" w:styleId="BodytextMSMincho">
    <w:name w:val="Body text + MS Mincho"/>
    <w:aliases w:val="12.5 pt,Spacing -1 pt"/>
    <w:uiPriority w:val="99"/>
    <w:rsid w:val="003C5A9A"/>
    <w:rPr>
      <w:rFonts w:ascii="MS Mincho" w:eastAsia="MS Mincho" w:hAnsi="Times New Roman" w:cs="MS Mincho"/>
      <w:spacing w:val="-30"/>
      <w:sz w:val="25"/>
      <w:szCs w:val="25"/>
      <w:lang w:val="es-ES_tradnl" w:eastAsia="es-ES_tradnl"/>
    </w:rPr>
  </w:style>
  <w:style w:type="character" w:customStyle="1" w:styleId="BodytextBold20">
    <w:name w:val="Body text + Bold20"/>
    <w:uiPriority w:val="99"/>
    <w:rsid w:val="003C5A9A"/>
    <w:rPr>
      <w:rFonts w:ascii="Times New Roman" w:hAnsi="Times New Roman" w:cs="Times New Roman"/>
      <w:b/>
      <w:bCs/>
      <w:spacing w:val="0"/>
      <w:sz w:val="23"/>
      <w:szCs w:val="23"/>
    </w:rPr>
  </w:style>
  <w:style w:type="character" w:customStyle="1" w:styleId="BodytextItalic17">
    <w:name w:val="Body text + Italic17"/>
    <w:uiPriority w:val="99"/>
    <w:rsid w:val="003C5A9A"/>
    <w:rPr>
      <w:rFonts w:ascii="Times New Roman" w:hAnsi="Times New Roman" w:cs="Times New Roman"/>
      <w:i/>
      <w:iCs/>
      <w:spacing w:val="0"/>
      <w:sz w:val="23"/>
      <w:szCs w:val="23"/>
    </w:rPr>
  </w:style>
  <w:style w:type="character" w:customStyle="1" w:styleId="Bodytext105pt2">
    <w:name w:val="Body text + 10.5 pt2"/>
    <w:uiPriority w:val="99"/>
    <w:rsid w:val="003C5A9A"/>
    <w:rPr>
      <w:rFonts w:ascii="Times New Roman" w:hAnsi="Times New Roman" w:cs="Times New Roman"/>
      <w:spacing w:val="0"/>
      <w:sz w:val="21"/>
      <w:szCs w:val="21"/>
    </w:rPr>
  </w:style>
  <w:style w:type="character" w:customStyle="1" w:styleId="BodytextBold19">
    <w:name w:val="Body text + Bold19"/>
    <w:uiPriority w:val="99"/>
    <w:rsid w:val="003C5A9A"/>
    <w:rPr>
      <w:rFonts w:ascii="Times New Roman" w:hAnsi="Times New Roman" w:cs="Times New Roman"/>
      <w:b/>
      <w:bCs/>
      <w:spacing w:val="0"/>
      <w:sz w:val="23"/>
      <w:szCs w:val="23"/>
    </w:rPr>
  </w:style>
  <w:style w:type="character" w:customStyle="1" w:styleId="BodytextItalic16">
    <w:name w:val="Body text + Italic16"/>
    <w:uiPriority w:val="99"/>
    <w:rsid w:val="003C5A9A"/>
    <w:rPr>
      <w:rFonts w:ascii="Times New Roman" w:hAnsi="Times New Roman" w:cs="Times New Roman"/>
      <w:i/>
      <w:iCs/>
      <w:spacing w:val="0"/>
      <w:sz w:val="23"/>
      <w:szCs w:val="23"/>
    </w:rPr>
  </w:style>
  <w:style w:type="character" w:customStyle="1" w:styleId="Bodytext8">
    <w:name w:val="Body text (8)_"/>
    <w:link w:val="Bodytext80"/>
    <w:uiPriority w:val="99"/>
    <w:locked/>
    <w:rsid w:val="003C5A9A"/>
    <w:rPr>
      <w:rFonts w:ascii="Times New Roman" w:hAnsi="Times New Roman" w:cs="Times New Roman"/>
      <w:b/>
      <w:bCs/>
      <w:i/>
      <w:iCs/>
      <w:sz w:val="23"/>
      <w:szCs w:val="23"/>
      <w:shd w:val="clear" w:color="auto" w:fill="FFFFFF"/>
    </w:rPr>
  </w:style>
  <w:style w:type="character" w:customStyle="1" w:styleId="BodytextBold18">
    <w:name w:val="Body text + Bold18"/>
    <w:uiPriority w:val="99"/>
    <w:rsid w:val="003C5A9A"/>
    <w:rPr>
      <w:rFonts w:ascii="Times New Roman" w:hAnsi="Times New Roman" w:cs="Times New Roman"/>
      <w:b/>
      <w:bCs/>
      <w:spacing w:val="0"/>
      <w:sz w:val="23"/>
      <w:szCs w:val="23"/>
    </w:rPr>
  </w:style>
  <w:style w:type="character" w:customStyle="1" w:styleId="BodytextItalic15">
    <w:name w:val="Body text + Italic15"/>
    <w:uiPriority w:val="99"/>
    <w:rsid w:val="003C5A9A"/>
    <w:rPr>
      <w:rFonts w:ascii="Times New Roman" w:hAnsi="Times New Roman" w:cs="Times New Roman"/>
      <w:i/>
      <w:iCs/>
      <w:spacing w:val="0"/>
      <w:sz w:val="23"/>
      <w:szCs w:val="23"/>
    </w:rPr>
  </w:style>
  <w:style w:type="character" w:customStyle="1" w:styleId="Bodytext7">
    <w:name w:val="Body text (7)_"/>
    <w:link w:val="Bodytext70"/>
    <w:uiPriority w:val="99"/>
    <w:locked/>
    <w:rsid w:val="003C5A9A"/>
    <w:rPr>
      <w:rFonts w:ascii="Segoe UI" w:hAnsi="Segoe UI" w:cs="Segoe UI"/>
      <w:b/>
      <w:bCs/>
      <w:sz w:val="23"/>
      <w:szCs w:val="23"/>
      <w:shd w:val="clear" w:color="auto" w:fill="FFFFFF"/>
    </w:rPr>
  </w:style>
  <w:style w:type="character" w:customStyle="1" w:styleId="Bodytext6">
    <w:name w:val="Body text (6)_"/>
    <w:link w:val="Bodytext60"/>
    <w:uiPriority w:val="99"/>
    <w:locked/>
    <w:rsid w:val="003C5A9A"/>
    <w:rPr>
      <w:rFonts w:ascii="Segoe UI" w:hAnsi="Segoe UI" w:cs="Segoe UI"/>
      <w:spacing w:val="-10"/>
      <w:sz w:val="23"/>
      <w:szCs w:val="23"/>
      <w:shd w:val="clear" w:color="auto" w:fill="FFFFFF"/>
    </w:rPr>
  </w:style>
  <w:style w:type="character" w:customStyle="1" w:styleId="Bodytext6Spacing6pt">
    <w:name w:val="Body text (6) + Spacing 6 pt"/>
    <w:uiPriority w:val="99"/>
    <w:rsid w:val="003C5A9A"/>
    <w:rPr>
      <w:rFonts w:ascii="Segoe UI" w:hAnsi="Segoe UI" w:cs="Segoe UI"/>
      <w:spacing w:val="120"/>
      <w:sz w:val="23"/>
      <w:szCs w:val="23"/>
    </w:rPr>
  </w:style>
  <w:style w:type="character" w:customStyle="1" w:styleId="Bodytext6Spacing-1pt">
    <w:name w:val="Body text (6) + Spacing -1 pt"/>
    <w:uiPriority w:val="99"/>
    <w:rsid w:val="003C5A9A"/>
    <w:rPr>
      <w:rFonts w:ascii="Segoe UI" w:hAnsi="Segoe UI" w:cs="Segoe UI"/>
      <w:spacing w:val="-20"/>
      <w:sz w:val="23"/>
      <w:szCs w:val="23"/>
    </w:rPr>
  </w:style>
  <w:style w:type="character" w:customStyle="1" w:styleId="Bodytext10">
    <w:name w:val="Body text (10)_"/>
    <w:link w:val="Bodytext100"/>
    <w:uiPriority w:val="99"/>
    <w:locked/>
    <w:rsid w:val="003C5A9A"/>
    <w:rPr>
      <w:rFonts w:ascii="Times New Roman" w:hAnsi="Times New Roman" w:cs="Times New Roman"/>
      <w:noProof/>
      <w:sz w:val="20"/>
      <w:szCs w:val="20"/>
      <w:shd w:val="clear" w:color="auto" w:fill="FFFFFF"/>
    </w:rPr>
  </w:style>
  <w:style w:type="character" w:customStyle="1" w:styleId="Bodytext9">
    <w:name w:val="Body text (9)_"/>
    <w:link w:val="Bodytext91"/>
    <w:uiPriority w:val="99"/>
    <w:locked/>
    <w:rsid w:val="003C5A9A"/>
    <w:rPr>
      <w:rFonts w:ascii="MS Mincho" w:eastAsia="MS Mincho" w:cs="MS Mincho"/>
      <w:spacing w:val="-20"/>
      <w:shd w:val="clear" w:color="auto" w:fill="FFFFFF"/>
    </w:rPr>
  </w:style>
  <w:style w:type="character" w:customStyle="1" w:styleId="Bodytext90">
    <w:name w:val="Body text (9)"/>
    <w:uiPriority w:val="99"/>
    <w:rsid w:val="003C5A9A"/>
  </w:style>
  <w:style w:type="character" w:customStyle="1" w:styleId="Bodytext9SegoeUI">
    <w:name w:val="Body text (9) + Segoe UI"/>
    <w:aliases w:val="11.5 pt,Spacing 0 pt"/>
    <w:uiPriority w:val="99"/>
    <w:rsid w:val="003C5A9A"/>
    <w:rPr>
      <w:rFonts w:ascii="Segoe UI" w:eastAsia="MS Mincho" w:hAnsi="Segoe UI" w:cs="Segoe UI"/>
      <w:spacing w:val="-10"/>
      <w:sz w:val="23"/>
      <w:szCs w:val="23"/>
    </w:rPr>
  </w:style>
  <w:style w:type="character" w:customStyle="1" w:styleId="Bodytext9SegoeUI1">
    <w:name w:val="Body text (9) + Segoe UI1"/>
    <w:aliases w:val="11.5 pt1,Spacing 0 pt1"/>
    <w:uiPriority w:val="99"/>
    <w:rsid w:val="003C5A9A"/>
    <w:rPr>
      <w:rFonts w:ascii="Segoe UI" w:eastAsia="MS Mincho" w:hAnsi="Segoe UI" w:cs="Segoe UI"/>
      <w:spacing w:val="-10"/>
      <w:sz w:val="23"/>
      <w:szCs w:val="23"/>
    </w:rPr>
  </w:style>
  <w:style w:type="character" w:customStyle="1" w:styleId="Tablecaption">
    <w:name w:val="Table caption_"/>
    <w:link w:val="Tablecaption0"/>
    <w:uiPriority w:val="99"/>
    <w:locked/>
    <w:rsid w:val="003C5A9A"/>
    <w:rPr>
      <w:rFonts w:ascii="Times New Roman" w:hAnsi="Times New Roman" w:cs="Times New Roman"/>
      <w:sz w:val="23"/>
      <w:szCs w:val="23"/>
      <w:shd w:val="clear" w:color="auto" w:fill="FFFFFF"/>
    </w:rPr>
  </w:style>
  <w:style w:type="character" w:customStyle="1" w:styleId="BodytextBold17">
    <w:name w:val="Body text + Bold17"/>
    <w:uiPriority w:val="99"/>
    <w:rsid w:val="003C5A9A"/>
    <w:rPr>
      <w:rFonts w:ascii="Times New Roman" w:hAnsi="Times New Roman" w:cs="Times New Roman"/>
      <w:b/>
      <w:bCs/>
      <w:spacing w:val="0"/>
      <w:sz w:val="23"/>
      <w:szCs w:val="23"/>
    </w:rPr>
  </w:style>
  <w:style w:type="character" w:customStyle="1" w:styleId="BodytextBold16">
    <w:name w:val="Body text + Bold16"/>
    <w:uiPriority w:val="99"/>
    <w:rsid w:val="003C5A9A"/>
    <w:rPr>
      <w:rFonts w:ascii="Times New Roman" w:hAnsi="Times New Roman" w:cs="Times New Roman"/>
      <w:b/>
      <w:bCs/>
      <w:spacing w:val="0"/>
      <w:sz w:val="23"/>
      <w:szCs w:val="23"/>
    </w:rPr>
  </w:style>
  <w:style w:type="character" w:customStyle="1" w:styleId="BodytextItalic14">
    <w:name w:val="Body text + Italic14"/>
    <w:uiPriority w:val="99"/>
    <w:rsid w:val="003C5A9A"/>
    <w:rPr>
      <w:rFonts w:ascii="Times New Roman" w:hAnsi="Times New Roman" w:cs="Times New Roman"/>
      <w:i/>
      <w:iCs/>
      <w:spacing w:val="0"/>
      <w:sz w:val="23"/>
      <w:szCs w:val="23"/>
    </w:rPr>
  </w:style>
  <w:style w:type="character" w:customStyle="1" w:styleId="BodytextBold15">
    <w:name w:val="Body text + Bold15"/>
    <w:uiPriority w:val="99"/>
    <w:rsid w:val="003C5A9A"/>
    <w:rPr>
      <w:rFonts w:ascii="Times New Roman" w:hAnsi="Times New Roman" w:cs="Times New Roman"/>
      <w:b/>
      <w:bCs/>
      <w:spacing w:val="0"/>
      <w:sz w:val="23"/>
      <w:szCs w:val="23"/>
    </w:rPr>
  </w:style>
  <w:style w:type="character" w:customStyle="1" w:styleId="BodytextBold14">
    <w:name w:val="Body text + Bold14"/>
    <w:uiPriority w:val="99"/>
    <w:rsid w:val="003C5A9A"/>
    <w:rPr>
      <w:rFonts w:ascii="Times New Roman" w:hAnsi="Times New Roman" w:cs="Times New Roman"/>
      <w:b/>
      <w:bCs/>
      <w:spacing w:val="0"/>
      <w:sz w:val="23"/>
      <w:szCs w:val="23"/>
      <w:lang w:val="es-ES_tradnl" w:eastAsia="es-ES_tradnl"/>
    </w:rPr>
  </w:style>
  <w:style w:type="character" w:customStyle="1" w:styleId="Bodytext11">
    <w:name w:val="Body text (11)_"/>
    <w:link w:val="Bodytext110"/>
    <w:uiPriority w:val="99"/>
    <w:locked/>
    <w:rsid w:val="003C5A9A"/>
    <w:rPr>
      <w:rFonts w:ascii="Times New Roman" w:hAnsi="Times New Roman" w:cs="Times New Roman"/>
      <w:b/>
      <w:bCs/>
      <w:smallCaps/>
      <w:sz w:val="19"/>
      <w:szCs w:val="19"/>
      <w:shd w:val="clear" w:color="auto" w:fill="FFFFFF"/>
    </w:rPr>
  </w:style>
  <w:style w:type="character" w:customStyle="1" w:styleId="Headerorfooter">
    <w:name w:val="Header or footer_"/>
    <w:link w:val="Headerorfooter0"/>
    <w:uiPriority w:val="99"/>
    <w:locked/>
    <w:rsid w:val="003C5A9A"/>
    <w:rPr>
      <w:rFonts w:ascii="Times New Roman" w:hAnsi="Times New Roman" w:cs="Times New Roman"/>
      <w:sz w:val="20"/>
      <w:szCs w:val="20"/>
      <w:shd w:val="clear" w:color="auto" w:fill="FFFFFF"/>
    </w:rPr>
  </w:style>
  <w:style w:type="character" w:customStyle="1" w:styleId="Headerorfooter105pt">
    <w:name w:val="Header or footer + 10.5 pt"/>
    <w:aliases w:val="Italic"/>
    <w:uiPriority w:val="99"/>
    <w:rsid w:val="003C5A9A"/>
    <w:rPr>
      <w:rFonts w:ascii="Times New Roman" w:hAnsi="Times New Roman" w:cs="Times New Roman"/>
      <w:i/>
      <w:iCs/>
      <w:spacing w:val="0"/>
      <w:sz w:val="21"/>
      <w:szCs w:val="21"/>
      <w:u w:val="single"/>
    </w:rPr>
  </w:style>
  <w:style w:type="character" w:customStyle="1" w:styleId="Tablecaption2">
    <w:name w:val="Table caption (2)_"/>
    <w:link w:val="Tablecaption20"/>
    <w:uiPriority w:val="99"/>
    <w:locked/>
    <w:rsid w:val="003C5A9A"/>
    <w:rPr>
      <w:rFonts w:ascii="Times New Roman" w:hAnsi="Times New Roman" w:cs="Times New Roman"/>
      <w:b/>
      <w:bCs/>
      <w:smallCaps/>
      <w:sz w:val="19"/>
      <w:szCs w:val="19"/>
      <w:shd w:val="clear" w:color="auto" w:fill="FFFFFF"/>
    </w:rPr>
  </w:style>
  <w:style w:type="character" w:customStyle="1" w:styleId="Tablecaption3">
    <w:name w:val="Table caption (3)_"/>
    <w:link w:val="Tablecaption31"/>
    <w:uiPriority w:val="99"/>
    <w:locked/>
    <w:rsid w:val="003C5A9A"/>
    <w:rPr>
      <w:rFonts w:ascii="Times New Roman" w:hAnsi="Times New Roman" w:cs="Times New Roman"/>
      <w:b/>
      <w:bCs/>
      <w:sz w:val="23"/>
      <w:szCs w:val="23"/>
      <w:shd w:val="clear" w:color="auto" w:fill="FFFFFF"/>
    </w:rPr>
  </w:style>
  <w:style w:type="character" w:customStyle="1" w:styleId="BodytextSpacing1pt">
    <w:name w:val="Body text + Spacing 1 pt"/>
    <w:uiPriority w:val="99"/>
    <w:rsid w:val="003C5A9A"/>
    <w:rPr>
      <w:rFonts w:ascii="Times New Roman" w:hAnsi="Times New Roman" w:cs="Times New Roman"/>
      <w:spacing w:val="20"/>
      <w:sz w:val="23"/>
      <w:szCs w:val="23"/>
    </w:rPr>
  </w:style>
  <w:style w:type="character" w:customStyle="1" w:styleId="Bodytext50">
    <w:name w:val="Body text (5)"/>
    <w:uiPriority w:val="99"/>
    <w:rsid w:val="003C5A9A"/>
    <w:rPr>
      <w:rFonts w:ascii="Times New Roman" w:hAnsi="Times New Roman" w:cs="Times New Roman"/>
      <w:b/>
      <w:bCs/>
      <w:spacing w:val="0"/>
      <w:sz w:val="23"/>
      <w:szCs w:val="23"/>
      <w:u w:val="single"/>
    </w:rPr>
  </w:style>
  <w:style w:type="character" w:customStyle="1" w:styleId="Tablecaption30">
    <w:name w:val="Table caption (3)"/>
    <w:uiPriority w:val="99"/>
    <w:rsid w:val="003C5A9A"/>
    <w:rPr>
      <w:rFonts w:ascii="Times New Roman" w:hAnsi="Times New Roman" w:cs="Times New Roman"/>
      <w:b/>
      <w:bCs/>
      <w:spacing w:val="0"/>
      <w:sz w:val="23"/>
      <w:szCs w:val="23"/>
      <w:u w:val="single"/>
    </w:rPr>
  </w:style>
  <w:style w:type="character" w:customStyle="1" w:styleId="Tablecaption2115pt">
    <w:name w:val="Table caption (2) + 11.5 pt"/>
    <w:aliases w:val="Not Bold,Italic5,Not Small Caps"/>
    <w:uiPriority w:val="99"/>
    <w:rsid w:val="003C5A9A"/>
    <w:rPr>
      <w:rFonts w:ascii="Times New Roman" w:hAnsi="Times New Roman" w:cs="Times New Roman"/>
      <w:b w:val="0"/>
      <w:bCs w:val="0"/>
      <w:i/>
      <w:iCs/>
      <w:smallCaps w:val="0"/>
      <w:spacing w:val="0"/>
      <w:sz w:val="23"/>
      <w:szCs w:val="23"/>
    </w:rPr>
  </w:style>
  <w:style w:type="character" w:customStyle="1" w:styleId="Tablecaption2115pt1">
    <w:name w:val="Table caption (2) + 11.5 pt1"/>
    <w:aliases w:val="Italic4,Not Small Caps1"/>
    <w:uiPriority w:val="99"/>
    <w:rsid w:val="003C5A9A"/>
    <w:rPr>
      <w:rFonts w:ascii="Times New Roman" w:hAnsi="Times New Roman" w:cs="Times New Roman"/>
      <w:b/>
      <w:bCs/>
      <w:i/>
      <w:iCs/>
      <w:smallCaps w:val="0"/>
      <w:spacing w:val="0"/>
      <w:sz w:val="23"/>
      <w:szCs w:val="23"/>
    </w:rPr>
  </w:style>
  <w:style w:type="character" w:customStyle="1" w:styleId="Bodytext5Italic">
    <w:name w:val="Body text (5) + Italic"/>
    <w:uiPriority w:val="99"/>
    <w:rsid w:val="003C5A9A"/>
    <w:rPr>
      <w:rFonts w:ascii="Times New Roman" w:hAnsi="Times New Roman" w:cs="Times New Roman"/>
      <w:b/>
      <w:bCs/>
      <w:i/>
      <w:iCs/>
      <w:spacing w:val="0"/>
      <w:sz w:val="23"/>
      <w:szCs w:val="23"/>
    </w:rPr>
  </w:style>
  <w:style w:type="character" w:customStyle="1" w:styleId="BodytextBold13">
    <w:name w:val="Body text + Bold13"/>
    <w:uiPriority w:val="99"/>
    <w:rsid w:val="003C5A9A"/>
    <w:rPr>
      <w:rFonts w:ascii="Times New Roman" w:hAnsi="Times New Roman" w:cs="Times New Roman"/>
      <w:b/>
      <w:bCs/>
      <w:spacing w:val="0"/>
      <w:sz w:val="23"/>
      <w:szCs w:val="23"/>
    </w:rPr>
  </w:style>
  <w:style w:type="character" w:customStyle="1" w:styleId="BodytextBold12">
    <w:name w:val="Body text + Bold12"/>
    <w:aliases w:val="Italic3"/>
    <w:uiPriority w:val="99"/>
    <w:rsid w:val="003C5A9A"/>
    <w:rPr>
      <w:rFonts w:ascii="Times New Roman" w:hAnsi="Times New Roman" w:cs="Times New Roman"/>
      <w:b/>
      <w:bCs/>
      <w:i/>
      <w:iCs/>
      <w:spacing w:val="0"/>
      <w:sz w:val="23"/>
      <w:szCs w:val="23"/>
    </w:rPr>
  </w:style>
  <w:style w:type="character" w:customStyle="1" w:styleId="Bodytext4Bold">
    <w:name w:val="Body text (4) + Bold"/>
    <w:aliases w:val="Not Italic"/>
    <w:uiPriority w:val="99"/>
    <w:rsid w:val="003C5A9A"/>
    <w:rPr>
      <w:rFonts w:ascii="Times New Roman" w:hAnsi="Times New Roman" w:cs="Times New Roman"/>
      <w:b/>
      <w:bCs/>
      <w:i w:val="0"/>
      <w:iCs w:val="0"/>
      <w:spacing w:val="0"/>
      <w:sz w:val="23"/>
      <w:szCs w:val="23"/>
    </w:rPr>
  </w:style>
  <w:style w:type="character" w:customStyle="1" w:styleId="Bodytext4Bold1">
    <w:name w:val="Body text (4) + Bold1"/>
    <w:uiPriority w:val="99"/>
    <w:rsid w:val="003C5A9A"/>
    <w:rPr>
      <w:rFonts w:ascii="Times New Roman" w:hAnsi="Times New Roman" w:cs="Times New Roman"/>
      <w:b/>
      <w:bCs/>
      <w:i/>
      <w:iCs/>
      <w:spacing w:val="0"/>
      <w:sz w:val="23"/>
      <w:szCs w:val="23"/>
    </w:rPr>
  </w:style>
  <w:style w:type="character" w:customStyle="1" w:styleId="Bodytext5Italic1">
    <w:name w:val="Body text (5) + Italic1"/>
    <w:uiPriority w:val="99"/>
    <w:rsid w:val="003C5A9A"/>
    <w:rPr>
      <w:rFonts w:ascii="Times New Roman" w:hAnsi="Times New Roman" w:cs="Times New Roman"/>
      <w:b/>
      <w:bCs/>
      <w:i/>
      <w:iCs/>
      <w:spacing w:val="0"/>
      <w:sz w:val="23"/>
      <w:szCs w:val="23"/>
    </w:rPr>
  </w:style>
  <w:style w:type="character" w:customStyle="1" w:styleId="Bodytext5NotBold">
    <w:name w:val="Body text (5) + Not Bold"/>
    <w:uiPriority w:val="99"/>
    <w:rsid w:val="003C5A9A"/>
    <w:rPr>
      <w:rFonts w:ascii="Times New Roman" w:hAnsi="Times New Roman" w:cs="Times New Roman"/>
      <w:b w:val="0"/>
      <w:bCs w:val="0"/>
      <w:spacing w:val="0"/>
      <w:sz w:val="23"/>
      <w:szCs w:val="23"/>
    </w:rPr>
  </w:style>
  <w:style w:type="character" w:customStyle="1" w:styleId="BodytextBold11">
    <w:name w:val="Body text + Bold11"/>
    <w:uiPriority w:val="99"/>
    <w:rsid w:val="003C5A9A"/>
    <w:rPr>
      <w:rFonts w:ascii="Times New Roman" w:hAnsi="Times New Roman" w:cs="Times New Roman"/>
      <w:b/>
      <w:bCs/>
      <w:spacing w:val="0"/>
      <w:sz w:val="23"/>
      <w:szCs w:val="23"/>
    </w:rPr>
  </w:style>
  <w:style w:type="character" w:customStyle="1" w:styleId="Heading2">
    <w:name w:val="Heading #2_"/>
    <w:link w:val="Heading20"/>
    <w:uiPriority w:val="99"/>
    <w:locked/>
    <w:rsid w:val="003C5A9A"/>
    <w:rPr>
      <w:rFonts w:ascii="Times New Roman" w:hAnsi="Times New Roman" w:cs="Times New Roman"/>
      <w:b/>
      <w:bCs/>
      <w:sz w:val="27"/>
      <w:szCs w:val="27"/>
      <w:shd w:val="clear" w:color="auto" w:fill="FFFFFF"/>
    </w:rPr>
  </w:style>
  <w:style w:type="character" w:customStyle="1" w:styleId="Headerorfooter115pt">
    <w:name w:val="Header or footer + 11.5 pt"/>
    <w:uiPriority w:val="99"/>
    <w:rsid w:val="003C5A9A"/>
    <w:rPr>
      <w:rFonts w:ascii="Times New Roman" w:hAnsi="Times New Roman" w:cs="Times New Roman"/>
      <w:spacing w:val="0"/>
      <w:sz w:val="23"/>
      <w:szCs w:val="23"/>
    </w:rPr>
  </w:style>
  <w:style w:type="character" w:customStyle="1" w:styleId="Bodytext3NotBold">
    <w:name w:val="Body text (3) + Not Bold"/>
    <w:uiPriority w:val="99"/>
    <w:rsid w:val="003C5A9A"/>
    <w:rPr>
      <w:rFonts w:ascii="Times New Roman" w:hAnsi="Times New Roman" w:cs="Times New Roman"/>
      <w:b w:val="0"/>
      <w:bCs w:val="0"/>
      <w:spacing w:val="0"/>
      <w:sz w:val="19"/>
      <w:szCs w:val="19"/>
    </w:rPr>
  </w:style>
  <w:style w:type="character" w:customStyle="1" w:styleId="Bodytext13">
    <w:name w:val="Body text (13)_"/>
    <w:link w:val="Bodytext130"/>
    <w:uiPriority w:val="99"/>
    <w:locked/>
    <w:rsid w:val="003C5A9A"/>
    <w:rPr>
      <w:rFonts w:ascii="Trebuchet MS" w:hAnsi="Trebuchet MS" w:cs="Trebuchet MS"/>
      <w:spacing w:val="-20"/>
      <w:sz w:val="18"/>
      <w:szCs w:val="18"/>
      <w:shd w:val="clear" w:color="auto" w:fill="FFFFFF"/>
      <w:lang w:val="en-US"/>
    </w:rPr>
  </w:style>
  <w:style w:type="character" w:customStyle="1" w:styleId="Bodytext12">
    <w:name w:val="Body text (12)_"/>
    <w:link w:val="Bodytext120"/>
    <w:uiPriority w:val="99"/>
    <w:locked/>
    <w:rsid w:val="003C5A9A"/>
    <w:rPr>
      <w:rFonts w:ascii="Times New Roman" w:hAnsi="Times New Roman" w:cs="Times New Roman"/>
      <w:sz w:val="19"/>
      <w:szCs w:val="19"/>
      <w:shd w:val="clear" w:color="auto" w:fill="FFFFFF"/>
    </w:rPr>
  </w:style>
  <w:style w:type="character" w:customStyle="1" w:styleId="Bodytext14">
    <w:name w:val="Body text (14)_"/>
    <w:link w:val="Bodytext140"/>
    <w:uiPriority w:val="99"/>
    <w:locked/>
    <w:rsid w:val="003C5A9A"/>
    <w:rPr>
      <w:rFonts w:ascii="Times New Roman" w:hAnsi="Times New Roman" w:cs="Times New Roman"/>
      <w:i/>
      <w:iCs/>
      <w:spacing w:val="-10"/>
      <w:sz w:val="21"/>
      <w:szCs w:val="21"/>
      <w:shd w:val="clear" w:color="auto" w:fill="FFFFFF"/>
    </w:rPr>
  </w:style>
  <w:style w:type="character" w:customStyle="1" w:styleId="Bodytext15">
    <w:name w:val="Body text (15)_"/>
    <w:link w:val="Bodytext150"/>
    <w:uiPriority w:val="99"/>
    <w:locked/>
    <w:rsid w:val="003C5A9A"/>
    <w:rPr>
      <w:rFonts w:ascii="Times New Roman" w:hAnsi="Times New Roman" w:cs="Times New Roman"/>
      <w:b/>
      <w:bCs/>
      <w:noProof/>
      <w:sz w:val="20"/>
      <w:szCs w:val="20"/>
      <w:shd w:val="clear" w:color="auto" w:fill="FFFFFF"/>
    </w:rPr>
  </w:style>
  <w:style w:type="character" w:customStyle="1" w:styleId="Tablecaption4">
    <w:name w:val="Table caption (4)_"/>
    <w:link w:val="Tablecaption40"/>
    <w:uiPriority w:val="99"/>
    <w:locked/>
    <w:rsid w:val="003C5A9A"/>
    <w:rPr>
      <w:rFonts w:ascii="Times New Roman" w:hAnsi="Times New Roman" w:cs="Times New Roman"/>
      <w:b/>
      <w:bCs/>
      <w:sz w:val="19"/>
      <w:szCs w:val="19"/>
      <w:shd w:val="clear" w:color="auto" w:fill="FFFFFF"/>
    </w:rPr>
  </w:style>
  <w:style w:type="character" w:customStyle="1" w:styleId="Bodytext16">
    <w:name w:val="Body text (16)_"/>
    <w:link w:val="Bodytext160"/>
    <w:uiPriority w:val="99"/>
    <w:locked/>
    <w:rsid w:val="003C5A9A"/>
    <w:rPr>
      <w:rFonts w:ascii="Tahoma" w:hAnsi="Tahoma" w:cs="Tahoma"/>
      <w:noProof/>
      <w:sz w:val="19"/>
      <w:szCs w:val="19"/>
      <w:shd w:val="clear" w:color="auto" w:fill="FFFFFF"/>
    </w:rPr>
  </w:style>
  <w:style w:type="character" w:customStyle="1" w:styleId="Tablecaption5">
    <w:name w:val="Table caption (5)_"/>
    <w:link w:val="Tablecaption50"/>
    <w:uiPriority w:val="99"/>
    <w:locked/>
    <w:rsid w:val="003C5A9A"/>
    <w:rPr>
      <w:rFonts w:ascii="Times New Roman" w:hAnsi="Times New Roman" w:cs="Times New Roman"/>
      <w:sz w:val="21"/>
      <w:szCs w:val="21"/>
      <w:shd w:val="clear" w:color="auto" w:fill="FFFFFF"/>
    </w:rPr>
  </w:style>
  <w:style w:type="character" w:customStyle="1" w:styleId="Bodytext17">
    <w:name w:val="Body text (17)_"/>
    <w:link w:val="Bodytext170"/>
    <w:uiPriority w:val="99"/>
    <w:locked/>
    <w:rsid w:val="003C5A9A"/>
    <w:rPr>
      <w:rFonts w:ascii="Times New Roman" w:hAnsi="Times New Roman" w:cs="Times New Roman"/>
      <w:sz w:val="15"/>
      <w:szCs w:val="15"/>
      <w:shd w:val="clear" w:color="auto" w:fill="FFFFFF"/>
    </w:rPr>
  </w:style>
  <w:style w:type="character" w:customStyle="1" w:styleId="Heading1">
    <w:name w:val="Heading #1_"/>
    <w:link w:val="Heading10"/>
    <w:uiPriority w:val="99"/>
    <w:locked/>
    <w:rsid w:val="003C5A9A"/>
    <w:rPr>
      <w:rFonts w:ascii="Segoe UI" w:hAnsi="Segoe UI" w:cs="Segoe UI"/>
      <w:spacing w:val="-20"/>
      <w:w w:val="75"/>
      <w:sz w:val="38"/>
      <w:szCs w:val="38"/>
      <w:shd w:val="clear" w:color="auto" w:fill="FFFFFF"/>
      <w:lang w:val="en-US"/>
    </w:rPr>
  </w:style>
  <w:style w:type="character" w:customStyle="1" w:styleId="Bodytext18">
    <w:name w:val="Body text (18)_"/>
    <w:link w:val="Bodytext180"/>
    <w:uiPriority w:val="99"/>
    <w:locked/>
    <w:rsid w:val="003C5A9A"/>
    <w:rPr>
      <w:rFonts w:ascii="MS Mincho" w:eastAsia="MS Mincho" w:cs="MS Mincho"/>
      <w:noProof/>
      <w:shd w:val="clear" w:color="auto" w:fill="FFFFFF"/>
    </w:rPr>
  </w:style>
  <w:style w:type="character" w:customStyle="1" w:styleId="Heading5">
    <w:name w:val="Heading #5_"/>
    <w:link w:val="Heading51"/>
    <w:uiPriority w:val="99"/>
    <w:locked/>
    <w:rsid w:val="003C5A9A"/>
    <w:rPr>
      <w:rFonts w:ascii="Times New Roman" w:hAnsi="Times New Roman" w:cs="Times New Roman"/>
      <w:b/>
      <w:bCs/>
      <w:sz w:val="23"/>
      <w:szCs w:val="23"/>
      <w:shd w:val="clear" w:color="auto" w:fill="FFFFFF"/>
    </w:rPr>
  </w:style>
  <w:style w:type="character" w:customStyle="1" w:styleId="Heading60">
    <w:name w:val="Heading #6"/>
    <w:uiPriority w:val="99"/>
    <w:rsid w:val="003C5A9A"/>
    <w:rPr>
      <w:rFonts w:ascii="Times New Roman" w:hAnsi="Times New Roman" w:cs="Times New Roman"/>
      <w:b/>
      <w:bCs/>
      <w:spacing w:val="0"/>
      <w:sz w:val="23"/>
      <w:szCs w:val="23"/>
      <w:u w:val="single"/>
    </w:rPr>
  </w:style>
  <w:style w:type="character" w:customStyle="1" w:styleId="Heading4">
    <w:name w:val="Heading #4_"/>
    <w:link w:val="Heading40"/>
    <w:uiPriority w:val="99"/>
    <w:locked/>
    <w:rsid w:val="003C5A9A"/>
    <w:rPr>
      <w:rFonts w:ascii="Times New Roman" w:hAnsi="Times New Roman" w:cs="Times New Roman"/>
      <w:b/>
      <w:bCs/>
      <w:sz w:val="27"/>
      <w:szCs w:val="27"/>
      <w:shd w:val="clear" w:color="auto" w:fill="FFFFFF"/>
    </w:rPr>
  </w:style>
  <w:style w:type="character" w:customStyle="1" w:styleId="BodytextBold10">
    <w:name w:val="Body text + Bold10"/>
    <w:uiPriority w:val="99"/>
    <w:rsid w:val="003C5A9A"/>
    <w:rPr>
      <w:rFonts w:ascii="Times New Roman" w:hAnsi="Times New Roman" w:cs="Times New Roman"/>
      <w:b/>
      <w:bCs/>
      <w:spacing w:val="0"/>
      <w:sz w:val="23"/>
      <w:szCs w:val="23"/>
    </w:rPr>
  </w:style>
  <w:style w:type="character" w:customStyle="1" w:styleId="Bodytext5NotBold2">
    <w:name w:val="Body text (5) + Not Bold2"/>
    <w:uiPriority w:val="99"/>
    <w:rsid w:val="003C5A9A"/>
    <w:rPr>
      <w:rFonts w:ascii="Times New Roman" w:hAnsi="Times New Roman" w:cs="Times New Roman"/>
      <w:b w:val="0"/>
      <w:bCs w:val="0"/>
      <w:spacing w:val="0"/>
      <w:sz w:val="23"/>
      <w:szCs w:val="23"/>
    </w:rPr>
  </w:style>
  <w:style w:type="character" w:customStyle="1" w:styleId="BodytextItalic13">
    <w:name w:val="Body text + Italic13"/>
    <w:uiPriority w:val="99"/>
    <w:rsid w:val="003C5A9A"/>
    <w:rPr>
      <w:rFonts w:ascii="Times New Roman" w:hAnsi="Times New Roman" w:cs="Times New Roman"/>
      <w:i/>
      <w:iCs/>
      <w:spacing w:val="0"/>
      <w:sz w:val="23"/>
      <w:szCs w:val="23"/>
    </w:rPr>
  </w:style>
  <w:style w:type="character" w:customStyle="1" w:styleId="BodytextBold9">
    <w:name w:val="Body text + Bold9"/>
    <w:aliases w:val="Italic2"/>
    <w:uiPriority w:val="99"/>
    <w:rsid w:val="003C5A9A"/>
    <w:rPr>
      <w:rFonts w:ascii="Times New Roman" w:hAnsi="Times New Roman" w:cs="Times New Roman"/>
      <w:b/>
      <w:bCs/>
      <w:i/>
      <w:iCs/>
      <w:noProof/>
      <w:spacing w:val="0"/>
      <w:sz w:val="23"/>
      <w:szCs w:val="23"/>
    </w:rPr>
  </w:style>
  <w:style w:type="character" w:customStyle="1" w:styleId="BodytextBold8">
    <w:name w:val="Body text + Bold8"/>
    <w:uiPriority w:val="99"/>
    <w:rsid w:val="003C5A9A"/>
    <w:rPr>
      <w:rFonts w:ascii="Times New Roman" w:hAnsi="Times New Roman" w:cs="Times New Roman"/>
      <w:b/>
      <w:bCs/>
      <w:spacing w:val="0"/>
      <w:sz w:val="23"/>
      <w:szCs w:val="23"/>
    </w:rPr>
  </w:style>
  <w:style w:type="character" w:customStyle="1" w:styleId="BodytextItalic12">
    <w:name w:val="Body text + Italic12"/>
    <w:uiPriority w:val="99"/>
    <w:rsid w:val="003C5A9A"/>
    <w:rPr>
      <w:rFonts w:ascii="Times New Roman" w:hAnsi="Times New Roman" w:cs="Times New Roman"/>
      <w:i/>
      <w:iCs/>
      <w:spacing w:val="0"/>
      <w:sz w:val="23"/>
      <w:szCs w:val="23"/>
    </w:rPr>
  </w:style>
  <w:style w:type="character" w:customStyle="1" w:styleId="BodytextBold7">
    <w:name w:val="Body text + Bold7"/>
    <w:aliases w:val="Italic1"/>
    <w:uiPriority w:val="99"/>
    <w:rsid w:val="003C5A9A"/>
    <w:rPr>
      <w:rFonts w:ascii="Times New Roman" w:hAnsi="Times New Roman" w:cs="Times New Roman"/>
      <w:b/>
      <w:bCs/>
      <w:i/>
      <w:iCs/>
      <w:spacing w:val="0"/>
      <w:sz w:val="23"/>
      <w:szCs w:val="23"/>
    </w:rPr>
  </w:style>
  <w:style w:type="character" w:customStyle="1" w:styleId="Heading50">
    <w:name w:val="Heading #5"/>
    <w:uiPriority w:val="99"/>
    <w:rsid w:val="003C5A9A"/>
    <w:rPr>
      <w:rFonts w:ascii="Times New Roman" w:hAnsi="Times New Roman" w:cs="Times New Roman"/>
      <w:b/>
      <w:bCs/>
      <w:spacing w:val="0"/>
      <w:sz w:val="23"/>
      <w:szCs w:val="23"/>
      <w:u w:val="single"/>
    </w:rPr>
  </w:style>
  <w:style w:type="character" w:customStyle="1" w:styleId="BodytextBold6">
    <w:name w:val="Body text + Bold6"/>
    <w:uiPriority w:val="99"/>
    <w:rsid w:val="003C5A9A"/>
    <w:rPr>
      <w:rFonts w:ascii="Times New Roman" w:hAnsi="Times New Roman" w:cs="Times New Roman"/>
      <w:b/>
      <w:bCs/>
      <w:spacing w:val="0"/>
      <w:sz w:val="23"/>
      <w:szCs w:val="23"/>
    </w:rPr>
  </w:style>
  <w:style w:type="character" w:customStyle="1" w:styleId="BodytextItalic11">
    <w:name w:val="Body text + Italic11"/>
    <w:uiPriority w:val="99"/>
    <w:rsid w:val="003C5A9A"/>
    <w:rPr>
      <w:rFonts w:ascii="Times New Roman" w:hAnsi="Times New Roman" w:cs="Times New Roman"/>
      <w:i/>
      <w:iCs/>
      <w:spacing w:val="0"/>
      <w:sz w:val="23"/>
      <w:szCs w:val="23"/>
    </w:rPr>
  </w:style>
  <w:style w:type="character" w:customStyle="1" w:styleId="Heading52">
    <w:name w:val="Heading #52"/>
    <w:uiPriority w:val="99"/>
    <w:rsid w:val="003C5A9A"/>
    <w:rPr>
      <w:rFonts w:ascii="Times New Roman" w:hAnsi="Times New Roman" w:cs="Times New Roman"/>
      <w:b/>
      <w:bCs/>
      <w:spacing w:val="0"/>
      <w:sz w:val="23"/>
      <w:szCs w:val="23"/>
      <w:u w:val="single"/>
    </w:rPr>
  </w:style>
  <w:style w:type="character" w:customStyle="1" w:styleId="Heading6NotBold2">
    <w:name w:val="Heading #6 + Not Bold2"/>
    <w:uiPriority w:val="99"/>
    <w:rsid w:val="003C5A9A"/>
    <w:rPr>
      <w:rFonts w:ascii="Times New Roman" w:hAnsi="Times New Roman" w:cs="Times New Roman"/>
      <w:b w:val="0"/>
      <w:bCs w:val="0"/>
      <w:spacing w:val="0"/>
      <w:sz w:val="23"/>
      <w:szCs w:val="23"/>
    </w:rPr>
  </w:style>
  <w:style w:type="character" w:customStyle="1" w:styleId="BodytextItalic10">
    <w:name w:val="Body text + Italic10"/>
    <w:uiPriority w:val="99"/>
    <w:rsid w:val="003C5A9A"/>
    <w:rPr>
      <w:rFonts w:ascii="Times New Roman" w:hAnsi="Times New Roman" w:cs="Times New Roman"/>
      <w:i/>
      <w:iCs/>
      <w:spacing w:val="0"/>
      <w:sz w:val="23"/>
      <w:szCs w:val="23"/>
      <w:lang w:val="en-US" w:eastAsia="en-US"/>
    </w:rPr>
  </w:style>
  <w:style w:type="character" w:customStyle="1" w:styleId="Bodytext105pt1">
    <w:name w:val="Body text + 10.5 pt1"/>
    <w:uiPriority w:val="99"/>
    <w:rsid w:val="003C5A9A"/>
    <w:rPr>
      <w:rFonts w:ascii="Times New Roman" w:hAnsi="Times New Roman" w:cs="Times New Roman"/>
      <w:spacing w:val="0"/>
      <w:sz w:val="21"/>
      <w:szCs w:val="21"/>
      <w:lang w:val="en-US" w:eastAsia="en-US"/>
    </w:rPr>
  </w:style>
  <w:style w:type="character" w:customStyle="1" w:styleId="Heading65">
    <w:name w:val="Heading #65"/>
    <w:uiPriority w:val="99"/>
    <w:rsid w:val="003C5A9A"/>
    <w:rPr>
      <w:rFonts w:ascii="Times New Roman" w:hAnsi="Times New Roman" w:cs="Times New Roman"/>
      <w:b/>
      <w:bCs/>
      <w:spacing w:val="0"/>
      <w:sz w:val="23"/>
      <w:szCs w:val="23"/>
      <w:u w:val="single"/>
    </w:rPr>
  </w:style>
  <w:style w:type="character" w:customStyle="1" w:styleId="Heading6NotBold1">
    <w:name w:val="Heading #6 + Not Bold1"/>
    <w:uiPriority w:val="99"/>
    <w:rsid w:val="003C5A9A"/>
    <w:rPr>
      <w:rFonts w:ascii="Times New Roman" w:hAnsi="Times New Roman" w:cs="Times New Roman"/>
      <w:b w:val="0"/>
      <w:bCs w:val="0"/>
      <w:spacing w:val="0"/>
      <w:sz w:val="23"/>
      <w:szCs w:val="23"/>
      <w:u w:val="single"/>
    </w:rPr>
  </w:style>
  <w:style w:type="character" w:customStyle="1" w:styleId="BodytextItalic9">
    <w:name w:val="Body text + Italic9"/>
    <w:uiPriority w:val="99"/>
    <w:rsid w:val="003C5A9A"/>
    <w:rPr>
      <w:rFonts w:ascii="Times New Roman" w:hAnsi="Times New Roman" w:cs="Times New Roman"/>
      <w:i/>
      <w:iCs/>
      <w:spacing w:val="0"/>
      <w:sz w:val="23"/>
      <w:szCs w:val="23"/>
    </w:rPr>
  </w:style>
  <w:style w:type="character" w:customStyle="1" w:styleId="Bodytext52">
    <w:name w:val="Body text (5)2"/>
    <w:uiPriority w:val="99"/>
    <w:rsid w:val="003C5A9A"/>
    <w:rPr>
      <w:rFonts w:ascii="Times New Roman" w:hAnsi="Times New Roman" w:cs="Times New Roman"/>
      <w:b/>
      <w:bCs/>
      <w:spacing w:val="0"/>
      <w:sz w:val="23"/>
      <w:szCs w:val="23"/>
      <w:u w:val="single"/>
    </w:rPr>
  </w:style>
  <w:style w:type="character" w:customStyle="1" w:styleId="BodytextItalic8">
    <w:name w:val="Body text + Italic8"/>
    <w:aliases w:val="Spacing 1 pt"/>
    <w:uiPriority w:val="99"/>
    <w:rsid w:val="003C5A9A"/>
    <w:rPr>
      <w:rFonts w:ascii="Times New Roman" w:hAnsi="Times New Roman" w:cs="Times New Roman"/>
      <w:i/>
      <w:iCs/>
      <w:spacing w:val="20"/>
      <w:sz w:val="23"/>
      <w:szCs w:val="23"/>
    </w:rPr>
  </w:style>
  <w:style w:type="character" w:customStyle="1" w:styleId="BodytextBold5">
    <w:name w:val="Body text + Bold5"/>
    <w:uiPriority w:val="99"/>
    <w:rsid w:val="003C5A9A"/>
    <w:rPr>
      <w:rFonts w:ascii="Times New Roman" w:hAnsi="Times New Roman" w:cs="Times New Roman"/>
      <w:b/>
      <w:bCs/>
      <w:spacing w:val="0"/>
      <w:sz w:val="23"/>
      <w:szCs w:val="23"/>
    </w:rPr>
  </w:style>
  <w:style w:type="character" w:customStyle="1" w:styleId="BodytextItalic7">
    <w:name w:val="Body text + Italic7"/>
    <w:uiPriority w:val="99"/>
    <w:rsid w:val="003C5A9A"/>
    <w:rPr>
      <w:rFonts w:ascii="Times New Roman" w:hAnsi="Times New Roman" w:cs="Times New Roman"/>
      <w:i/>
      <w:iCs/>
      <w:spacing w:val="0"/>
      <w:sz w:val="23"/>
      <w:szCs w:val="23"/>
    </w:rPr>
  </w:style>
  <w:style w:type="character" w:customStyle="1" w:styleId="BodytextItalic6">
    <w:name w:val="Body text + Italic6"/>
    <w:aliases w:val="Spacing 1 pt1"/>
    <w:uiPriority w:val="99"/>
    <w:rsid w:val="003C5A9A"/>
    <w:rPr>
      <w:rFonts w:ascii="Times New Roman" w:hAnsi="Times New Roman" w:cs="Times New Roman"/>
      <w:i/>
      <w:iCs/>
      <w:spacing w:val="20"/>
      <w:sz w:val="23"/>
      <w:szCs w:val="23"/>
    </w:rPr>
  </w:style>
  <w:style w:type="character" w:customStyle="1" w:styleId="Bodytext5NotBold1">
    <w:name w:val="Body text (5) + Not Bold1"/>
    <w:uiPriority w:val="99"/>
    <w:rsid w:val="003C5A9A"/>
    <w:rPr>
      <w:rFonts w:ascii="Times New Roman" w:hAnsi="Times New Roman" w:cs="Times New Roman"/>
      <w:b w:val="0"/>
      <w:bCs w:val="0"/>
      <w:spacing w:val="0"/>
      <w:sz w:val="23"/>
      <w:szCs w:val="23"/>
    </w:rPr>
  </w:style>
  <w:style w:type="character" w:customStyle="1" w:styleId="Bodytext9Spacing0pt">
    <w:name w:val="Body text (9) + Spacing 0 pt"/>
    <w:uiPriority w:val="99"/>
    <w:rsid w:val="003C5A9A"/>
    <w:rPr>
      <w:rFonts w:ascii="MS Mincho" w:eastAsia="MS Mincho" w:cs="MS Mincho"/>
      <w:spacing w:val="-10"/>
      <w:sz w:val="22"/>
      <w:szCs w:val="22"/>
    </w:rPr>
  </w:style>
  <w:style w:type="character" w:customStyle="1" w:styleId="BodytextBold4">
    <w:name w:val="Body text + Bold4"/>
    <w:uiPriority w:val="99"/>
    <w:rsid w:val="003C5A9A"/>
    <w:rPr>
      <w:rFonts w:ascii="Times New Roman" w:hAnsi="Times New Roman" w:cs="Times New Roman"/>
      <w:b/>
      <w:bCs/>
      <w:spacing w:val="0"/>
      <w:sz w:val="23"/>
      <w:szCs w:val="23"/>
    </w:rPr>
  </w:style>
  <w:style w:type="character" w:customStyle="1" w:styleId="BodytextItalic5">
    <w:name w:val="Body text + Italic5"/>
    <w:uiPriority w:val="99"/>
    <w:rsid w:val="003C5A9A"/>
    <w:rPr>
      <w:rFonts w:ascii="Times New Roman" w:hAnsi="Times New Roman" w:cs="Times New Roman"/>
      <w:i/>
      <w:iCs/>
      <w:spacing w:val="0"/>
      <w:sz w:val="23"/>
      <w:szCs w:val="23"/>
    </w:rPr>
  </w:style>
  <w:style w:type="character" w:customStyle="1" w:styleId="Heading64">
    <w:name w:val="Heading #64"/>
    <w:uiPriority w:val="99"/>
    <w:rsid w:val="003C5A9A"/>
    <w:rPr>
      <w:rFonts w:ascii="Times New Roman" w:hAnsi="Times New Roman" w:cs="Times New Roman"/>
      <w:b/>
      <w:bCs/>
      <w:spacing w:val="0"/>
      <w:sz w:val="23"/>
      <w:szCs w:val="23"/>
      <w:u w:val="single"/>
    </w:rPr>
  </w:style>
  <w:style w:type="character" w:customStyle="1" w:styleId="BodytextItalic4">
    <w:name w:val="Body text + Italic4"/>
    <w:uiPriority w:val="99"/>
    <w:rsid w:val="003C5A9A"/>
    <w:rPr>
      <w:rFonts w:ascii="Times New Roman" w:hAnsi="Times New Roman" w:cs="Times New Roman"/>
      <w:i/>
      <w:iCs/>
      <w:spacing w:val="0"/>
      <w:sz w:val="23"/>
      <w:szCs w:val="23"/>
    </w:rPr>
  </w:style>
  <w:style w:type="character" w:customStyle="1" w:styleId="Heading6Italic">
    <w:name w:val="Heading #6 + Italic"/>
    <w:uiPriority w:val="99"/>
    <w:rsid w:val="003C5A9A"/>
    <w:rPr>
      <w:rFonts w:ascii="Times New Roman" w:hAnsi="Times New Roman" w:cs="Times New Roman"/>
      <w:b/>
      <w:bCs/>
      <w:i/>
      <w:iCs/>
      <w:spacing w:val="0"/>
      <w:sz w:val="23"/>
      <w:szCs w:val="23"/>
    </w:rPr>
  </w:style>
  <w:style w:type="character" w:customStyle="1" w:styleId="BodytextItalic3">
    <w:name w:val="Body text + Italic3"/>
    <w:uiPriority w:val="99"/>
    <w:rsid w:val="003C5A9A"/>
    <w:rPr>
      <w:rFonts w:ascii="Times New Roman" w:hAnsi="Times New Roman" w:cs="Times New Roman"/>
      <w:i/>
      <w:iCs/>
      <w:noProof/>
      <w:spacing w:val="0"/>
      <w:sz w:val="23"/>
      <w:szCs w:val="23"/>
    </w:rPr>
  </w:style>
  <w:style w:type="character" w:customStyle="1" w:styleId="Heading63">
    <w:name w:val="Heading #63"/>
    <w:uiPriority w:val="99"/>
    <w:rsid w:val="003C5A9A"/>
    <w:rPr>
      <w:rFonts w:ascii="Times New Roman" w:hAnsi="Times New Roman" w:cs="Times New Roman"/>
      <w:b/>
      <w:bCs/>
      <w:spacing w:val="0"/>
      <w:sz w:val="23"/>
      <w:szCs w:val="23"/>
      <w:u w:val="single"/>
    </w:rPr>
  </w:style>
  <w:style w:type="character" w:customStyle="1" w:styleId="BodytextBold3">
    <w:name w:val="Body text + Bold3"/>
    <w:uiPriority w:val="99"/>
    <w:rsid w:val="003C5A9A"/>
    <w:rPr>
      <w:rFonts w:ascii="Times New Roman" w:hAnsi="Times New Roman" w:cs="Times New Roman"/>
      <w:b/>
      <w:bCs/>
      <w:spacing w:val="0"/>
      <w:sz w:val="23"/>
      <w:szCs w:val="23"/>
      <w:u w:val="single"/>
    </w:rPr>
  </w:style>
  <w:style w:type="character" w:customStyle="1" w:styleId="BodytextBold2">
    <w:name w:val="Body text + Bold2"/>
    <w:uiPriority w:val="99"/>
    <w:rsid w:val="003C5A9A"/>
    <w:rPr>
      <w:rFonts w:ascii="Times New Roman" w:hAnsi="Times New Roman" w:cs="Times New Roman"/>
      <w:b/>
      <w:bCs/>
      <w:noProof/>
      <w:spacing w:val="0"/>
      <w:sz w:val="23"/>
      <w:szCs w:val="23"/>
    </w:rPr>
  </w:style>
  <w:style w:type="character" w:customStyle="1" w:styleId="BodytextItalic2">
    <w:name w:val="Body text + Italic2"/>
    <w:uiPriority w:val="99"/>
    <w:rsid w:val="003C5A9A"/>
    <w:rPr>
      <w:rFonts w:ascii="Times New Roman" w:hAnsi="Times New Roman" w:cs="Times New Roman"/>
      <w:i/>
      <w:iCs/>
      <w:spacing w:val="0"/>
      <w:sz w:val="23"/>
      <w:szCs w:val="23"/>
    </w:rPr>
  </w:style>
  <w:style w:type="character" w:customStyle="1" w:styleId="Heading62">
    <w:name w:val="Heading #62"/>
    <w:uiPriority w:val="99"/>
    <w:rsid w:val="003C5A9A"/>
    <w:rPr>
      <w:rFonts w:ascii="Times New Roman" w:hAnsi="Times New Roman" w:cs="Times New Roman"/>
      <w:b/>
      <w:bCs/>
      <w:spacing w:val="0"/>
      <w:sz w:val="23"/>
      <w:szCs w:val="23"/>
      <w:u w:val="single"/>
    </w:rPr>
  </w:style>
  <w:style w:type="character" w:customStyle="1" w:styleId="BodytextBold1">
    <w:name w:val="Body text + Bold1"/>
    <w:uiPriority w:val="99"/>
    <w:rsid w:val="003C5A9A"/>
    <w:rPr>
      <w:rFonts w:ascii="Times New Roman" w:hAnsi="Times New Roman" w:cs="Times New Roman"/>
      <w:b/>
      <w:bCs/>
      <w:spacing w:val="0"/>
      <w:sz w:val="23"/>
      <w:szCs w:val="23"/>
    </w:rPr>
  </w:style>
  <w:style w:type="character" w:customStyle="1" w:styleId="BodytextItalic1">
    <w:name w:val="Body text + Italic1"/>
    <w:uiPriority w:val="99"/>
    <w:rsid w:val="003C5A9A"/>
    <w:rPr>
      <w:rFonts w:ascii="Times New Roman" w:hAnsi="Times New Roman" w:cs="Times New Roman"/>
      <w:i/>
      <w:iCs/>
      <w:spacing w:val="0"/>
      <w:sz w:val="23"/>
      <w:szCs w:val="23"/>
    </w:rPr>
  </w:style>
  <w:style w:type="paragraph" w:customStyle="1" w:styleId="Footnote20">
    <w:name w:val="Footnote (2)"/>
    <w:basedOn w:val="Normal"/>
    <w:link w:val="Footnote2"/>
    <w:uiPriority w:val="99"/>
    <w:rsid w:val="003C5A9A"/>
    <w:pPr>
      <w:shd w:val="clear" w:color="auto" w:fill="FFFFFF"/>
      <w:spacing w:line="240" w:lineRule="atLeast"/>
    </w:pPr>
    <w:rPr>
      <w:rFonts w:ascii="Times New Roman" w:eastAsiaTheme="minorHAnsi" w:hAnsi="Times New Roman" w:cs="Times New Roman"/>
      <w:i/>
      <w:iCs/>
      <w:color w:val="auto"/>
      <w:sz w:val="20"/>
      <w:szCs w:val="20"/>
      <w:lang w:eastAsia="en-US"/>
    </w:rPr>
  </w:style>
  <w:style w:type="paragraph" w:customStyle="1" w:styleId="Footnote0">
    <w:name w:val="Footnote"/>
    <w:basedOn w:val="Normal"/>
    <w:link w:val="Footnote"/>
    <w:uiPriority w:val="99"/>
    <w:rsid w:val="003C5A9A"/>
    <w:pPr>
      <w:shd w:val="clear" w:color="auto" w:fill="FFFFFF"/>
      <w:spacing w:line="312" w:lineRule="exact"/>
    </w:pPr>
    <w:rPr>
      <w:rFonts w:ascii="Times New Roman" w:eastAsiaTheme="minorHAnsi" w:hAnsi="Times New Roman" w:cs="Times New Roman"/>
      <w:color w:val="auto"/>
      <w:sz w:val="21"/>
      <w:szCs w:val="21"/>
      <w:lang w:eastAsia="en-US"/>
    </w:rPr>
  </w:style>
  <w:style w:type="paragraph" w:customStyle="1" w:styleId="Bodytext21">
    <w:name w:val="Body text (2)1"/>
    <w:basedOn w:val="Normal"/>
    <w:link w:val="Bodytext2"/>
    <w:uiPriority w:val="99"/>
    <w:rsid w:val="003C5A9A"/>
    <w:pPr>
      <w:shd w:val="clear" w:color="auto" w:fill="FFFFFF"/>
      <w:spacing w:after="60" w:line="240" w:lineRule="atLeast"/>
      <w:ind w:hanging="360"/>
      <w:jc w:val="both"/>
    </w:pPr>
    <w:rPr>
      <w:rFonts w:ascii="Times New Roman" w:eastAsiaTheme="minorHAnsi" w:hAnsi="Times New Roman" w:cs="Times New Roman"/>
      <w:color w:val="auto"/>
      <w:sz w:val="21"/>
      <w:szCs w:val="21"/>
      <w:lang w:eastAsia="en-US"/>
    </w:rPr>
  </w:style>
  <w:style w:type="paragraph" w:customStyle="1" w:styleId="Bodytext30">
    <w:name w:val="Body text (3)"/>
    <w:basedOn w:val="Normal"/>
    <w:link w:val="Bodytext3"/>
    <w:uiPriority w:val="99"/>
    <w:rsid w:val="003C5A9A"/>
    <w:pPr>
      <w:shd w:val="clear" w:color="auto" w:fill="FFFFFF"/>
      <w:spacing w:line="230" w:lineRule="exact"/>
    </w:pPr>
    <w:rPr>
      <w:rFonts w:ascii="Times New Roman" w:eastAsiaTheme="minorHAnsi" w:hAnsi="Times New Roman" w:cs="Times New Roman"/>
      <w:b/>
      <w:bCs/>
      <w:color w:val="auto"/>
      <w:sz w:val="19"/>
      <w:szCs w:val="19"/>
      <w:lang w:eastAsia="en-US"/>
    </w:rPr>
  </w:style>
  <w:style w:type="paragraph" w:customStyle="1" w:styleId="Bodytext40">
    <w:name w:val="Body text (4)"/>
    <w:basedOn w:val="Normal"/>
    <w:link w:val="Bodytext4"/>
    <w:uiPriority w:val="99"/>
    <w:rsid w:val="003C5A9A"/>
    <w:pPr>
      <w:shd w:val="clear" w:color="auto" w:fill="FFFFFF"/>
      <w:spacing w:line="240" w:lineRule="atLeast"/>
    </w:pPr>
    <w:rPr>
      <w:rFonts w:ascii="Times New Roman" w:eastAsiaTheme="minorHAnsi" w:hAnsi="Times New Roman" w:cs="Times New Roman"/>
      <w:i/>
      <w:iCs/>
      <w:color w:val="auto"/>
      <w:sz w:val="23"/>
      <w:szCs w:val="23"/>
      <w:lang w:eastAsia="en-US"/>
    </w:rPr>
  </w:style>
  <w:style w:type="paragraph" w:customStyle="1" w:styleId="Heading30">
    <w:name w:val="Heading #3"/>
    <w:basedOn w:val="Normal"/>
    <w:link w:val="Heading3"/>
    <w:uiPriority w:val="99"/>
    <w:rsid w:val="003C5A9A"/>
    <w:pPr>
      <w:shd w:val="clear" w:color="auto" w:fill="FFFFFF"/>
      <w:spacing w:before="360" w:after="60" w:line="240" w:lineRule="atLeast"/>
      <w:outlineLvl w:val="2"/>
    </w:pPr>
    <w:rPr>
      <w:rFonts w:ascii="Times New Roman" w:eastAsiaTheme="minorHAnsi" w:hAnsi="Times New Roman" w:cs="Times New Roman"/>
      <w:color w:val="auto"/>
      <w:sz w:val="23"/>
      <w:szCs w:val="23"/>
      <w:lang w:val="de-DE" w:eastAsia="de-DE"/>
    </w:rPr>
  </w:style>
  <w:style w:type="paragraph" w:customStyle="1" w:styleId="Picturecaption0">
    <w:name w:val="Picture caption"/>
    <w:basedOn w:val="Normal"/>
    <w:link w:val="Picturecaption"/>
    <w:uiPriority w:val="99"/>
    <w:rsid w:val="003C5A9A"/>
    <w:pPr>
      <w:shd w:val="clear" w:color="auto" w:fill="FFFFFF"/>
      <w:spacing w:line="278" w:lineRule="exact"/>
    </w:pPr>
    <w:rPr>
      <w:rFonts w:ascii="Times New Roman" w:eastAsiaTheme="minorHAnsi" w:hAnsi="Times New Roman" w:cs="Times New Roman"/>
      <w:color w:val="auto"/>
      <w:sz w:val="23"/>
      <w:szCs w:val="23"/>
      <w:lang w:eastAsia="en-US"/>
    </w:rPr>
  </w:style>
  <w:style w:type="paragraph" w:customStyle="1" w:styleId="Heading61">
    <w:name w:val="Heading #61"/>
    <w:basedOn w:val="Normal"/>
    <w:link w:val="Heading6"/>
    <w:uiPriority w:val="99"/>
    <w:rsid w:val="003C5A9A"/>
    <w:pPr>
      <w:shd w:val="clear" w:color="auto" w:fill="FFFFFF"/>
      <w:spacing w:line="274" w:lineRule="exact"/>
      <w:ind w:hanging="560"/>
      <w:outlineLvl w:val="5"/>
    </w:pPr>
    <w:rPr>
      <w:rFonts w:ascii="Times New Roman" w:eastAsiaTheme="minorHAnsi" w:hAnsi="Times New Roman" w:cs="Times New Roman"/>
      <w:b/>
      <w:bCs/>
      <w:color w:val="auto"/>
      <w:sz w:val="23"/>
      <w:szCs w:val="23"/>
      <w:lang w:eastAsia="en-US"/>
    </w:rPr>
  </w:style>
  <w:style w:type="paragraph" w:customStyle="1" w:styleId="Bodytext51">
    <w:name w:val="Body text (5)1"/>
    <w:basedOn w:val="Normal"/>
    <w:link w:val="Bodytext5"/>
    <w:uiPriority w:val="99"/>
    <w:rsid w:val="003C5A9A"/>
    <w:pPr>
      <w:shd w:val="clear" w:color="auto" w:fill="FFFFFF"/>
      <w:spacing w:before="300" w:after="300" w:line="240" w:lineRule="atLeast"/>
      <w:ind w:hanging="360"/>
      <w:jc w:val="both"/>
    </w:pPr>
    <w:rPr>
      <w:rFonts w:ascii="Times New Roman" w:eastAsiaTheme="minorHAnsi" w:hAnsi="Times New Roman" w:cs="Times New Roman"/>
      <w:b/>
      <w:bCs/>
      <w:color w:val="auto"/>
      <w:sz w:val="23"/>
      <w:szCs w:val="23"/>
      <w:lang w:eastAsia="en-US"/>
    </w:rPr>
  </w:style>
  <w:style w:type="paragraph" w:customStyle="1" w:styleId="Bodytext80">
    <w:name w:val="Body text (8)"/>
    <w:basedOn w:val="Normal"/>
    <w:link w:val="Bodytext8"/>
    <w:uiPriority w:val="99"/>
    <w:rsid w:val="003C5A9A"/>
    <w:pPr>
      <w:shd w:val="clear" w:color="auto" w:fill="FFFFFF"/>
      <w:spacing w:after="360" w:line="240" w:lineRule="atLeast"/>
      <w:jc w:val="both"/>
    </w:pPr>
    <w:rPr>
      <w:rFonts w:ascii="Times New Roman" w:eastAsiaTheme="minorHAnsi" w:hAnsi="Times New Roman" w:cs="Times New Roman"/>
      <w:b/>
      <w:bCs/>
      <w:i/>
      <w:iCs/>
      <w:color w:val="auto"/>
      <w:sz w:val="23"/>
      <w:szCs w:val="23"/>
      <w:lang w:eastAsia="en-US"/>
    </w:rPr>
  </w:style>
  <w:style w:type="paragraph" w:customStyle="1" w:styleId="Bodytext70">
    <w:name w:val="Body text (7)"/>
    <w:basedOn w:val="Normal"/>
    <w:link w:val="Bodytext7"/>
    <w:uiPriority w:val="99"/>
    <w:rsid w:val="003C5A9A"/>
    <w:pPr>
      <w:shd w:val="clear" w:color="auto" w:fill="FFFFFF"/>
      <w:spacing w:line="240" w:lineRule="atLeast"/>
    </w:pPr>
    <w:rPr>
      <w:rFonts w:ascii="Segoe UI" w:eastAsiaTheme="minorHAnsi" w:hAnsi="Segoe UI" w:cs="Segoe UI"/>
      <w:b/>
      <w:bCs/>
      <w:color w:val="auto"/>
      <w:sz w:val="23"/>
      <w:szCs w:val="23"/>
      <w:lang w:eastAsia="en-US"/>
    </w:rPr>
  </w:style>
  <w:style w:type="paragraph" w:customStyle="1" w:styleId="Bodytext60">
    <w:name w:val="Body text (6)"/>
    <w:basedOn w:val="Normal"/>
    <w:link w:val="Bodytext6"/>
    <w:uiPriority w:val="99"/>
    <w:rsid w:val="003C5A9A"/>
    <w:pPr>
      <w:shd w:val="clear" w:color="auto" w:fill="FFFFFF"/>
      <w:spacing w:line="293" w:lineRule="exact"/>
    </w:pPr>
    <w:rPr>
      <w:rFonts w:ascii="Segoe UI" w:eastAsiaTheme="minorHAnsi" w:hAnsi="Segoe UI" w:cs="Segoe UI"/>
      <w:color w:val="auto"/>
      <w:spacing w:val="-10"/>
      <w:sz w:val="23"/>
      <w:szCs w:val="23"/>
      <w:lang w:eastAsia="en-US"/>
    </w:rPr>
  </w:style>
  <w:style w:type="paragraph" w:customStyle="1" w:styleId="Bodytext100">
    <w:name w:val="Body text (10)"/>
    <w:basedOn w:val="Normal"/>
    <w:link w:val="Bodytext10"/>
    <w:uiPriority w:val="99"/>
    <w:rsid w:val="003C5A9A"/>
    <w:pPr>
      <w:shd w:val="clear" w:color="auto" w:fill="FFFFFF"/>
      <w:spacing w:line="240" w:lineRule="atLeast"/>
    </w:pPr>
    <w:rPr>
      <w:rFonts w:ascii="Times New Roman" w:eastAsiaTheme="minorHAnsi" w:hAnsi="Times New Roman" w:cs="Times New Roman"/>
      <w:noProof/>
      <w:color w:val="auto"/>
      <w:sz w:val="20"/>
      <w:szCs w:val="20"/>
      <w:lang w:eastAsia="en-US"/>
    </w:rPr>
  </w:style>
  <w:style w:type="paragraph" w:customStyle="1" w:styleId="Bodytext91">
    <w:name w:val="Body text (9)1"/>
    <w:basedOn w:val="Normal"/>
    <w:link w:val="Bodytext9"/>
    <w:uiPriority w:val="99"/>
    <w:rsid w:val="003C5A9A"/>
    <w:pPr>
      <w:shd w:val="clear" w:color="auto" w:fill="FFFFFF"/>
      <w:spacing w:line="240" w:lineRule="atLeast"/>
    </w:pPr>
    <w:rPr>
      <w:rFonts w:ascii="MS Mincho" w:eastAsia="MS Mincho" w:hAnsiTheme="minorHAnsi" w:cs="MS Mincho"/>
      <w:color w:val="auto"/>
      <w:spacing w:val="-20"/>
      <w:sz w:val="22"/>
      <w:szCs w:val="22"/>
      <w:lang w:eastAsia="en-US"/>
    </w:rPr>
  </w:style>
  <w:style w:type="paragraph" w:customStyle="1" w:styleId="Tablecaption0">
    <w:name w:val="Table caption"/>
    <w:basedOn w:val="Normal"/>
    <w:link w:val="Tablecaption"/>
    <w:uiPriority w:val="99"/>
    <w:rsid w:val="003C5A9A"/>
    <w:pPr>
      <w:shd w:val="clear" w:color="auto" w:fill="FFFFFF"/>
      <w:spacing w:line="288" w:lineRule="exact"/>
      <w:jc w:val="both"/>
    </w:pPr>
    <w:rPr>
      <w:rFonts w:ascii="Times New Roman" w:eastAsiaTheme="minorHAnsi" w:hAnsi="Times New Roman" w:cs="Times New Roman"/>
      <w:color w:val="auto"/>
      <w:sz w:val="23"/>
      <w:szCs w:val="23"/>
      <w:lang w:eastAsia="en-US"/>
    </w:rPr>
  </w:style>
  <w:style w:type="paragraph" w:customStyle="1" w:styleId="Bodytext110">
    <w:name w:val="Body text (11)"/>
    <w:basedOn w:val="Normal"/>
    <w:link w:val="Bodytext11"/>
    <w:uiPriority w:val="99"/>
    <w:rsid w:val="003C5A9A"/>
    <w:pPr>
      <w:shd w:val="clear" w:color="auto" w:fill="FFFFFF"/>
      <w:spacing w:after="600" w:line="240" w:lineRule="atLeast"/>
    </w:pPr>
    <w:rPr>
      <w:rFonts w:ascii="Times New Roman" w:eastAsiaTheme="minorHAnsi" w:hAnsi="Times New Roman" w:cs="Times New Roman"/>
      <w:b/>
      <w:bCs/>
      <w:smallCaps/>
      <w:color w:val="auto"/>
      <w:sz w:val="19"/>
      <w:szCs w:val="19"/>
      <w:lang w:eastAsia="en-US"/>
    </w:rPr>
  </w:style>
  <w:style w:type="paragraph" w:customStyle="1" w:styleId="Headerorfooter0">
    <w:name w:val="Header or footer"/>
    <w:basedOn w:val="Normal"/>
    <w:link w:val="Headerorfooter"/>
    <w:uiPriority w:val="99"/>
    <w:rsid w:val="003C5A9A"/>
    <w:pPr>
      <w:shd w:val="clear" w:color="auto" w:fill="FFFFFF"/>
    </w:pPr>
    <w:rPr>
      <w:rFonts w:ascii="Times New Roman" w:eastAsiaTheme="minorHAnsi" w:hAnsi="Times New Roman" w:cs="Times New Roman"/>
      <w:color w:val="auto"/>
      <w:sz w:val="20"/>
      <w:szCs w:val="20"/>
      <w:lang w:eastAsia="en-US"/>
    </w:rPr>
  </w:style>
  <w:style w:type="paragraph" w:customStyle="1" w:styleId="Tablecaption20">
    <w:name w:val="Table caption (2)"/>
    <w:basedOn w:val="Normal"/>
    <w:link w:val="Tablecaption2"/>
    <w:uiPriority w:val="99"/>
    <w:rsid w:val="003C5A9A"/>
    <w:pPr>
      <w:shd w:val="clear" w:color="auto" w:fill="FFFFFF"/>
      <w:spacing w:line="240" w:lineRule="atLeast"/>
    </w:pPr>
    <w:rPr>
      <w:rFonts w:ascii="Times New Roman" w:eastAsiaTheme="minorHAnsi" w:hAnsi="Times New Roman" w:cs="Times New Roman"/>
      <w:b/>
      <w:bCs/>
      <w:smallCaps/>
      <w:color w:val="auto"/>
      <w:sz w:val="19"/>
      <w:szCs w:val="19"/>
      <w:lang w:eastAsia="en-US"/>
    </w:rPr>
  </w:style>
  <w:style w:type="paragraph" w:customStyle="1" w:styleId="Tablecaption31">
    <w:name w:val="Table caption (3)1"/>
    <w:basedOn w:val="Normal"/>
    <w:link w:val="Tablecaption3"/>
    <w:uiPriority w:val="99"/>
    <w:rsid w:val="003C5A9A"/>
    <w:pPr>
      <w:shd w:val="clear" w:color="auto" w:fill="FFFFFF"/>
      <w:spacing w:line="240" w:lineRule="atLeast"/>
    </w:pPr>
    <w:rPr>
      <w:rFonts w:ascii="Times New Roman" w:eastAsiaTheme="minorHAnsi" w:hAnsi="Times New Roman" w:cs="Times New Roman"/>
      <w:b/>
      <w:bCs/>
      <w:color w:val="auto"/>
      <w:sz w:val="23"/>
      <w:szCs w:val="23"/>
      <w:lang w:eastAsia="en-US"/>
    </w:rPr>
  </w:style>
  <w:style w:type="paragraph" w:customStyle="1" w:styleId="Heading20">
    <w:name w:val="Heading #2"/>
    <w:basedOn w:val="Normal"/>
    <w:link w:val="Heading2"/>
    <w:uiPriority w:val="99"/>
    <w:rsid w:val="003C5A9A"/>
    <w:pPr>
      <w:shd w:val="clear" w:color="auto" w:fill="FFFFFF"/>
      <w:spacing w:line="240" w:lineRule="atLeast"/>
      <w:outlineLvl w:val="1"/>
    </w:pPr>
    <w:rPr>
      <w:rFonts w:ascii="Times New Roman" w:eastAsiaTheme="minorHAnsi" w:hAnsi="Times New Roman" w:cs="Times New Roman"/>
      <w:b/>
      <w:bCs/>
      <w:color w:val="auto"/>
      <w:sz w:val="27"/>
      <w:szCs w:val="27"/>
      <w:lang w:eastAsia="en-US"/>
    </w:rPr>
  </w:style>
  <w:style w:type="paragraph" w:customStyle="1" w:styleId="Bodytext130">
    <w:name w:val="Body text (13)"/>
    <w:basedOn w:val="Normal"/>
    <w:link w:val="Bodytext13"/>
    <w:uiPriority w:val="99"/>
    <w:rsid w:val="003C5A9A"/>
    <w:pPr>
      <w:shd w:val="clear" w:color="auto" w:fill="FFFFFF"/>
      <w:spacing w:line="240" w:lineRule="atLeast"/>
      <w:jc w:val="right"/>
    </w:pPr>
    <w:rPr>
      <w:rFonts w:ascii="Trebuchet MS" w:eastAsiaTheme="minorHAnsi" w:hAnsi="Trebuchet MS" w:cs="Trebuchet MS"/>
      <w:color w:val="auto"/>
      <w:spacing w:val="-20"/>
      <w:sz w:val="18"/>
      <w:szCs w:val="18"/>
      <w:lang w:val="en-US" w:eastAsia="en-US"/>
    </w:rPr>
  </w:style>
  <w:style w:type="paragraph" w:customStyle="1" w:styleId="Bodytext120">
    <w:name w:val="Body text (12)"/>
    <w:basedOn w:val="Normal"/>
    <w:link w:val="Bodytext12"/>
    <w:uiPriority w:val="99"/>
    <w:rsid w:val="003C5A9A"/>
    <w:pPr>
      <w:shd w:val="clear" w:color="auto" w:fill="FFFFFF"/>
      <w:spacing w:line="240" w:lineRule="atLeast"/>
      <w:jc w:val="right"/>
    </w:pPr>
    <w:rPr>
      <w:rFonts w:ascii="Times New Roman" w:eastAsiaTheme="minorHAnsi" w:hAnsi="Times New Roman" w:cs="Times New Roman"/>
      <w:color w:val="auto"/>
      <w:sz w:val="19"/>
      <w:szCs w:val="19"/>
      <w:lang w:eastAsia="en-US"/>
    </w:rPr>
  </w:style>
  <w:style w:type="paragraph" w:customStyle="1" w:styleId="Bodytext140">
    <w:name w:val="Body text (14)"/>
    <w:basedOn w:val="Normal"/>
    <w:link w:val="Bodytext14"/>
    <w:uiPriority w:val="99"/>
    <w:rsid w:val="003C5A9A"/>
    <w:pPr>
      <w:shd w:val="clear" w:color="auto" w:fill="FFFFFF"/>
      <w:spacing w:line="240" w:lineRule="atLeast"/>
    </w:pPr>
    <w:rPr>
      <w:rFonts w:ascii="Times New Roman" w:eastAsiaTheme="minorHAnsi" w:hAnsi="Times New Roman" w:cs="Times New Roman"/>
      <w:i/>
      <w:iCs/>
      <w:color w:val="auto"/>
      <w:spacing w:val="-10"/>
      <w:sz w:val="21"/>
      <w:szCs w:val="21"/>
      <w:lang w:eastAsia="en-US"/>
    </w:rPr>
  </w:style>
  <w:style w:type="paragraph" w:customStyle="1" w:styleId="Bodytext150">
    <w:name w:val="Body text (15)"/>
    <w:basedOn w:val="Normal"/>
    <w:link w:val="Bodytext15"/>
    <w:uiPriority w:val="99"/>
    <w:rsid w:val="003C5A9A"/>
    <w:pPr>
      <w:shd w:val="clear" w:color="auto" w:fill="FFFFFF"/>
      <w:spacing w:line="240" w:lineRule="atLeast"/>
    </w:pPr>
    <w:rPr>
      <w:rFonts w:ascii="Times New Roman" w:eastAsiaTheme="minorHAnsi" w:hAnsi="Times New Roman" w:cs="Times New Roman"/>
      <w:b/>
      <w:bCs/>
      <w:noProof/>
      <w:color w:val="auto"/>
      <w:sz w:val="20"/>
      <w:szCs w:val="20"/>
      <w:lang w:eastAsia="en-US"/>
    </w:rPr>
  </w:style>
  <w:style w:type="paragraph" w:customStyle="1" w:styleId="Tablecaption40">
    <w:name w:val="Table caption (4)"/>
    <w:basedOn w:val="Normal"/>
    <w:link w:val="Tablecaption4"/>
    <w:uiPriority w:val="99"/>
    <w:rsid w:val="003C5A9A"/>
    <w:pPr>
      <w:shd w:val="clear" w:color="auto" w:fill="FFFFFF"/>
      <w:spacing w:line="240" w:lineRule="atLeast"/>
    </w:pPr>
    <w:rPr>
      <w:rFonts w:ascii="Times New Roman" w:eastAsiaTheme="minorHAnsi" w:hAnsi="Times New Roman" w:cs="Times New Roman"/>
      <w:b/>
      <w:bCs/>
      <w:color w:val="auto"/>
      <w:sz w:val="19"/>
      <w:szCs w:val="19"/>
      <w:lang w:eastAsia="en-US"/>
    </w:rPr>
  </w:style>
  <w:style w:type="paragraph" w:customStyle="1" w:styleId="Bodytext160">
    <w:name w:val="Body text (16)"/>
    <w:basedOn w:val="Normal"/>
    <w:link w:val="Bodytext16"/>
    <w:uiPriority w:val="99"/>
    <w:rsid w:val="003C5A9A"/>
    <w:pPr>
      <w:shd w:val="clear" w:color="auto" w:fill="FFFFFF"/>
      <w:spacing w:line="240" w:lineRule="atLeast"/>
    </w:pPr>
    <w:rPr>
      <w:rFonts w:ascii="Tahoma" w:eastAsiaTheme="minorHAnsi" w:hAnsi="Tahoma" w:cs="Tahoma"/>
      <w:noProof/>
      <w:color w:val="auto"/>
      <w:sz w:val="19"/>
      <w:szCs w:val="19"/>
      <w:lang w:eastAsia="en-US"/>
    </w:rPr>
  </w:style>
  <w:style w:type="paragraph" w:customStyle="1" w:styleId="Tablecaption50">
    <w:name w:val="Table caption (5)"/>
    <w:basedOn w:val="Normal"/>
    <w:link w:val="Tablecaption5"/>
    <w:uiPriority w:val="99"/>
    <w:rsid w:val="003C5A9A"/>
    <w:pPr>
      <w:shd w:val="clear" w:color="auto" w:fill="FFFFFF"/>
      <w:spacing w:line="240" w:lineRule="atLeast"/>
    </w:pPr>
    <w:rPr>
      <w:rFonts w:ascii="Times New Roman" w:eastAsiaTheme="minorHAnsi" w:hAnsi="Times New Roman" w:cs="Times New Roman"/>
      <w:color w:val="auto"/>
      <w:sz w:val="21"/>
      <w:szCs w:val="21"/>
      <w:lang w:eastAsia="en-US"/>
    </w:rPr>
  </w:style>
  <w:style w:type="paragraph" w:customStyle="1" w:styleId="Bodytext170">
    <w:name w:val="Body text (17)"/>
    <w:basedOn w:val="Normal"/>
    <w:link w:val="Bodytext17"/>
    <w:uiPriority w:val="99"/>
    <w:rsid w:val="003C5A9A"/>
    <w:pPr>
      <w:shd w:val="clear" w:color="auto" w:fill="FFFFFF"/>
      <w:spacing w:line="274" w:lineRule="exact"/>
    </w:pPr>
    <w:rPr>
      <w:rFonts w:ascii="Times New Roman" w:eastAsiaTheme="minorHAnsi" w:hAnsi="Times New Roman" w:cs="Times New Roman"/>
      <w:color w:val="auto"/>
      <w:sz w:val="15"/>
      <w:szCs w:val="15"/>
      <w:lang w:eastAsia="en-US"/>
    </w:rPr>
  </w:style>
  <w:style w:type="paragraph" w:customStyle="1" w:styleId="Heading10">
    <w:name w:val="Heading #1"/>
    <w:basedOn w:val="Normal"/>
    <w:link w:val="Heading1"/>
    <w:uiPriority w:val="99"/>
    <w:rsid w:val="003C5A9A"/>
    <w:pPr>
      <w:shd w:val="clear" w:color="auto" w:fill="FFFFFF"/>
      <w:spacing w:before="900" w:line="240" w:lineRule="atLeast"/>
      <w:outlineLvl w:val="0"/>
    </w:pPr>
    <w:rPr>
      <w:rFonts w:ascii="Segoe UI" w:eastAsiaTheme="minorHAnsi" w:hAnsi="Segoe UI" w:cs="Segoe UI"/>
      <w:color w:val="auto"/>
      <w:spacing w:val="-20"/>
      <w:w w:val="75"/>
      <w:sz w:val="38"/>
      <w:szCs w:val="38"/>
      <w:lang w:val="en-US" w:eastAsia="en-US"/>
    </w:rPr>
  </w:style>
  <w:style w:type="paragraph" w:customStyle="1" w:styleId="Bodytext180">
    <w:name w:val="Body text (18)"/>
    <w:basedOn w:val="Normal"/>
    <w:link w:val="Bodytext18"/>
    <w:uiPriority w:val="99"/>
    <w:rsid w:val="003C5A9A"/>
    <w:pPr>
      <w:shd w:val="clear" w:color="auto" w:fill="FFFFFF"/>
      <w:spacing w:line="240" w:lineRule="atLeast"/>
    </w:pPr>
    <w:rPr>
      <w:rFonts w:ascii="MS Mincho" w:eastAsia="MS Mincho" w:hAnsiTheme="minorHAnsi" w:cs="MS Mincho"/>
      <w:noProof/>
      <w:color w:val="auto"/>
      <w:sz w:val="22"/>
      <w:szCs w:val="22"/>
      <w:lang w:eastAsia="en-US"/>
    </w:rPr>
  </w:style>
  <w:style w:type="paragraph" w:customStyle="1" w:styleId="Heading51">
    <w:name w:val="Heading #51"/>
    <w:basedOn w:val="Normal"/>
    <w:link w:val="Heading5"/>
    <w:uiPriority w:val="99"/>
    <w:rsid w:val="003C5A9A"/>
    <w:pPr>
      <w:shd w:val="clear" w:color="auto" w:fill="FFFFFF"/>
      <w:spacing w:after="780" w:line="240" w:lineRule="atLeast"/>
      <w:ind w:hanging="340"/>
      <w:outlineLvl w:val="4"/>
    </w:pPr>
    <w:rPr>
      <w:rFonts w:ascii="Times New Roman" w:eastAsiaTheme="minorHAnsi" w:hAnsi="Times New Roman" w:cs="Times New Roman"/>
      <w:b/>
      <w:bCs/>
      <w:color w:val="auto"/>
      <w:sz w:val="23"/>
      <w:szCs w:val="23"/>
      <w:lang w:eastAsia="en-US"/>
    </w:rPr>
  </w:style>
  <w:style w:type="paragraph" w:customStyle="1" w:styleId="Heading40">
    <w:name w:val="Heading #4"/>
    <w:basedOn w:val="Normal"/>
    <w:link w:val="Heading4"/>
    <w:uiPriority w:val="99"/>
    <w:rsid w:val="003C5A9A"/>
    <w:pPr>
      <w:shd w:val="clear" w:color="auto" w:fill="FFFFFF"/>
      <w:spacing w:after="780" w:line="240" w:lineRule="atLeast"/>
      <w:jc w:val="both"/>
      <w:outlineLvl w:val="3"/>
    </w:pPr>
    <w:rPr>
      <w:rFonts w:ascii="Times New Roman" w:eastAsiaTheme="minorHAnsi" w:hAnsi="Times New Roman" w:cs="Times New Roman"/>
      <w:b/>
      <w:bCs/>
      <w:color w:val="auto"/>
      <w:sz w:val="27"/>
      <w:szCs w:val="27"/>
      <w:lang w:eastAsia="en-US"/>
    </w:rPr>
  </w:style>
  <w:style w:type="paragraph" w:styleId="Header">
    <w:name w:val="header"/>
    <w:basedOn w:val="Normal"/>
    <w:link w:val="HeaderChar"/>
    <w:unhideWhenUsed/>
    <w:rsid w:val="003C5A9A"/>
    <w:pPr>
      <w:tabs>
        <w:tab w:val="center" w:pos="4680"/>
        <w:tab w:val="right" w:pos="9360"/>
      </w:tabs>
    </w:pPr>
    <w:rPr>
      <w:rFonts w:cs="Times New Roman"/>
    </w:rPr>
  </w:style>
  <w:style w:type="character" w:customStyle="1" w:styleId="HeaderChar">
    <w:name w:val="Header Char"/>
    <w:basedOn w:val="DefaultParagraphFont"/>
    <w:link w:val="Header"/>
    <w:rsid w:val="003C5A9A"/>
    <w:rPr>
      <w:rFonts w:ascii="Arial Unicode MS" w:eastAsia="Arial Unicode MS" w:hAnsi="Arial Unicode MS" w:cs="Times New Roman"/>
      <w:color w:val="000000"/>
      <w:sz w:val="24"/>
      <w:szCs w:val="24"/>
      <w:lang w:eastAsia="ro-RO"/>
    </w:rPr>
  </w:style>
  <w:style w:type="paragraph" w:styleId="Footer">
    <w:name w:val="footer"/>
    <w:basedOn w:val="Normal"/>
    <w:link w:val="FooterChar"/>
    <w:uiPriority w:val="99"/>
    <w:unhideWhenUsed/>
    <w:rsid w:val="003C5A9A"/>
    <w:pPr>
      <w:tabs>
        <w:tab w:val="center" w:pos="4680"/>
        <w:tab w:val="right" w:pos="9360"/>
      </w:tabs>
    </w:pPr>
    <w:rPr>
      <w:rFonts w:cs="Times New Roman"/>
    </w:rPr>
  </w:style>
  <w:style w:type="character" w:customStyle="1" w:styleId="FooterChar">
    <w:name w:val="Footer Char"/>
    <w:basedOn w:val="DefaultParagraphFont"/>
    <w:link w:val="Footer"/>
    <w:uiPriority w:val="99"/>
    <w:rsid w:val="003C5A9A"/>
    <w:rPr>
      <w:rFonts w:ascii="Arial Unicode MS" w:eastAsia="Arial Unicode MS" w:hAnsi="Arial Unicode MS" w:cs="Times New Roman"/>
      <w:color w:val="000000"/>
      <w:sz w:val="24"/>
      <w:szCs w:val="24"/>
      <w:lang w:eastAsia="ro-RO"/>
    </w:rPr>
  </w:style>
  <w:style w:type="table" w:styleId="TableGrid">
    <w:name w:val="Table Grid"/>
    <w:basedOn w:val="TableNormal"/>
    <w:uiPriority w:val="59"/>
    <w:rsid w:val="003C5A9A"/>
    <w:pPr>
      <w:spacing w:after="0" w:line="240" w:lineRule="auto"/>
    </w:pPr>
    <w:rPr>
      <w:rFonts w:ascii="Arial Unicode MS" w:eastAsia="Arial Unicode MS" w:hAnsi="Arial Unicode MS"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0">
    <w:name w:val="Body text_"/>
    <w:link w:val="Bodytext1"/>
    <w:uiPriority w:val="99"/>
    <w:locked/>
    <w:rsid w:val="003C5A9A"/>
    <w:rPr>
      <w:rFonts w:ascii="Times New Roman" w:hAnsi="Times New Roman"/>
      <w:sz w:val="23"/>
      <w:szCs w:val="23"/>
      <w:shd w:val="clear" w:color="auto" w:fill="FFFFFF"/>
    </w:rPr>
  </w:style>
  <w:style w:type="paragraph" w:customStyle="1" w:styleId="Bodytext1">
    <w:name w:val="Body text1"/>
    <w:basedOn w:val="Normal"/>
    <w:link w:val="Bodytext0"/>
    <w:uiPriority w:val="99"/>
    <w:rsid w:val="003C5A9A"/>
    <w:pPr>
      <w:shd w:val="clear" w:color="auto" w:fill="FFFFFF"/>
      <w:spacing w:after="600" w:line="240" w:lineRule="atLeast"/>
      <w:ind w:hanging="380"/>
    </w:pPr>
    <w:rPr>
      <w:rFonts w:ascii="Times New Roman" w:eastAsiaTheme="minorHAnsi" w:hAnsi="Times New Roman" w:cstheme="minorBidi"/>
      <w:color w:val="auto"/>
      <w:sz w:val="23"/>
      <w:szCs w:val="23"/>
      <w:lang w:eastAsia="en-US"/>
    </w:rPr>
  </w:style>
  <w:style w:type="paragraph" w:styleId="NoSpacing">
    <w:name w:val="No Spacing"/>
    <w:uiPriority w:val="1"/>
    <w:qFormat/>
    <w:rsid w:val="003C5A9A"/>
    <w:pPr>
      <w:spacing w:after="0" w:line="240" w:lineRule="auto"/>
    </w:pPr>
    <w:rPr>
      <w:rFonts w:ascii="Arial Unicode MS" w:eastAsia="Arial Unicode MS" w:hAnsi="Arial Unicode MS" w:cs="Arial Unicode MS"/>
      <w:color w:val="000000"/>
      <w:sz w:val="24"/>
      <w:szCs w:val="24"/>
      <w:lang w:eastAsia="ro-RO"/>
    </w:rPr>
  </w:style>
  <w:style w:type="character" w:customStyle="1" w:styleId="FootnoteCharacters">
    <w:name w:val="Footnote Characters"/>
    <w:rsid w:val="003C5A9A"/>
    <w:rPr>
      <w:vertAlign w:val="superscript"/>
    </w:rPr>
  </w:style>
  <w:style w:type="paragraph" w:styleId="FootnoteText">
    <w:name w:val="footnote text"/>
    <w:basedOn w:val="Normal"/>
    <w:link w:val="FootnoteTextChar"/>
    <w:rsid w:val="003C5A9A"/>
    <w:pPr>
      <w:suppressAutoHyphens/>
    </w:pPr>
    <w:rPr>
      <w:rFonts w:ascii="Times New Roman" w:eastAsia="Times New Roman" w:hAnsi="Times New Roman" w:cs="Times New Roman"/>
      <w:color w:val="auto"/>
      <w:sz w:val="20"/>
      <w:szCs w:val="20"/>
      <w:lang w:eastAsia="ar-SA"/>
    </w:rPr>
  </w:style>
  <w:style w:type="character" w:customStyle="1" w:styleId="FootnoteTextChar">
    <w:name w:val="Footnote Text Char"/>
    <w:basedOn w:val="DefaultParagraphFont"/>
    <w:link w:val="FootnoteText"/>
    <w:rsid w:val="003C5A9A"/>
    <w:rPr>
      <w:rFonts w:ascii="Times New Roman" w:eastAsia="Times New Roman" w:hAnsi="Times New Roman" w:cs="Times New Roman"/>
      <w:sz w:val="20"/>
      <w:szCs w:val="20"/>
      <w:lang w:eastAsia="ar-SA"/>
    </w:rPr>
  </w:style>
  <w:style w:type="paragraph" w:customStyle="1" w:styleId="Standard">
    <w:name w:val="Standard"/>
    <w:rsid w:val="003C5A9A"/>
    <w:pPr>
      <w:suppressAutoHyphens/>
      <w:autoSpaceDN w:val="0"/>
      <w:textAlignment w:val="baseline"/>
    </w:pPr>
    <w:rPr>
      <w:rFonts w:ascii="Calibri" w:eastAsia="Times New Roman" w:hAnsi="Calibri" w:cs="Calibri"/>
      <w:kern w:val="3"/>
      <w:lang w:val="en-US" w:eastAsia="ar-SA"/>
    </w:rPr>
  </w:style>
  <w:style w:type="numbering" w:customStyle="1" w:styleId="WWNum2">
    <w:name w:val="WWNum2"/>
    <w:basedOn w:val="NoList"/>
    <w:rsid w:val="003C5A9A"/>
    <w:pPr>
      <w:numPr>
        <w:numId w:val="18"/>
      </w:numPr>
    </w:pPr>
  </w:style>
  <w:style w:type="numbering" w:customStyle="1" w:styleId="WWNum3">
    <w:name w:val="WWNum3"/>
    <w:basedOn w:val="NoList"/>
    <w:rsid w:val="003C5A9A"/>
    <w:pPr>
      <w:numPr>
        <w:numId w:val="20"/>
      </w:numPr>
    </w:pPr>
  </w:style>
  <w:style w:type="numbering" w:customStyle="1" w:styleId="WWNum4">
    <w:name w:val="WWNum4"/>
    <w:basedOn w:val="NoList"/>
    <w:rsid w:val="003C5A9A"/>
    <w:pPr>
      <w:numPr>
        <w:numId w:val="21"/>
      </w:numPr>
    </w:pPr>
  </w:style>
  <w:style w:type="numbering" w:customStyle="1" w:styleId="WWNum1">
    <w:name w:val="WWNum1"/>
    <w:basedOn w:val="NoList"/>
    <w:rsid w:val="003C5A9A"/>
    <w:pPr>
      <w:numPr>
        <w:numId w:val="25"/>
      </w:numPr>
    </w:pPr>
  </w:style>
  <w:style w:type="paragraph" w:customStyle="1" w:styleId="Heading21">
    <w:name w:val="Heading #21"/>
    <w:basedOn w:val="Normal"/>
    <w:uiPriority w:val="99"/>
    <w:rsid w:val="003C5A9A"/>
    <w:pPr>
      <w:shd w:val="clear" w:color="auto" w:fill="FFFFFF"/>
      <w:spacing w:before="600" w:line="278" w:lineRule="exact"/>
      <w:outlineLvl w:val="1"/>
    </w:pPr>
    <w:rPr>
      <w:rFonts w:ascii="Times New Roman" w:hAnsi="Times New Roman" w:cs="Times New Roman"/>
      <w:b/>
      <w:bCs/>
      <w:color w:val="auto"/>
      <w:sz w:val="23"/>
      <w:szCs w:val="23"/>
    </w:rPr>
  </w:style>
  <w:style w:type="paragraph" w:styleId="ListParagraph">
    <w:name w:val="List Paragraph"/>
    <w:basedOn w:val="Normal"/>
    <w:uiPriority w:val="34"/>
    <w:qFormat/>
    <w:rsid w:val="003C5A9A"/>
    <w:pPr>
      <w:ind w:left="708"/>
    </w:pPr>
  </w:style>
  <w:style w:type="paragraph" w:customStyle="1" w:styleId="Default">
    <w:name w:val="Default"/>
    <w:rsid w:val="003C5A9A"/>
    <w:pPr>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CaracterCaracterCharChar">
    <w:name w:val=" Caracter Caracter Char Char"/>
    <w:basedOn w:val="Normal"/>
    <w:rsid w:val="003C5A9A"/>
    <w:pPr>
      <w:spacing w:after="160" w:line="240" w:lineRule="exact"/>
    </w:pPr>
    <w:rPr>
      <w:rFonts w:ascii="Tahoma" w:eastAsia="Times New Roman" w:hAnsi="Tahoma" w:cs="Times New Roman"/>
      <w:color w:val="auto"/>
      <w:sz w:val="20"/>
      <w:szCs w:val="20"/>
      <w:lang w:val="en-US" w:eastAsia="en-US"/>
    </w:rPr>
  </w:style>
  <w:style w:type="character" w:styleId="FootnoteReference">
    <w:name w:val="footnote reference"/>
    <w:basedOn w:val="DefaultParagraphFont"/>
    <w:uiPriority w:val="99"/>
    <w:semiHidden/>
    <w:unhideWhenUsed/>
    <w:rsid w:val="003C5A9A"/>
    <w:rPr>
      <w:vertAlign w:val="superscript"/>
    </w:rPr>
  </w:style>
  <w:style w:type="character" w:customStyle="1" w:styleId="tli1">
    <w:name w:val="tli1"/>
    <w:basedOn w:val="DefaultParagraphFont"/>
    <w:rsid w:val="003C5A9A"/>
  </w:style>
  <w:style w:type="paragraph" w:customStyle="1" w:styleId="Bodytext41">
    <w:name w:val="Body text (4)1"/>
    <w:basedOn w:val="Normal"/>
    <w:uiPriority w:val="99"/>
    <w:rsid w:val="003C5A9A"/>
    <w:pPr>
      <w:shd w:val="clear" w:color="auto" w:fill="FFFFFF"/>
      <w:spacing w:after="300" w:line="240" w:lineRule="atLeast"/>
      <w:jc w:val="both"/>
    </w:pPr>
    <w:rPr>
      <w:rFonts w:ascii="Times New Roman" w:hAnsi="Times New Roman" w:cs="Times New Roman"/>
      <w:b/>
      <w:bCs/>
      <w:color w:val="auto"/>
      <w:sz w:val="23"/>
      <w:szCs w:val="23"/>
      <w:lang/>
    </w:rPr>
  </w:style>
  <w:style w:type="character" w:styleId="Emphasis">
    <w:name w:val="Emphasis"/>
    <w:basedOn w:val="DefaultParagraphFont"/>
    <w:uiPriority w:val="20"/>
    <w:qFormat/>
    <w:rsid w:val="003C5A9A"/>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jarges.ro" TargetMode="External"/><Relationship Id="rId3" Type="http://schemas.openxmlformats.org/officeDocument/2006/relationships/settings" Target="settings.xml"/><Relationship Id="rId7" Type="http://schemas.openxmlformats.org/officeDocument/2006/relationships/hyperlink" Target="http://www.cjarges.r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distanta.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10543</Words>
  <Characters>61152</Characters>
  <Application>Microsoft Office Word</Application>
  <DocSecurity>0</DocSecurity>
  <Lines>509</Lines>
  <Paragraphs>143</Paragraphs>
  <ScaleCrop>false</ScaleCrop>
  <Company>Consiliul Judetean Arges</Company>
  <LinksUpToDate>false</LinksUpToDate>
  <CharactersWithSpaces>71552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cristinam</dc:creator>
  <cp:keywords/>
  <dc:description/>
  <cp:lastModifiedBy>cristinam</cp:lastModifiedBy>
  <cp:revision>2</cp:revision>
  <dcterms:created xsi:type="dcterms:W3CDTF">2022-03-07T06:54:00Z</dcterms:created>
  <dcterms:modified xsi:type="dcterms:W3CDTF">2022-03-07T06:54:00Z</dcterms:modified>
</cp:coreProperties>
</file>